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77777777"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77777777" w:rsidR="003F7F10" w:rsidRDefault="003F7F10" w:rsidP="00767B45">
      <w:pPr>
        <w:tabs>
          <w:tab w:val="left" w:pos="1635"/>
        </w:tabs>
        <w:jc w:val="center"/>
        <w:rPr>
          <w:rFonts w:ascii="Arial" w:hAnsi="Arial" w:cs="Arial"/>
          <w:b/>
        </w:rPr>
      </w:pPr>
    </w:p>
    <w:p w14:paraId="0A868057" w14:textId="77777777"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3BFC02D3">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7CF39757" w:rsidR="0091659A" w:rsidRPr="004F33EE" w:rsidRDefault="007B3371"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ZIMSKO VZDRŽEVANJE CEST </w:t>
                            </w:r>
                            <w:r w:rsidR="009324F9">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OBDOBJU OD 1.11.2023 DO 30.4.2026</w:t>
                            </w:r>
                            <w:r w:rsidR="0091659A">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7CF39757" w:rsidR="0091659A" w:rsidRPr="004F33EE" w:rsidRDefault="007B3371"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ZIMSKO VZDRŽEVANJE CEST </w:t>
                      </w:r>
                      <w:r w:rsidR="009324F9">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OBDOBJU OD 1.11.2023 DO 30.4.2026</w:t>
                      </w:r>
                      <w:r w:rsidR="0091659A">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568A9244"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7B3371">
        <w:rPr>
          <w:rFonts w:ascii="Arial" w:hAnsi="Arial" w:cs="Arial"/>
          <w:b/>
          <w:color w:val="538135" w:themeColor="accent6" w:themeShade="BF"/>
          <w:sz w:val="24"/>
          <w:szCs w:val="24"/>
        </w:rPr>
        <w:t>4</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606463">
        <w:rPr>
          <w:rFonts w:ascii="Arial" w:hAnsi="Arial" w:cs="Arial"/>
          <w:b/>
          <w:color w:val="538135" w:themeColor="accent6" w:themeShade="BF"/>
          <w:sz w:val="24"/>
          <w:szCs w:val="24"/>
        </w:rPr>
        <w:t>3</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0B2EF363" w:rsidR="00E621B5" w:rsidRPr="00C626E1" w:rsidRDefault="006E777F" w:rsidP="00767B45">
      <w:pPr>
        <w:jc w:val="center"/>
        <w:rPr>
          <w:rFonts w:ascii="Arial" w:hAnsi="Arial" w:cs="Arial"/>
        </w:rPr>
      </w:pPr>
      <w:r w:rsidRPr="00C626E1">
        <w:rPr>
          <w:rFonts w:ascii="Arial" w:hAnsi="Arial" w:cs="Arial"/>
        </w:rPr>
        <w:t xml:space="preserve">Idrija, </w:t>
      </w:r>
      <w:r w:rsidR="009A01DD" w:rsidRPr="00C626E1">
        <w:rPr>
          <w:rFonts w:ascii="Arial" w:hAnsi="Arial" w:cs="Arial"/>
        </w:rPr>
        <w:t xml:space="preserve">junij </w:t>
      </w:r>
      <w:r w:rsidR="00606463" w:rsidRPr="00C626E1">
        <w:rPr>
          <w:rFonts w:ascii="Arial" w:hAnsi="Arial" w:cs="Arial"/>
        </w:rPr>
        <w:t>2023</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42368A3F" w:rsidR="00667943" w:rsidRPr="00767B45" w:rsidRDefault="00767B45" w:rsidP="00767B45">
      <w:pPr>
        <w:shd w:val="clear" w:color="auto" w:fill="E2EFD9"/>
        <w:contextualSpacing/>
        <w:rPr>
          <w:rFonts w:ascii="Arial" w:hAnsi="Arial" w:cs="Arial"/>
          <w:b/>
          <w:bCs/>
        </w:rPr>
      </w:pPr>
      <w:r>
        <w:rPr>
          <w:rFonts w:ascii="Arial" w:hAnsi="Arial" w:cs="Arial"/>
          <w:b/>
          <w:bCs/>
        </w:rPr>
        <w:t xml:space="preserve">1.1 </w:t>
      </w:r>
      <w:r w:rsidR="00667943" w:rsidRPr="00767B45">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2C6E3EC5" w:rsidR="00667943" w:rsidRPr="003615A8" w:rsidRDefault="00767B45" w:rsidP="00767B45">
      <w:pPr>
        <w:shd w:val="clear" w:color="auto" w:fill="E2EFD9"/>
        <w:contextualSpacing/>
        <w:rPr>
          <w:rFonts w:ascii="Arial" w:hAnsi="Arial" w:cs="Arial"/>
          <w:b/>
          <w:bCs/>
        </w:rPr>
      </w:pPr>
      <w:r>
        <w:rPr>
          <w:rFonts w:ascii="Arial" w:hAnsi="Arial" w:cs="Arial"/>
          <w:b/>
          <w:bCs/>
        </w:rPr>
        <w:t xml:space="preserve">1.2 </w:t>
      </w:r>
      <w:r w:rsidR="00667943" w:rsidRPr="003615A8">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77777777" w:rsidR="00667943" w:rsidRPr="00A74363" w:rsidRDefault="00667943" w:rsidP="00767B45">
            <w:pPr>
              <w:spacing w:before="120"/>
              <w:rPr>
                <w:rFonts w:ascii="Arial" w:eastAsia="Calibri" w:hAnsi="Arial" w:cs="Arial"/>
                <w:b/>
                <w:bCs/>
                <w:lang w:val="sl-SI"/>
              </w:rPr>
            </w:pPr>
            <w:r w:rsidRPr="007B3371">
              <w:rPr>
                <w:rFonts w:ascii="Arial" w:eastAsia="Calibri" w:hAnsi="Arial" w:cs="Arial"/>
                <w:b/>
                <w:bCs/>
                <w:lang w:val="sl-SI"/>
              </w:rPr>
              <w:t xml:space="preserve">ZIMSKO VZDRŽEVANJE CEST </w:t>
            </w:r>
            <w:r>
              <w:rPr>
                <w:rFonts w:ascii="Arial" w:eastAsia="Calibri" w:hAnsi="Arial" w:cs="Arial"/>
                <w:b/>
                <w:bCs/>
                <w:lang w:val="sl-SI"/>
              </w:rPr>
              <w:t xml:space="preserve">IN OSTALIH POVRŠIN V OBČINI IDRIJA </w:t>
            </w:r>
            <w:r w:rsidRPr="007B3371">
              <w:rPr>
                <w:rFonts w:ascii="Arial" w:eastAsia="Calibri" w:hAnsi="Arial" w:cs="Arial"/>
                <w:b/>
                <w:bCs/>
                <w:lang w:val="sl-SI"/>
              </w:rPr>
              <w:t>V OBDOBJU OD 1.11.2023 DO 30.4.2026</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68224828" w:rsidR="005B38BA" w:rsidRPr="005B38BA" w:rsidRDefault="00767B45" w:rsidP="00767B45">
      <w:pPr>
        <w:shd w:val="clear" w:color="auto" w:fill="E2EFD9"/>
        <w:contextualSpacing/>
        <w:rPr>
          <w:rFonts w:ascii="Arial" w:hAnsi="Arial" w:cs="Arial"/>
          <w:b/>
          <w:bCs/>
        </w:rPr>
      </w:pPr>
      <w:bookmarkStart w:id="0" w:name="_Hlk136611646"/>
      <w:r>
        <w:rPr>
          <w:rFonts w:ascii="Arial" w:hAnsi="Arial" w:cs="Arial"/>
          <w:b/>
          <w:bCs/>
        </w:rPr>
        <w:t xml:space="preserve">1.3 </w:t>
      </w:r>
      <w:r w:rsidR="005B38BA" w:rsidRPr="005B38BA">
        <w:rPr>
          <w:rFonts w:ascii="Arial" w:hAnsi="Arial" w:cs="Arial"/>
          <w:b/>
          <w:bCs/>
        </w:rPr>
        <w:t>PREDMET JAVNEGA NAROČILA</w:t>
      </w:r>
    </w:p>
    <w:bookmarkEnd w:id="0"/>
    <w:p w14:paraId="3EE1D31B" w14:textId="5B330872"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7B3371" w:rsidRPr="007B3371">
        <w:rPr>
          <w:rFonts w:ascii="Arial" w:eastAsia="Calibri" w:hAnsi="Arial" w:cs="Arial"/>
          <w:b/>
          <w:bCs/>
        </w:rPr>
        <w:t xml:space="preserve">ZIMSKO VZDRŽEVANJE CEST </w:t>
      </w:r>
      <w:r w:rsidR="00667943">
        <w:rPr>
          <w:rFonts w:ascii="Arial" w:eastAsia="Calibri" w:hAnsi="Arial" w:cs="Arial"/>
          <w:b/>
          <w:bCs/>
        </w:rPr>
        <w:t xml:space="preserve">IN OSTALIH JAVNIH POVRŠIN V OBČINI IDRIJA </w:t>
      </w:r>
      <w:r w:rsidR="007B3371" w:rsidRPr="007B3371">
        <w:rPr>
          <w:rFonts w:ascii="Arial" w:eastAsia="Calibri" w:hAnsi="Arial" w:cs="Arial"/>
          <w:b/>
          <w:bCs/>
        </w:rPr>
        <w:t xml:space="preserve">V OBDOBJU </w:t>
      </w:r>
      <w:r w:rsidR="00C30C77">
        <w:rPr>
          <w:rFonts w:ascii="Arial" w:eastAsia="Calibri" w:hAnsi="Arial" w:cs="Arial"/>
          <w:b/>
          <w:bCs/>
        </w:rPr>
        <w:t xml:space="preserve">OD </w:t>
      </w:r>
      <w:r w:rsidR="008B6849">
        <w:rPr>
          <w:rFonts w:ascii="Arial" w:eastAsia="Calibri" w:hAnsi="Arial" w:cs="Arial"/>
          <w:b/>
          <w:bCs/>
        </w:rPr>
        <w:t>1.11.2023 DO 30.4.202</w:t>
      </w:r>
      <w:r w:rsidR="00C30C77">
        <w:rPr>
          <w:rFonts w:ascii="Arial" w:eastAsia="Calibri" w:hAnsi="Arial" w:cs="Arial"/>
          <w:b/>
          <w:bCs/>
        </w:rPr>
        <w:t>6.</w:t>
      </w:r>
      <w:r w:rsidRPr="005B38BA">
        <w:rPr>
          <w:rFonts w:ascii="Arial" w:eastAsia="Calibri" w:hAnsi="Arial" w:cs="Arial"/>
        </w:rPr>
        <w:t xml:space="preserve"> </w:t>
      </w:r>
    </w:p>
    <w:p w14:paraId="600C800C" w14:textId="093D5BBA"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7B3371">
        <w:rPr>
          <w:rFonts w:ascii="Arial" w:eastAsia="Calibri" w:hAnsi="Arial" w:cs="Arial"/>
        </w:rPr>
        <w:t>je</w:t>
      </w:r>
      <w:r w:rsidR="008A2DDF">
        <w:rPr>
          <w:rFonts w:ascii="Arial" w:eastAsia="Calibri" w:hAnsi="Arial" w:cs="Arial"/>
        </w:rPr>
        <w:t xml:space="preserve"> razdeljeno na </w:t>
      </w:r>
      <w:r w:rsidR="007B3371">
        <w:rPr>
          <w:rFonts w:ascii="Arial" w:eastAsia="Calibri" w:hAnsi="Arial" w:cs="Arial"/>
        </w:rPr>
        <w:t xml:space="preserve">naslednje </w:t>
      </w:r>
      <w:r w:rsidR="00A3321A">
        <w:rPr>
          <w:rFonts w:ascii="Arial" w:eastAsia="Calibri" w:hAnsi="Arial" w:cs="Arial"/>
        </w:rPr>
        <w:t>sklope</w:t>
      </w:r>
      <w:r w:rsidR="007B3371">
        <w:rPr>
          <w:rFonts w:ascii="Arial" w:eastAsia="Calibri" w:hAnsi="Arial" w:cs="Arial"/>
        </w:rPr>
        <w:t>:</w:t>
      </w:r>
    </w:p>
    <w:p w14:paraId="22940272" w14:textId="77777777" w:rsidR="007B3371" w:rsidRPr="007B3371" w:rsidRDefault="007B3371" w:rsidP="00767B45">
      <w:pPr>
        <w:jc w:val="both"/>
        <w:rPr>
          <w:rFonts w:ascii="Arial" w:eastAsia="Calibri" w:hAnsi="Arial" w:cs="Arial"/>
        </w:rPr>
      </w:pPr>
      <w:r w:rsidRPr="007B3371">
        <w:rPr>
          <w:rFonts w:ascii="Arial" w:eastAsia="Calibri" w:hAnsi="Arial" w:cs="Arial"/>
        </w:rPr>
        <w:t xml:space="preserve">sklop 1 – Črni Vrh </w:t>
      </w:r>
    </w:p>
    <w:p w14:paraId="232E8986" w14:textId="77777777" w:rsidR="007B3371" w:rsidRPr="007B3371" w:rsidRDefault="007B3371" w:rsidP="00767B45">
      <w:pPr>
        <w:jc w:val="both"/>
        <w:rPr>
          <w:rFonts w:ascii="Arial" w:eastAsia="Calibri" w:hAnsi="Arial" w:cs="Arial"/>
        </w:rPr>
      </w:pPr>
      <w:r w:rsidRPr="007B3371">
        <w:rPr>
          <w:rFonts w:ascii="Arial" w:eastAsia="Calibri" w:hAnsi="Arial" w:cs="Arial"/>
        </w:rPr>
        <w:t xml:space="preserve">sklop 2 – Godovič </w:t>
      </w:r>
    </w:p>
    <w:p w14:paraId="4B5E9B0E" w14:textId="77777777" w:rsidR="007B3371" w:rsidRPr="007B3371" w:rsidRDefault="007B3371" w:rsidP="00767B45">
      <w:pPr>
        <w:jc w:val="both"/>
        <w:rPr>
          <w:rFonts w:ascii="Arial" w:eastAsia="Calibri" w:hAnsi="Arial" w:cs="Arial"/>
        </w:rPr>
      </w:pPr>
      <w:r w:rsidRPr="007B3371">
        <w:rPr>
          <w:rFonts w:ascii="Arial" w:eastAsia="Calibri" w:hAnsi="Arial" w:cs="Arial"/>
        </w:rPr>
        <w:t xml:space="preserve">sklop 3 – Zavratec </w:t>
      </w:r>
    </w:p>
    <w:p w14:paraId="076F4138" w14:textId="22D9231F" w:rsidR="007B3371" w:rsidRPr="007B3371" w:rsidRDefault="007B3371" w:rsidP="00767B45">
      <w:pPr>
        <w:jc w:val="both"/>
        <w:rPr>
          <w:rFonts w:ascii="Arial" w:eastAsia="Calibri" w:hAnsi="Arial" w:cs="Arial"/>
        </w:rPr>
      </w:pPr>
      <w:r>
        <w:rPr>
          <w:rFonts w:ascii="Arial" w:eastAsia="Calibri" w:hAnsi="Arial" w:cs="Arial"/>
        </w:rPr>
        <w:t>sklop 4</w:t>
      </w:r>
      <w:r w:rsidR="00667943">
        <w:rPr>
          <w:rFonts w:ascii="Arial" w:eastAsia="Calibri" w:hAnsi="Arial" w:cs="Arial"/>
        </w:rPr>
        <w:t xml:space="preserve"> </w:t>
      </w:r>
      <w:r w:rsidR="00667943" w:rsidRPr="007B3371">
        <w:rPr>
          <w:rFonts w:ascii="Arial" w:eastAsia="Calibri" w:hAnsi="Arial" w:cs="Arial"/>
        </w:rPr>
        <w:t>–</w:t>
      </w:r>
      <w:r w:rsidRPr="007B3371">
        <w:rPr>
          <w:rFonts w:ascii="Arial" w:eastAsia="Calibri" w:hAnsi="Arial" w:cs="Arial"/>
        </w:rPr>
        <w:t>Dole 1</w:t>
      </w:r>
    </w:p>
    <w:p w14:paraId="5225A3F6" w14:textId="51890183" w:rsidR="007B3371" w:rsidRPr="007B3371" w:rsidRDefault="007B3371" w:rsidP="00767B45">
      <w:pPr>
        <w:jc w:val="both"/>
        <w:rPr>
          <w:rFonts w:ascii="Arial" w:eastAsia="Calibri" w:hAnsi="Arial" w:cs="Arial"/>
        </w:rPr>
      </w:pPr>
      <w:r>
        <w:rPr>
          <w:rFonts w:ascii="Arial" w:eastAsia="Calibri" w:hAnsi="Arial" w:cs="Arial"/>
        </w:rPr>
        <w:t xml:space="preserve">sklop 5 – </w:t>
      </w:r>
      <w:r w:rsidRPr="007B3371">
        <w:rPr>
          <w:rFonts w:ascii="Arial" w:eastAsia="Calibri" w:hAnsi="Arial" w:cs="Arial"/>
        </w:rPr>
        <w:t>Dole</w:t>
      </w:r>
      <w:r>
        <w:rPr>
          <w:rFonts w:ascii="Arial" w:eastAsia="Calibri" w:hAnsi="Arial" w:cs="Arial"/>
        </w:rPr>
        <w:t xml:space="preserve"> </w:t>
      </w:r>
      <w:r w:rsidRPr="007B3371">
        <w:rPr>
          <w:rFonts w:ascii="Arial" w:eastAsia="Calibri" w:hAnsi="Arial" w:cs="Arial"/>
        </w:rPr>
        <w:t>2</w:t>
      </w:r>
    </w:p>
    <w:p w14:paraId="090FEB10" w14:textId="4E073E3E" w:rsidR="007B3371" w:rsidRDefault="007B3371" w:rsidP="00767B45">
      <w:pPr>
        <w:jc w:val="both"/>
        <w:rPr>
          <w:rFonts w:ascii="Arial" w:eastAsia="Calibri" w:hAnsi="Arial" w:cs="Arial"/>
        </w:rPr>
      </w:pPr>
      <w:r>
        <w:rPr>
          <w:rFonts w:ascii="Arial" w:eastAsia="Calibri" w:hAnsi="Arial" w:cs="Arial"/>
        </w:rPr>
        <w:t xml:space="preserve">sklop 6 </w:t>
      </w:r>
      <w:r w:rsidR="00667943" w:rsidRPr="007B3371">
        <w:rPr>
          <w:rFonts w:ascii="Arial" w:eastAsia="Calibri" w:hAnsi="Arial" w:cs="Arial"/>
        </w:rPr>
        <w:t>–</w:t>
      </w:r>
      <w:r>
        <w:rPr>
          <w:rFonts w:ascii="Arial" w:eastAsia="Calibri" w:hAnsi="Arial" w:cs="Arial"/>
        </w:rPr>
        <w:t xml:space="preserve"> </w:t>
      </w:r>
      <w:r w:rsidRPr="007B3371">
        <w:rPr>
          <w:rFonts w:ascii="Arial" w:eastAsia="Calibri" w:hAnsi="Arial" w:cs="Arial"/>
        </w:rPr>
        <w:t>Dole 3</w:t>
      </w:r>
    </w:p>
    <w:p w14:paraId="4850D561" w14:textId="1ACDF9A1" w:rsidR="009A01DD" w:rsidRPr="007B3371" w:rsidRDefault="009A01DD" w:rsidP="00767B45">
      <w:pPr>
        <w:jc w:val="both"/>
        <w:rPr>
          <w:rFonts w:ascii="Arial" w:eastAsia="Calibri" w:hAnsi="Arial" w:cs="Arial"/>
        </w:rPr>
      </w:pPr>
      <w:r>
        <w:rPr>
          <w:rFonts w:ascii="Arial" w:eastAsia="Calibri" w:hAnsi="Arial" w:cs="Arial"/>
        </w:rPr>
        <w:t>sklop 7</w:t>
      </w:r>
      <w:r w:rsidR="00667943" w:rsidRPr="007B3371">
        <w:rPr>
          <w:rFonts w:ascii="Arial" w:eastAsia="Calibri" w:hAnsi="Arial" w:cs="Arial"/>
        </w:rPr>
        <w:t>–</w:t>
      </w:r>
      <w:r>
        <w:rPr>
          <w:rFonts w:ascii="Arial" w:eastAsia="Calibri" w:hAnsi="Arial" w:cs="Arial"/>
        </w:rPr>
        <w:t xml:space="preserve"> Dole 4</w:t>
      </w:r>
    </w:p>
    <w:p w14:paraId="42B97E5C" w14:textId="0026ED3A"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FF589F">
        <w:rPr>
          <w:rFonts w:ascii="Arial" w:eastAsia="Calibri" w:hAnsi="Arial" w:cs="Arial"/>
        </w:rPr>
        <w:t>8</w:t>
      </w:r>
      <w:r w:rsidRPr="007B3371">
        <w:rPr>
          <w:rFonts w:ascii="Arial" w:eastAsia="Calibri" w:hAnsi="Arial" w:cs="Arial"/>
        </w:rPr>
        <w:t xml:space="preserve"> – Ledine </w:t>
      </w:r>
    </w:p>
    <w:p w14:paraId="61315614" w14:textId="40A793AA"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FF589F">
        <w:rPr>
          <w:rFonts w:ascii="Arial" w:eastAsia="Calibri" w:hAnsi="Arial" w:cs="Arial"/>
        </w:rPr>
        <w:t>9</w:t>
      </w:r>
      <w:r w:rsidRPr="007B3371">
        <w:rPr>
          <w:rFonts w:ascii="Arial" w:eastAsia="Calibri" w:hAnsi="Arial" w:cs="Arial"/>
        </w:rPr>
        <w:t xml:space="preserve"> – Idrijske Krnice  </w:t>
      </w:r>
    </w:p>
    <w:p w14:paraId="3CC0221F" w14:textId="432B0F9A"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FF589F">
        <w:rPr>
          <w:rFonts w:ascii="Arial" w:eastAsia="Calibri" w:hAnsi="Arial" w:cs="Arial"/>
        </w:rPr>
        <w:t>10</w:t>
      </w:r>
      <w:r w:rsidRPr="007B3371">
        <w:rPr>
          <w:rFonts w:ascii="Arial" w:eastAsia="Calibri" w:hAnsi="Arial" w:cs="Arial"/>
        </w:rPr>
        <w:t xml:space="preserve"> – Vojsko </w:t>
      </w:r>
    </w:p>
    <w:p w14:paraId="31E9C579" w14:textId="053665F6"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A81BF4">
        <w:rPr>
          <w:rFonts w:ascii="Arial" w:eastAsia="Calibri" w:hAnsi="Arial" w:cs="Arial"/>
        </w:rPr>
        <w:t>1</w:t>
      </w:r>
      <w:r w:rsidR="00FF589F">
        <w:rPr>
          <w:rFonts w:ascii="Arial" w:eastAsia="Calibri" w:hAnsi="Arial" w:cs="Arial"/>
        </w:rPr>
        <w:t>1</w:t>
      </w:r>
      <w:r w:rsidRPr="007B3371">
        <w:rPr>
          <w:rFonts w:ascii="Arial" w:eastAsia="Calibri" w:hAnsi="Arial" w:cs="Arial"/>
        </w:rPr>
        <w:t xml:space="preserve"> – Spodnja Idrija </w:t>
      </w:r>
    </w:p>
    <w:p w14:paraId="11F4A33F" w14:textId="733F285A" w:rsidR="007B3371" w:rsidRDefault="007B3371" w:rsidP="00767B45">
      <w:pPr>
        <w:jc w:val="both"/>
        <w:rPr>
          <w:rFonts w:ascii="Arial" w:eastAsia="Calibri" w:hAnsi="Arial" w:cs="Arial"/>
        </w:rPr>
      </w:pPr>
      <w:r w:rsidRPr="007B3371">
        <w:rPr>
          <w:rFonts w:ascii="Arial" w:eastAsia="Calibri" w:hAnsi="Arial" w:cs="Arial"/>
        </w:rPr>
        <w:t xml:space="preserve">sklop </w:t>
      </w:r>
      <w:r w:rsidR="00A81BF4">
        <w:rPr>
          <w:rFonts w:ascii="Arial" w:eastAsia="Calibri" w:hAnsi="Arial" w:cs="Arial"/>
        </w:rPr>
        <w:t>1</w:t>
      </w:r>
      <w:r w:rsidR="00FF589F">
        <w:rPr>
          <w:rFonts w:ascii="Arial" w:eastAsia="Calibri" w:hAnsi="Arial" w:cs="Arial"/>
        </w:rPr>
        <w:t>2</w:t>
      </w:r>
      <w:r w:rsidRPr="007B3371">
        <w:rPr>
          <w:rFonts w:ascii="Arial" w:eastAsia="Calibri" w:hAnsi="Arial" w:cs="Arial"/>
        </w:rPr>
        <w:t xml:space="preserve"> – Idrija</w:t>
      </w:r>
    </w:p>
    <w:p w14:paraId="2FB23186" w14:textId="788B876A" w:rsidR="007B3371" w:rsidRDefault="007B3371" w:rsidP="00767B45">
      <w:pPr>
        <w:jc w:val="both"/>
        <w:rPr>
          <w:rFonts w:ascii="Arial" w:eastAsia="Calibri" w:hAnsi="Arial" w:cs="Arial"/>
        </w:rPr>
      </w:pPr>
    </w:p>
    <w:p w14:paraId="379087C5" w14:textId="77777777" w:rsidR="00667943" w:rsidRDefault="00C7381D" w:rsidP="00767B45">
      <w:pPr>
        <w:jc w:val="both"/>
        <w:rPr>
          <w:rFonts w:ascii="Arial" w:hAnsi="Arial" w:cs="Arial"/>
        </w:rPr>
      </w:pPr>
      <w:r w:rsidRPr="00C7381D">
        <w:rPr>
          <w:rFonts w:ascii="Arial" w:eastAsia="Calibri" w:hAnsi="Arial" w:cs="Arial"/>
        </w:rPr>
        <w:t>Ponudnik lahko odda ponudbo za en sklop, več sklopov ali vse sklope.</w:t>
      </w:r>
      <w:r w:rsidR="00667943" w:rsidRPr="00667943">
        <w:rPr>
          <w:rFonts w:ascii="Arial" w:hAnsi="Arial" w:cs="Arial"/>
        </w:rPr>
        <w:t xml:space="preserve"> </w:t>
      </w:r>
    </w:p>
    <w:p w14:paraId="5361B50A" w14:textId="77777777" w:rsidR="00C30C77" w:rsidRDefault="00C30C77" w:rsidP="00767B45">
      <w:pPr>
        <w:jc w:val="both"/>
        <w:rPr>
          <w:rFonts w:ascii="Arial" w:hAnsi="Arial" w:cs="Arial"/>
        </w:rPr>
      </w:pPr>
    </w:p>
    <w:p w14:paraId="46148D48" w14:textId="11337240" w:rsidR="00667943" w:rsidRPr="00667943" w:rsidRDefault="00667943" w:rsidP="00767B45">
      <w:pPr>
        <w:jc w:val="both"/>
        <w:rPr>
          <w:rFonts w:ascii="Arial" w:hAnsi="Arial" w:cs="Arial"/>
          <w:szCs w:val="22"/>
        </w:rPr>
      </w:pPr>
      <w:r w:rsidRPr="00667943">
        <w:rPr>
          <w:rFonts w:ascii="Arial" w:hAnsi="Arial" w:cs="Arial"/>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4F7ACB">
        <w:rPr>
          <w:rFonts w:ascii="Arial" w:hAnsi="Arial" w:cs="Arial"/>
        </w:rPr>
        <w:t>O</w:t>
      </w:r>
      <w:r w:rsidRPr="00667943">
        <w:rPr>
          <w:rFonts w:ascii="Arial" w:hAnsi="Arial" w:cs="Arial"/>
        </w:rPr>
        <w:t xml:space="preserve">brazcu </w:t>
      </w:r>
      <w:r w:rsidR="004F7ACB">
        <w:rPr>
          <w:rFonts w:ascii="Arial" w:hAnsi="Arial" w:cs="Arial"/>
        </w:rPr>
        <w:t>št. 1 – Povzetek predračuna</w:t>
      </w:r>
      <w:r w:rsidRPr="00667943">
        <w:rPr>
          <w:rFonts w:ascii="Arial" w:hAnsi="Arial" w:cs="Arial"/>
        </w:rPr>
        <w:t xml:space="preserve"> navedel </w:t>
      </w:r>
      <w:r w:rsidR="004F7ACB">
        <w:rPr>
          <w:rFonts w:ascii="Arial" w:hAnsi="Arial" w:cs="Arial"/>
        </w:rPr>
        <w:t>vrednosti</w:t>
      </w:r>
      <w:r w:rsidRPr="00667943">
        <w:rPr>
          <w:rFonts w:ascii="Arial" w:hAnsi="Arial" w:cs="Arial"/>
        </w:rPr>
        <w:t xml:space="preserve">. </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lastRenderedPageBreak/>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78ED6ABD" w14:textId="77777777" w:rsidR="001C150A" w:rsidRDefault="001C150A" w:rsidP="00767B45">
      <w:pPr>
        <w:spacing w:before="120"/>
        <w:jc w:val="both"/>
        <w:rPr>
          <w:rFonts w:ascii="Arial" w:eastAsia="Calibri" w:hAnsi="Arial" w:cs="Arial"/>
        </w:rPr>
      </w:pPr>
    </w:p>
    <w:p w14:paraId="344CE9E3" w14:textId="7C038271" w:rsidR="00667943" w:rsidRPr="005B38BA" w:rsidRDefault="00667943" w:rsidP="003F0B35">
      <w:pPr>
        <w:numPr>
          <w:ilvl w:val="1"/>
          <w:numId w:val="17"/>
        </w:numPr>
        <w:shd w:val="clear" w:color="auto" w:fill="E2EFD9"/>
        <w:spacing w:before="120"/>
        <w:ind w:left="567" w:hanging="567"/>
        <w:contextualSpacing/>
        <w:rPr>
          <w:rFonts w:ascii="Arial" w:hAnsi="Arial" w:cs="Arial"/>
          <w:b/>
          <w:bCs/>
        </w:rPr>
      </w:pPr>
      <w:r>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768EF5EA" w:rsidR="009324F9" w:rsidRPr="00667943" w:rsidRDefault="009324F9" w:rsidP="00767B45">
      <w:pPr>
        <w:jc w:val="both"/>
        <w:rPr>
          <w:rFonts w:ascii="Arial" w:hAnsi="Arial" w:cs="Arial"/>
          <w:i/>
          <w:sz w:val="18"/>
          <w:szCs w:val="18"/>
        </w:rPr>
      </w:pPr>
      <w:bookmarkStart w:id="1" w:name="_Toc336851732"/>
      <w:bookmarkStart w:id="2" w:name="_Toc336851780"/>
      <w:r w:rsidRPr="00667943">
        <w:rPr>
          <w:rFonts w:ascii="Arial" w:hAnsi="Arial" w:cs="Arial"/>
        </w:rPr>
        <w:t>Za vsakega od sklopov se zahteva neobstoj vseh razlogov za izključitev, ki so navedeni v teh navodil</w:t>
      </w:r>
      <w:r w:rsidR="00667943">
        <w:rPr>
          <w:rFonts w:ascii="Arial" w:hAnsi="Arial" w:cs="Arial"/>
        </w:rPr>
        <w:t>ih</w:t>
      </w:r>
      <w:r w:rsidRPr="00667943">
        <w:rPr>
          <w:rFonts w:ascii="Arial" w:hAnsi="Arial" w:cs="Arial"/>
        </w:rPr>
        <w:t>. Ostale zahteve naročnika (pogoji za sodelovanje in zahteve, določene v drugih delih navodil ponudnikom za pripravo ponudbe) morajo ponudniki izpolnjevati, kot so zapisane za posamezen sklop.</w:t>
      </w:r>
      <w:r w:rsidRPr="00667943">
        <w:rPr>
          <w:rFonts w:ascii="Arial" w:hAnsi="Arial" w:cs="Arial"/>
          <w:highlight w:val="yellow"/>
        </w:rPr>
        <w:t xml:space="preserve"> </w:t>
      </w:r>
      <w:r w:rsidRPr="00667943">
        <w:rPr>
          <w:rFonts w:ascii="Arial" w:hAnsi="Arial" w:cs="Arial"/>
        </w:rPr>
        <w:t>Naročnik bo izbral najugodnejšega ponudnika na podlagi meril za izbiro za posamezen sklop in oddal naročilo po posameznem sklopu.</w:t>
      </w:r>
    </w:p>
    <w:p w14:paraId="75445173" w14:textId="77777777" w:rsidR="009324F9" w:rsidRPr="00667943" w:rsidRDefault="009324F9" w:rsidP="00767B45">
      <w:pPr>
        <w:jc w:val="both"/>
        <w:rPr>
          <w:rFonts w:ascii="Arial" w:hAnsi="Arial" w:cs="Arial"/>
          <w:szCs w:val="22"/>
        </w:rPr>
      </w:pPr>
    </w:p>
    <w:p w14:paraId="27E0B700" w14:textId="0FF2585D" w:rsidR="00667943" w:rsidRPr="00C7381D" w:rsidRDefault="009324F9" w:rsidP="00767B45">
      <w:pPr>
        <w:jc w:val="both"/>
        <w:rPr>
          <w:rFonts w:ascii="Arial" w:eastAsia="Calibri" w:hAnsi="Arial" w:cs="Arial"/>
        </w:rPr>
      </w:pPr>
      <w:r w:rsidRPr="00667943">
        <w:rPr>
          <w:rFonts w:ascii="Arial" w:hAnsi="Arial" w:cs="Arial"/>
        </w:rPr>
        <w:t>Naročnik bo na podlagi pogojev in meril za posamezen sklop,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Okvirni sporazum se sklepa za obdobje od 1.11.202</w:t>
      </w:r>
      <w:r w:rsidR="00667943">
        <w:rPr>
          <w:rFonts w:ascii="Arial" w:eastAsia="Calibri" w:hAnsi="Arial" w:cs="Arial"/>
        </w:rPr>
        <w:t>3</w:t>
      </w:r>
      <w:r w:rsidR="00667943" w:rsidRPr="00C7381D">
        <w:rPr>
          <w:rFonts w:ascii="Arial" w:eastAsia="Calibri" w:hAnsi="Arial" w:cs="Arial"/>
        </w:rPr>
        <w:t xml:space="preserve"> do 30.4.202</w:t>
      </w:r>
      <w:r w:rsidR="00667943">
        <w:rPr>
          <w:rFonts w:ascii="Arial" w:eastAsia="Calibri" w:hAnsi="Arial" w:cs="Arial"/>
        </w:rPr>
        <w:t>6</w:t>
      </w:r>
      <w:r w:rsidR="00667943" w:rsidRPr="00C7381D">
        <w:rPr>
          <w:rFonts w:ascii="Arial" w:eastAsia="Calibri" w:hAnsi="Arial" w:cs="Arial"/>
        </w:rPr>
        <w:t xml:space="preserve"> oziroma do izčrpanja vrednosti okvirnega sporazuma, kar nastopi prej.</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3F0B35">
      <w:pPr>
        <w:numPr>
          <w:ilvl w:val="1"/>
          <w:numId w:val="17"/>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570031D6" w:rsidR="009324F9" w:rsidRPr="00667943" w:rsidRDefault="009324F9" w:rsidP="00767B45">
      <w:pPr>
        <w:jc w:val="both"/>
        <w:rPr>
          <w:rFonts w:ascii="Arial" w:hAnsi="Arial" w:cs="Arial"/>
          <w:lang w:eastAsia="en-US"/>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882555">
        <w:rPr>
          <w:rFonts w:ascii="Arial" w:hAnsi="Arial" w:cs="Arial"/>
          <w:b/>
          <w:bCs/>
        </w:rPr>
        <w:t>10</w:t>
      </w:r>
      <w:r w:rsidR="000C4A52" w:rsidRPr="000C4A52">
        <w:rPr>
          <w:rFonts w:ascii="Arial" w:hAnsi="Arial" w:cs="Arial"/>
          <w:b/>
          <w:bCs/>
        </w:rPr>
        <w:t>.</w:t>
      </w:r>
      <w:r w:rsidR="00882555">
        <w:rPr>
          <w:rFonts w:ascii="Arial" w:hAnsi="Arial" w:cs="Arial"/>
          <w:b/>
          <w:bCs/>
        </w:rPr>
        <w:t>8</w:t>
      </w:r>
      <w:r w:rsidR="000C4A52" w:rsidRPr="000C4A52">
        <w:rPr>
          <w:rFonts w:ascii="Arial" w:hAnsi="Arial" w:cs="Arial"/>
          <w:b/>
          <w:bCs/>
        </w:rPr>
        <w:t>.2023</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39B6B707" w14:textId="77777777" w:rsidR="009324F9" w:rsidRPr="00667943" w:rsidRDefault="009324F9" w:rsidP="00767B45">
      <w:pPr>
        <w:jc w:val="both"/>
        <w:rPr>
          <w:rFonts w:ascii="Arial" w:hAnsi="Arial" w:cs="Arial"/>
        </w:rPr>
      </w:pPr>
    </w:p>
    <w:p w14:paraId="31984D01" w14:textId="77777777" w:rsidR="009324F9" w:rsidRPr="00667943" w:rsidRDefault="009324F9" w:rsidP="00767B45">
      <w:pPr>
        <w:jc w:val="both"/>
        <w:rPr>
          <w:rFonts w:ascii="Arial" w:hAnsi="Arial" w:cs="Arial"/>
        </w:rPr>
      </w:pPr>
      <w:r w:rsidRPr="0066794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3D32AA1E" w14:textId="77777777" w:rsidR="003979E7" w:rsidRDefault="003979E7" w:rsidP="00767B45">
      <w:pPr>
        <w:jc w:val="both"/>
        <w:rPr>
          <w:rFonts w:ascii="Arial" w:hAnsi="Arial" w:cs="Arial"/>
        </w:rPr>
      </w:pPr>
    </w:p>
    <w:p w14:paraId="3C62B8FF" w14:textId="0AEB5982" w:rsidR="003979E7" w:rsidRDefault="003979E7" w:rsidP="003F0B35">
      <w:pPr>
        <w:pStyle w:val="Odstavekseznama"/>
        <w:numPr>
          <w:ilvl w:val="1"/>
          <w:numId w:val="18"/>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767B45">
        <w:rPr>
          <w:rFonts w:ascii="Arial" w:hAnsi="Arial" w:cs="Arial"/>
          <w:b/>
          <w:bCs/>
        </w:rPr>
        <w:t>ČAS IN KRAJ ODPIRANJA PONUDB</w:t>
      </w:r>
    </w:p>
    <w:p w14:paraId="20C30BE5" w14:textId="77777777" w:rsidR="003979E7" w:rsidRPr="003979E7" w:rsidRDefault="003979E7" w:rsidP="00767B45"/>
    <w:bookmarkEnd w:id="7"/>
    <w:bookmarkEnd w:id="8"/>
    <w:bookmarkEnd w:id="9"/>
    <w:p w14:paraId="54E6FE2E" w14:textId="01C0266C"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882555">
        <w:rPr>
          <w:rFonts w:ascii="Arial" w:hAnsi="Arial" w:cs="Arial"/>
          <w:b/>
          <w:bCs/>
        </w:rPr>
        <w:t>10</w:t>
      </w:r>
      <w:r w:rsidR="000C4A52" w:rsidRPr="000C4A52">
        <w:rPr>
          <w:rFonts w:ascii="Arial" w:hAnsi="Arial" w:cs="Arial"/>
          <w:b/>
          <w:bCs/>
        </w:rPr>
        <w:t>.</w:t>
      </w:r>
      <w:r w:rsidR="00882555">
        <w:rPr>
          <w:rFonts w:ascii="Arial" w:hAnsi="Arial" w:cs="Arial"/>
          <w:b/>
          <w:bCs/>
        </w:rPr>
        <w:t>8</w:t>
      </w:r>
      <w:r w:rsidR="000C4A52" w:rsidRPr="000C4A52">
        <w:rPr>
          <w:rFonts w:ascii="Arial" w:hAnsi="Arial" w:cs="Arial"/>
          <w:b/>
          <w:bCs/>
        </w:rPr>
        <w:t>.2023</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37CE3B7A" w14:textId="77777777" w:rsidR="000C4A52" w:rsidRDefault="000C4A52" w:rsidP="00767B45">
      <w:pPr>
        <w:jc w:val="both"/>
        <w:rPr>
          <w:rFonts w:ascii="Arial" w:hAnsi="Arial" w:cs="Arial"/>
        </w:rPr>
      </w:pPr>
    </w:p>
    <w:p w14:paraId="2D19BD21" w14:textId="4B4F1231" w:rsidR="00D12382" w:rsidRDefault="00D12382" w:rsidP="003F0B35">
      <w:pPr>
        <w:numPr>
          <w:ilvl w:val="1"/>
          <w:numId w:val="18"/>
        </w:numPr>
        <w:shd w:val="clear" w:color="auto" w:fill="E2EFD9"/>
        <w:spacing w:before="120"/>
        <w:ind w:left="567" w:hanging="567"/>
        <w:contextualSpacing/>
      </w:pPr>
      <w:r>
        <w:rPr>
          <w:rFonts w:ascii="Arial" w:hAnsi="Arial" w:cs="Arial"/>
          <w:b/>
          <w:bCs/>
        </w:rPr>
        <w:lastRenderedPageBreak/>
        <w:t>PRAVNA PODLAGA</w:t>
      </w:r>
    </w:p>
    <w:p w14:paraId="47FF00C5" w14:textId="77777777" w:rsidR="00D12382" w:rsidRPr="003979E7" w:rsidRDefault="00D12382" w:rsidP="00767B45">
      <w:pPr>
        <w:jc w:val="both"/>
        <w:rPr>
          <w:rFonts w:ascii="Arial" w:hAnsi="Arial" w:cs="Arial"/>
        </w:rPr>
      </w:pPr>
    </w:p>
    <w:p w14:paraId="1066D7F2" w14:textId="77777777" w:rsidR="003979E7" w:rsidRDefault="003979E7" w:rsidP="00767B45"/>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3F0B35">
      <w:pPr>
        <w:numPr>
          <w:ilvl w:val="1"/>
          <w:numId w:val="18"/>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341FC599" w:rsidR="003A3DD9" w:rsidRDefault="009324F9" w:rsidP="00767B45">
      <w:pPr>
        <w:jc w:val="both"/>
        <w:rPr>
          <w:rFonts w:ascii="Arial" w:hAnsi="Arial" w:cs="Arial"/>
        </w:rPr>
      </w:pPr>
      <w:r w:rsidRPr="00D1238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1D342B">
        <w:rPr>
          <w:rFonts w:ascii="Arial" w:hAnsi="Arial" w:cs="Arial"/>
          <w:b/>
          <w:bCs/>
        </w:rPr>
        <w:t>1</w:t>
      </w:r>
      <w:r w:rsidR="003A3DD9" w:rsidRPr="003A3DD9">
        <w:rPr>
          <w:rFonts w:ascii="Arial" w:hAnsi="Arial" w:cs="Arial"/>
          <w:b/>
          <w:bCs/>
        </w:rPr>
        <w:t>.</w:t>
      </w:r>
      <w:r w:rsidR="00882555">
        <w:rPr>
          <w:rFonts w:ascii="Arial" w:hAnsi="Arial" w:cs="Arial"/>
          <w:b/>
          <w:bCs/>
        </w:rPr>
        <w:t>8</w:t>
      </w:r>
      <w:r w:rsidR="003A3DD9" w:rsidRPr="003A3DD9">
        <w:rPr>
          <w:rFonts w:ascii="Arial" w:hAnsi="Arial" w:cs="Arial"/>
          <w:b/>
          <w:bCs/>
        </w:rPr>
        <w:t>.2023</w:t>
      </w:r>
      <w:r w:rsidRPr="003A3DD9">
        <w:rPr>
          <w:rFonts w:ascii="Arial" w:hAnsi="Arial" w:cs="Arial"/>
          <w:b/>
          <w:bCs/>
        </w:rPr>
        <w:t xml:space="preserve"> do </w:t>
      </w:r>
      <w:r w:rsidR="003A3DD9" w:rsidRPr="003A3DD9">
        <w:rPr>
          <w:rFonts w:ascii="Arial" w:hAnsi="Arial" w:cs="Arial"/>
          <w:b/>
          <w:bCs/>
        </w:rPr>
        <w:t>12:00 ure</w:t>
      </w:r>
      <w:r w:rsidR="003A3DD9">
        <w:rPr>
          <w:rFonts w:ascii="Arial" w:hAnsi="Arial" w:cs="Arial"/>
        </w:rPr>
        <w:t xml:space="preserve">. </w:t>
      </w:r>
    </w:p>
    <w:p w14:paraId="2013C3ED" w14:textId="77777777" w:rsidR="00C30C77" w:rsidRDefault="00C30C77" w:rsidP="00C30C77">
      <w:pPr>
        <w:jc w:val="both"/>
        <w:rPr>
          <w:rFonts w:ascii="Arial" w:hAnsi="Arial" w:cs="Arial"/>
        </w:rPr>
      </w:pPr>
    </w:p>
    <w:p w14:paraId="65E4ED83" w14:textId="1A789C60" w:rsidR="00C30C77" w:rsidRPr="00D12382" w:rsidRDefault="00C30C77" w:rsidP="00C30C77">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36310223" w14:textId="77777777" w:rsidR="00C30C77" w:rsidRDefault="00C30C77" w:rsidP="00767B45">
      <w:pPr>
        <w:jc w:val="both"/>
        <w:rPr>
          <w:rFonts w:ascii="Arial" w:hAnsi="Arial" w:cs="Arial"/>
        </w:rPr>
      </w:pPr>
    </w:p>
    <w:p w14:paraId="587BD11F" w14:textId="00CCC3F1" w:rsidR="009324F9" w:rsidRPr="00D12382" w:rsidRDefault="003A3DD9" w:rsidP="00767B45">
      <w:pPr>
        <w:jc w:val="both"/>
        <w:rPr>
          <w:rFonts w:ascii="Arial" w:hAnsi="Arial" w:cs="Arial"/>
        </w:rPr>
      </w:pPr>
      <w:r>
        <w:rPr>
          <w:rFonts w:ascii="Arial" w:hAnsi="Arial" w:cs="Arial"/>
        </w:rPr>
        <w:t>Ponudniki naj upoštevajo, da naročnik v obdobju do 3</w:t>
      </w:r>
      <w:r w:rsidR="00882555">
        <w:rPr>
          <w:rFonts w:ascii="Arial" w:hAnsi="Arial" w:cs="Arial"/>
        </w:rPr>
        <w:t>1</w:t>
      </w:r>
      <w:r>
        <w:rPr>
          <w:rFonts w:ascii="Arial" w:hAnsi="Arial" w:cs="Arial"/>
        </w:rPr>
        <w:t xml:space="preserve">.7.2023 zaradi odsotnosti odgovornih oseb na morebitna vprašanja ne bo mogel odgovarjati. </w:t>
      </w:r>
      <w:r w:rsidR="009324F9" w:rsidRPr="00D12382">
        <w:rPr>
          <w:rFonts w:ascii="Arial" w:hAnsi="Arial" w:cs="Arial"/>
        </w:rPr>
        <w:t xml:space="preserve"> </w:t>
      </w:r>
    </w:p>
    <w:p w14:paraId="7264C7F0" w14:textId="77777777" w:rsidR="009324F9" w:rsidRPr="00D12382" w:rsidRDefault="009324F9" w:rsidP="00767B45">
      <w:pPr>
        <w:rPr>
          <w:rFonts w:ascii="Arial" w:hAnsi="Arial" w:cs="Arial"/>
        </w:rPr>
      </w:pPr>
    </w:p>
    <w:p w14:paraId="1F5735F4" w14:textId="77777777" w:rsidR="009324F9" w:rsidRPr="00D12382" w:rsidRDefault="009324F9" w:rsidP="00767B45">
      <w:pPr>
        <w:jc w:val="both"/>
        <w:rPr>
          <w:rFonts w:ascii="Arial" w:hAnsi="Arial" w:cs="Arial"/>
        </w:rPr>
      </w:pPr>
      <w:r w:rsidRPr="00D1238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CC55413" w14:textId="77777777" w:rsidR="00D12382" w:rsidRDefault="00D12382" w:rsidP="00767B45"/>
    <w:p w14:paraId="1E71891F" w14:textId="77777777" w:rsidR="001B1909" w:rsidRDefault="001B1909" w:rsidP="00767B45"/>
    <w:p w14:paraId="455C2AA7" w14:textId="77777777" w:rsidR="001B1909" w:rsidRDefault="001B1909" w:rsidP="00767B45"/>
    <w:p w14:paraId="6DC983AA" w14:textId="77777777" w:rsidR="001B1909" w:rsidRDefault="001B1909" w:rsidP="00767B45"/>
    <w:p w14:paraId="60112D27" w14:textId="77777777" w:rsidR="001B1909" w:rsidRDefault="001B1909" w:rsidP="00767B45"/>
    <w:p w14:paraId="6857A21C" w14:textId="77777777" w:rsidR="001B1909" w:rsidRDefault="001B1909" w:rsidP="00767B45"/>
    <w:p w14:paraId="77491D6B" w14:textId="77777777" w:rsidR="001B1909" w:rsidRDefault="001B1909" w:rsidP="00767B45"/>
    <w:p w14:paraId="0B46C345" w14:textId="77777777" w:rsidR="001B1909" w:rsidRDefault="001B1909" w:rsidP="00767B45"/>
    <w:p w14:paraId="72A50D20" w14:textId="77777777" w:rsidR="001B1909" w:rsidRDefault="001B1909" w:rsidP="00767B45"/>
    <w:p w14:paraId="0EB92B5C" w14:textId="77777777" w:rsidR="003A3DD9" w:rsidRDefault="003A3DD9" w:rsidP="00767B45"/>
    <w:p w14:paraId="3B1E9AD0" w14:textId="77777777" w:rsidR="003A3DD9" w:rsidRDefault="003A3DD9" w:rsidP="00767B45"/>
    <w:p w14:paraId="21B41BB4" w14:textId="77777777" w:rsidR="001B1909" w:rsidRDefault="001B1909" w:rsidP="00767B45"/>
    <w:p w14:paraId="737FB6E4" w14:textId="77777777" w:rsidR="001B1909" w:rsidRDefault="001B1909" w:rsidP="00767B45"/>
    <w:p w14:paraId="3AE68FBB" w14:textId="77777777" w:rsidR="001B1909" w:rsidRDefault="001B1909" w:rsidP="00767B45"/>
    <w:p w14:paraId="2FDC7CF1" w14:textId="77777777" w:rsidR="001B1909" w:rsidRDefault="001B1909" w:rsidP="00767B45"/>
    <w:p w14:paraId="1E925803" w14:textId="77777777" w:rsidR="001B1909" w:rsidRDefault="001B1909" w:rsidP="00767B45"/>
    <w:p w14:paraId="1AE75EC0" w14:textId="77777777" w:rsidR="001B1909" w:rsidRDefault="001B1909" w:rsidP="00767B45"/>
    <w:p w14:paraId="33E8FD35" w14:textId="77777777" w:rsidR="001B1909" w:rsidRDefault="001B1909" w:rsidP="00767B45"/>
    <w:p w14:paraId="0EE2551E" w14:textId="77777777" w:rsidR="001B1909" w:rsidRDefault="001B1909" w:rsidP="00767B45"/>
    <w:p w14:paraId="14955A6F" w14:textId="77777777" w:rsidR="00767B45" w:rsidRDefault="00767B45" w:rsidP="00767B45"/>
    <w:p w14:paraId="6229F503" w14:textId="77777777" w:rsidR="00767B45" w:rsidRDefault="00767B45" w:rsidP="00767B45"/>
    <w:p w14:paraId="11785D6C" w14:textId="77777777" w:rsidR="00396728" w:rsidRDefault="00396728" w:rsidP="00767B45"/>
    <w:p w14:paraId="34BB3E08" w14:textId="77777777" w:rsidR="00396728" w:rsidRDefault="00396728" w:rsidP="00767B45"/>
    <w:p w14:paraId="6ADB3ACC" w14:textId="77777777" w:rsidR="00396728" w:rsidRDefault="00396728" w:rsidP="00767B45"/>
    <w:p w14:paraId="763DF1CF" w14:textId="77777777" w:rsidR="00396728" w:rsidRDefault="00396728" w:rsidP="00767B45"/>
    <w:p w14:paraId="452FDACF" w14:textId="77777777" w:rsidR="00767B45" w:rsidRDefault="00767B45" w:rsidP="00767B45"/>
    <w:p w14:paraId="46FBDC91" w14:textId="77777777" w:rsidR="00767B45" w:rsidRDefault="00767B45" w:rsidP="00767B45"/>
    <w:p w14:paraId="34893587" w14:textId="77777777" w:rsidR="001B1909" w:rsidRDefault="001B1909" w:rsidP="00767B45"/>
    <w:p w14:paraId="729CB816" w14:textId="77777777" w:rsidR="001B1909" w:rsidRDefault="001B1909" w:rsidP="00767B45"/>
    <w:p w14:paraId="164D1B25" w14:textId="497CFE2E" w:rsidR="00D12382" w:rsidRPr="00667943" w:rsidRDefault="00D12382" w:rsidP="003F0B35">
      <w:pPr>
        <w:pStyle w:val="Odstavekseznama"/>
        <w:numPr>
          <w:ilvl w:val="0"/>
          <w:numId w:val="18"/>
        </w:numPr>
        <w:shd w:val="clear" w:color="auto" w:fill="DBDBDB"/>
        <w:spacing w:before="120"/>
        <w:contextualSpacing/>
        <w:rPr>
          <w:rFonts w:ascii="Arial" w:eastAsia="Calibri" w:hAnsi="Arial" w:cs="Arial"/>
          <w:b/>
          <w:bCs/>
        </w:rPr>
      </w:pPr>
      <w:r>
        <w:rPr>
          <w:rFonts w:ascii="Arial" w:eastAsia="Calibri" w:hAnsi="Arial" w:cs="Arial"/>
          <w:b/>
          <w:bCs/>
        </w:rPr>
        <w:lastRenderedPageBreak/>
        <w:t>UGOTAVLJANJE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3F0B35">
      <w:pPr>
        <w:pStyle w:val="Odstavekseznama"/>
        <w:numPr>
          <w:ilvl w:val="0"/>
          <w:numId w:val="14"/>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w:t>
      </w:r>
      <w:r>
        <w:rPr>
          <w:rFonts w:ascii="Arial" w:hAnsi="Arial" w:cs="Arial"/>
        </w:rPr>
        <w:lastRenderedPageBreak/>
        <w:t xml:space="preserve">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3F0B35">
      <w:pPr>
        <w:pStyle w:val="Odstavekseznama"/>
        <w:numPr>
          <w:ilvl w:val="0"/>
          <w:numId w:val="14"/>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3F0B35">
      <w:pPr>
        <w:numPr>
          <w:ilvl w:val="0"/>
          <w:numId w:val="14"/>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0F05A3">
      <w:pPr>
        <w:numPr>
          <w:ilvl w:val="0"/>
          <w:numId w:val="14"/>
        </w:numPr>
        <w:ind w:left="710" w:hanging="284"/>
        <w:jc w:val="both"/>
        <w:rPr>
          <w:rFonts w:ascii="Arial" w:hAnsi="Arial" w:cs="Arial"/>
          <w:szCs w:val="22"/>
        </w:rPr>
      </w:pPr>
      <w:r w:rsidRPr="001B1909">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0F05A3">
      <w:pPr>
        <w:ind w:left="710"/>
        <w:jc w:val="both"/>
        <w:rPr>
          <w:rFonts w:ascii="Arial" w:hAnsi="Arial" w:cs="Arial"/>
        </w:rPr>
      </w:pPr>
    </w:p>
    <w:p w14:paraId="182C2314" w14:textId="77777777" w:rsidR="009324F9" w:rsidRPr="001B1909" w:rsidRDefault="009324F9" w:rsidP="000F05A3">
      <w:pPr>
        <w:ind w:left="710"/>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0F05A3">
      <w:pPr>
        <w:ind w:left="284"/>
        <w:jc w:val="both"/>
        <w:rPr>
          <w:rFonts w:ascii="Arial" w:hAnsi="Arial" w:cs="Arial"/>
        </w:rPr>
      </w:pPr>
    </w:p>
    <w:p w14:paraId="747C3086" w14:textId="1D2D0235" w:rsidR="009324F9" w:rsidRPr="001B1909" w:rsidRDefault="009324F9" w:rsidP="000F05A3">
      <w:pPr>
        <w:ind w:left="284"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0F05A3">
      <w:pPr>
        <w:ind w:left="676"/>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62783D5D" w14:textId="6070B155" w:rsidR="001B1909" w:rsidRDefault="001B1909" w:rsidP="003F0B35">
      <w:pPr>
        <w:pStyle w:val="Odstavekseznama"/>
        <w:numPr>
          <w:ilvl w:val="1"/>
          <w:numId w:val="16"/>
        </w:numPr>
        <w:shd w:val="clear" w:color="auto" w:fill="E2EFD9"/>
        <w:spacing w:before="120"/>
        <w:contextualSpacing/>
      </w:pPr>
      <w:r w:rsidRPr="00767B45">
        <w:rPr>
          <w:rFonts w:ascii="Arial" w:hAnsi="Arial" w:cs="Arial"/>
          <w:b/>
          <w:bCs/>
        </w:rPr>
        <w:t>POGOJI ZA SODELOVANJE</w:t>
      </w:r>
    </w:p>
    <w:p w14:paraId="0C980858" w14:textId="77777777" w:rsidR="001B1909" w:rsidRPr="001B1909" w:rsidRDefault="001B1909" w:rsidP="00767B45">
      <w:pPr>
        <w:ind w:left="392"/>
        <w:jc w:val="both"/>
        <w:rPr>
          <w:rFonts w:ascii="Arial" w:hAnsi="Arial" w:cs="Arial"/>
        </w:rPr>
      </w:pPr>
    </w:p>
    <w:p w14:paraId="2EE31873" w14:textId="758BC56F" w:rsidR="009324F9" w:rsidRPr="001B1909" w:rsidRDefault="009324F9" w:rsidP="007F0254">
      <w:pPr>
        <w:numPr>
          <w:ilvl w:val="0"/>
          <w:numId w:val="7"/>
        </w:numPr>
        <w:ind w:left="786" w:hanging="284"/>
        <w:jc w:val="both"/>
        <w:rPr>
          <w:rFonts w:ascii="Arial" w:eastAsia="Calibri" w:hAnsi="Arial" w:cs="Arial"/>
          <w:szCs w:val="22"/>
        </w:rPr>
      </w:pPr>
      <w:bookmarkStart w:id="83" w:name="_Toc464638529"/>
      <w:bookmarkStart w:id="84" w:name="_Toc336851790"/>
      <w:bookmarkStart w:id="85" w:name="_Toc336851742"/>
      <w:bookmarkEnd w:id="83"/>
      <w:r w:rsidRPr="001B1909">
        <w:rPr>
          <w:rFonts w:ascii="Arial" w:hAnsi="Arial" w:cs="Arial"/>
        </w:rPr>
        <w:t>Gospodarski subjekt mora biti vpisan v enega od poslovnih registrov, ki se vodijo v državi članici, v kateri ima gospodarski subjekt sedež. Seznam poslovnih registrov v državah članicah Evropske unije določa Priloga XI Direktive 2014/24/EU.</w:t>
      </w:r>
    </w:p>
    <w:p w14:paraId="592DC898" w14:textId="77777777" w:rsidR="009324F9" w:rsidRPr="001B1909" w:rsidRDefault="009324F9" w:rsidP="007F0254">
      <w:pPr>
        <w:ind w:left="360"/>
        <w:jc w:val="both"/>
        <w:rPr>
          <w:rFonts w:ascii="Arial" w:hAnsi="Arial" w:cs="Arial"/>
        </w:rPr>
      </w:pPr>
    </w:p>
    <w:p w14:paraId="4C7560BC" w14:textId="77777777" w:rsidR="009324F9" w:rsidRPr="001B1909" w:rsidRDefault="009324F9" w:rsidP="007F0254">
      <w:pPr>
        <w:ind w:left="360" w:firstLine="426"/>
        <w:jc w:val="both"/>
        <w:rPr>
          <w:rFonts w:ascii="Arial" w:hAnsi="Arial" w:cs="Arial"/>
        </w:rPr>
      </w:pPr>
      <w:r w:rsidRPr="001B1909">
        <w:rPr>
          <w:rFonts w:ascii="Arial" w:hAnsi="Arial" w:cs="Arial"/>
        </w:rPr>
        <w:t>DOKAZILA:</w:t>
      </w:r>
    </w:p>
    <w:p w14:paraId="30051FC5" w14:textId="0E221A5B" w:rsidR="007F0254" w:rsidRDefault="009324F9" w:rsidP="007F0254">
      <w:pPr>
        <w:ind w:left="786"/>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A: Ustreznost, Vpis v ustrezen poslovni register«) </w:t>
      </w:r>
    </w:p>
    <w:p w14:paraId="29BA5C5C" w14:textId="4C7474C0" w:rsidR="000F05A3" w:rsidRPr="007F0254" w:rsidRDefault="007F0254" w:rsidP="007F0254">
      <w:pPr>
        <w:ind w:left="786"/>
        <w:jc w:val="both"/>
        <w:rPr>
          <w:rFonts w:ascii="Arial" w:hAnsi="Arial" w:cs="Arial"/>
          <w:u w:val="single"/>
        </w:rPr>
      </w:pPr>
      <w:r w:rsidRPr="007F0254">
        <w:rPr>
          <w:rFonts w:ascii="Arial" w:hAnsi="Arial" w:cs="Arial"/>
          <w:u w:val="single"/>
        </w:rPr>
        <w:t>Pogoj je obvezen za v</w:t>
      </w:r>
      <w:r w:rsidR="00882555" w:rsidRPr="007F0254">
        <w:rPr>
          <w:rFonts w:ascii="Arial" w:hAnsi="Arial" w:cs="Arial"/>
          <w:u w:val="single"/>
        </w:rPr>
        <w:t>odilnega ponudnika</w:t>
      </w:r>
      <w:r w:rsidR="00FE652E" w:rsidRPr="007F0254">
        <w:rPr>
          <w:rFonts w:ascii="Arial" w:hAnsi="Arial" w:cs="Arial"/>
          <w:u w:val="single"/>
        </w:rPr>
        <w:t xml:space="preserve"> oz. vse gospodarsk</w:t>
      </w:r>
      <w:r w:rsidRPr="007F0254">
        <w:rPr>
          <w:rFonts w:ascii="Arial" w:hAnsi="Arial" w:cs="Arial"/>
          <w:u w:val="single"/>
        </w:rPr>
        <w:t>e</w:t>
      </w:r>
      <w:r w:rsidR="00FE652E" w:rsidRPr="007F0254">
        <w:rPr>
          <w:rFonts w:ascii="Arial" w:hAnsi="Arial" w:cs="Arial"/>
          <w:u w:val="single"/>
        </w:rPr>
        <w:t xml:space="preserve"> subjekt</w:t>
      </w:r>
      <w:r w:rsidRPr="007F0254">
        <w:rPr>
          <w:rFonts w:ascii="Arial" w:hAnsi="Arial" w:cs="Arial"/>
          <w:u w:val="single"/>
        </w:rPr>
        <w:t>e</w:t>
      </w:r>
      <w:r w:rsidR="00FE652E" w:rsidRPr="007F0254">
        <w:rPr>
          <w:rFonts w:ascii="Arial" w:hAnsi="Arial" w:cs="Arial"/>
          <w:u w:val="single"/>
        </w:rPr>
        <w:t>, če gre za skupno ponudbo.</w:t>
      </w:r>
      <w:r w:rsidR="000F05A3" w:rsidRPr="007F0254">
        <w:rPr>
          <w:rFonts w:ascii="Arial" w:hAnsi="Arial" w:cs="Arial"/>
          <w:u w:val="single"/>
        </w:rPr>
        <w:t xml:space="preserve"> </w:t>
      </w:r>
    </w:p>
    <w:p w14:paraId="4E0CED41" w14:textId="117E5F88" w:rsidR="009324F9" w:rsidRPr="007F0254" w:rsidRDefault="007F0254" w:rsidP="007F0254">
      <w:pPr>
        <w:ind w:left="786"/>
        <w:jc w:val="both"/>
        <w:rPr>
          <w:rFonts w:ascii="Arial" w:hAnsi="Arial" w:cs="Arial"/>
          <w:b/>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60F6B219" w14:textId="77777777" w:rsidR="009324F9" w:rsidRDefault="009324F9" w:rsidP="007F0254">
      <w:pPr>
        <w:ind w:left="786"/>
        <w:rPr>
          <w:b/>
        </w:rPr>
      </w:pPr>
    </w:p>
    <w:p w14:paraId="731B60F7" w14:textId="5B2D4CDB" w:rsidR="009324F9" w:rsidRDefault="00A673E9" w:rsidP="007F0254">
      <w:pPr>
        <w:ind w:left="786"/>
        <w:jc w:val="both"/>
        <w:rPr>
          <w:rFonts w:ascii="Arial" w:hAnsi="Arial" w:cs="Arial"/>
        </w:rPr>
      </w:pPr>
      <w:r>
        <w:rPr>
          <w:rFonts w:ascii="Arial" w:hAnsi="Arial" w:cs="Arial"/>
        </w:rPr>
        <w:lastRenderedPageBreak/>
        <w:t>Če naročnik v uradni evidenci ne bo mogel preveriti izpolnjevanja navedenega pogoja, si pridržuje pravico, da od ponudnika zahteva predložitev ustreznih dokazil (npr. kopije vpisa v enega od poslovnih registrov)</w:t>
      </w:r>
      <w:r w:rsidR="009324F9" w:rsidRPr="001B1909">
        <w:rPr>
          <w:rFonts w:ascii="Arial" w:hAnsi="Arial" w:cs="Arial"/>
        </w:rPr>
        <w:t xml:space="preserve"> </w:t>
      </w:r>
    </w:p>
    <w:p w14:paraId="32F8E91E" w14:textId="77777777" w:rsidR="007F0254" w:rsidRDefault="007F0254" w:rsidP="00767B45">
      <w:pPr>
        <w:ind w:left="426"/>
        <w:jc w:val="both"/>
        <w:rPr>
          <w:rFonts w:ascii="Arial" w:hAnsi="Arial" w:cs="Arial"/>
        </w:rPr>
      </w:pPr>
    </w:p>
    <w:p w14:paraId="249B0617" w14:textId="6692BD05" w:rsidR="007F0254" w:rsidRPr="00B659FA" w:rsidRDefault="007F0254" w:rsidP="007F0254">
      <w:pPr>
        <w:pStyle w:val="Odstavekseznama"/>
        <w:numPr>
          <w:ilvl w:val="0"/>
          <w:numId w:val="7"/>
        </w:numPr>
        <w:jc w:val="both"/>
        <w:rPr>
          <w:rFonts w:ascii="Arial" w:hAnsi="Arial" w:cs="Arial"/>
        </w:rPr>
      </w:pPr>
      <w:r w:rsidRPr="00B659FA">
        <w:rPr>
          <w:rFonts w:ascii="Arial" w:hAnsi="Arial" w:cs="Arial"/>
        </w:rPr>
        <w:t>Gospodarski subjekt mora imeti zagotovljene potrebne tehnične zmogljivosti za kvalitetno izvedbo celotnega naročila v predvidenem roku, skladno z zahtevami iz razpisne dokumentacije, predpisi in standardi s področja predmeta naročila ter delovnopravno zakonodajo.</w:t>
      </w:r>
    </w:p>
    <w:p w14:paraId="36B3D9C5" w14:textId="77777777" w:rsidR="007F0254" w:rsidRDefault="007F0254" w:rsidP="007F0254">
      <w:pPr>
        <w:jc w:val="both"/>
        <w:rPr>
          <w:rFonts w:ascii="Arial" w:hAnsi="Arial" w:cs="Arial"/>
        </w:rPr>
      </w:pPr>
    </w:p>
    <w:p w14:paraId="727CDC0F" w14:textId="536B9763" w:rsidR="007F0254" w:rsidRDefault="007F0254" w:rsidP="007F0254">
      <w:pPr>
        <w:ind w:left="708"/>
        <w:jc w:val="both"/>
        <w:rPr>
          <w:rFonts w:ascii="Arial" w:hAnsi="Arial" w:cs="Arial"/>
        </w:rPr>
      </w:pPr>
      <w:r>
        <w:rPr>
          <w:rFonts w:ascii="Arial" w:hAnsi="Arial" w:cs="Arial"/>
        </w:rPr>
        <w:t xml:space="preserve">Gospodarski subjekt mora razpolagati </w:t>
      </w:r>
      <w:r w:rsidRPr="00502F29">
        <w:rPr>
          <w:rFonts w:ascii="Arial" w:hAnsi="Arial" w:cs="Arial"/>
        </w:rPr>
        <w:t xml:space="preserve">z </w:t>
      </w:r>
      <w:r>
        <w:rPr>
          <w:rFonts w:ascii="Arial" w:hAnsi="Arial" w:cs="Arial"/>
        </w:rPr>
        <w:t xml:space="preserve">ustreznimi </w:t>
      </w:r>
      <w:r w:rsidRPr="00502F29">
        <w:rPr>
          <w:rFonts w:ascii="Arial" w:hAnsi="Arial" w:cs="Arial"/>
        </w:rPr>
        <w:t>vozili in stroji, potrebnimi za izvedbo predmeta javnega naročila</w:t>
      </w:r>
      <w:r>
        <w:rPr>
          <w:rFonts w:ascii="Arial" w:hAnsi="Arial" w:cs="Arial"/>
        </w:rPr>
        <w:t xml:space="preserve">, pri čemer se za vsak sklop  zahteva vsaj eno vozilo oziroma en stroj </w:t>
      </w:r>
      <w:r w:rsidRPr="00656139">
        <w:rPr>
          <w:rFonts w:ascii="Arial" w:hAnsi="Arial" w:cs="Arial"/>
        </w:rPr>
        <w:t xml:space="preserve">v </w:t>
      </w:r>
      <w:r>
        <w:rPr>
          <w:rFonts w:ascii="Arial" w:hAnsi="Arial" w:cs="Arial"/>
        </w:rPr>
        <w:t xml:space="preserve">posamezni </w:t>
      </w:r>
      <w:r w:rsidRPr="00656139">
        <w:rPr>
          <w:rFonts w:ascii="Arial" w:hAnsi="Arial" w:cs="Arial"/>
        </w:rPr>
        <w:t>vrsti oz</w:t>
      </w:r>
      <w:r>
        <w:rPr>
          <w:rFonts w:ascii="Arial" w:hAnsi="Arial" w:cs="Arial"/>
        </w:rPr>
        <w:t>iroma</w:t>
      </w:r>
      <w:r w:rsidRPr="00656139">
        <w:rPr>
          <w:rFonts w:ascii="Arial" w:hAnsi="Arial" w:cs="Arial"/>
        </w:rPr>
        <w:t xml:space="preserve"> moči, kot je razvidno iz ponudbenega predračuna</w:t>
      </w:r>
      <w:r>
        <w:rPr>
          <w:rFonts w:ascii="Arial" w:hAnsi="Arial" w:cs="Arial"/>
        </w:rPr>
        <w:t xml:space="preserve">. Vozila in stroji morajo biti </w:t>
      </w:r>
      <w:r w:rsidRPr="009149E3">
        <w:rPr>
          <w:rFonts w:ascii="Arial" w:hAnsi="Arial" w:cs="Arial"/>
        </w:rPr>
        <w:t>tehnično brezhibni in ustrezno zavarovani</w:t>
      </w:r>
      <w:r>
        <w:rPr>
          <w:rFonts w:ascii="Arial" w:hAnsi="Arial" w:cs="Arial"/>
        </w:rPr>
        <w:t xml:space="preserve">. </w:t>
      </w:r>
      <w:r w:rsidR="00A673E9">
        <w:rPr>
          <w:rFonts w:ascii="Arial" w:hAnsi="Arial" w:cs="Arial"/>
        </w:rPr>
        <w:t>V kolikor preveritev navedb v uradni evidenci ni mogoča, si naročnik pridržuje pravico, da lahko od ponudnika zahteva predložitev dokazil (npr. pogodba o najemu stroja, izpisek osnovnih sredstev, kopija registracije vozila…)</w:t>
      </w:r>
    </w:p>
    <w:p w14:paraId="260C3F50" w14:textId="782E502A" w:rsidR="00A673E9" w:rsidRDefault="00A673E9" w:rsidP="007F0254">
      <w:pPr>
        <w:ind w:left="708"/>
        <w:jc w:val="both"/>
        <w:rPr>
          <w:rFonts w:ascii="Arial" w:hAnsi="Arial" w:cs="Arial"/>
        </w:rPr>
      </w:pPr>
      <w:r>
        <w:rPr>
          <w:rFonts w:ascii="Arial" w:hAnsi="Arial" w:cs="Arial"/>
        </w:rPr>
        <w:t>V ESPD obrazec se vpiše podatek o vrsti vozila ali stroja; znamko, tip in moč; leto izdelave ter registrsko oznako.</w:t>
      </w:r>
    </w:p>
    <w:p w14:paraId="39AB96BD" w14:textId="77777777" w:rsidR="007F0254" w:rsidRDefault="007F0254" w:rsidP="007F0254">
      <w:pPr>
        <w:ind w:left="708"/>
        <w:jc w:val="both"/>
        <w:rPr>
          <w:rFonts w:ascii="Arial" w:hAnsi="Arial" w:cs="Arial"/>
        </w:rPr>
      </w:pPr>
    </w:p>
    <w:p w14:paraId="7A4884FA" w14:textId="77777777" w:rsidR="00A673E9" w:rsidRPr="00A673E9" w:rsidRDefault="00A673E9" w:rsidP="00A673E9">
      <w:pPr>
        <w:ind w:left="708"/>
        <w:jc w:val="both"/>
        <w:rPr>
          <w:rFonts w:ascii="Arial" w:hAnsi="Arial" w:cs="Arial"/>
        </w:rPr>
      </w:pPr>
      <w:r w:rsidRPr="00A673E9">
        <w:rPr>
          <w:rFonts w:ascii="Arial" w:hAnsi="Arial" w:cs="Arial"/>
        </w:rPr>
        <w:t>Dokazilo:</w:t>
      </w:r>
    </w:p>
    <w:p w14:paraId="4B226CF8" w14:textId="676AF1B8" w:rsidR="00A673E9" w:rsidRDefault="00A673E9" w:rsidP="00A673E9">
      <w:pPr>
        <w:ind w:left="708"/>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724357E5" w14:textId="77777777" w:rsidR="00A673E9" w:rsidRPr="007F0254" w:rsidRDefault="00A673E9" w:rsidP="00A673E9">
      <w:pPr>
        <w:pStyle w:val="Odstavekseznama"/>
        <w:ind w:left="720"/>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489AEB7A" w14:textId="77777777" w:rsidR="00A673E9" w:rsidRDefault="00A673E9" w:rsidP="007F0254">
      <w:pPr>
        <w:ind w:left="708"/>
        <w:jc w:val="both"/>
        <w:rPr>
          <w:rFonts w:ascii="Arial" w:hAnsi="Arial" w:cs="Arial"/>
        </w:rPr>
      </w:pPr>
    </w:p>
    <w:p w14:paraId="0BF1ACB8" w14:textId="77777777" w:rsidR="00A673E9" w:rsidRDefault="00A673E9" w:rsidP="007F0254">
      <w:pPr>
        <w:ind w:left="708"/>
        <w:jc w:val="both"/>
        <w:rPr>
          <w:rFonts w:ascii="Arial" w:hAnsi="Arial" w:cs="Arial"/>
        </w:rPr>
      </w:pPr>
    </w:p>
    <w:p w14:paraId="052AC9E9" w14:textId="266A4A9A" w:rsidR="00A673E9" w:rsidRDefault="00A673E9" w:rsidP="00A673E9">
      <w:pPr>
        <w:pStyle w:val="Odstavekseznama"/>
        <w:numPr>
          <w:ilvl w:val="0"/>
          <w:numId w:val="7"/>
        </w:numPr>
        <w:jc w:val="both"/>
        <w:rPr>
          <w:rFonts w:ascii="Arial" w:hAnsi="Arial" w:cs="Arial"/>
        </w:rPr>
      </w:pPr>
      <w:r>
        <w:rPr>
          <w:rFonts w:ascii="Arial" w:hAnsi="Arial" w:cs="Arial"/>
        </w:rPr>
        <w:t>Gospodarski subjekt mora imeti zagotovljene kadrovske zmogljivosti za kvalitetno izvedbo celotnega naročila v predvidenem roku, skladno s tehničnimi specifikacijami predmetnega javnega naročila ter po pravilih stroke ter skladno z določili predpisov in standardov s področja predmeta javnega naročila.</w:t>
      </w:r>
    </w:p>
    <w:p w14:paraId="6280F464" w14:textId="77777777" w:rsidR="00B659FA" w:rsidRPr="00B659FA" w:rsidRDefault="00B659FA" w:rsidP="00B659FA">
      <w:pPr>
        <w:jc w:val="both"/>
        <w:rPr>
          <w:rFonts w:ascii="Arial" w:hAnsi="Arial" w:cs="Arial"/>
        </w:rPr>
      </w:pPr>
    </w:p>
    <w:p w14:paraId="0C178076" w14:textId="77777777" w:rsidR="00B659FA" w:rsidRPr="009149E3" w:rsidRDefault="00B659FA" w:rsidP="00B659FA">
      <w:pPr>
        <w:ind w:left="708"/>
        <w:jc w:val="both"/>
        <w:rPr>
          <w:rFonts w:ascii="Arial" w:hAnsi="Arial" w:cs="Arial"/>
        </w:rPr>
      </w:pPr>
      <w:r>
        <w:rPr>
          <w:rFonts w:ascii="Arial" w:hAnsi="Arial" w:cs="Arial"/>
        </w:rPr>
        <w:t xml:space="preserve">Gospodarski subjekt mora imeti zagotovljene voznike oz. upravljavce vozil in strojev, ki imajo ustrezna dovoljenja za upravljanje z vozili in stroji. </w:t>
      </w:r>
      <w:r w:rsidRPr="00656139">
        <w:rPr>
          <w:rFonts w:ascii="Arial" w:hAnsi="Arial" w:cs="Arial"/>
        </w:rPr>
        <w:t xml:space="preserve">Število voznikov oz. upravljavcev strojev mora biti enako ali večje številu pripravljenosti, </w:t>
      </w:r>
      <w:r>
        <w:rPr>
          <w:rFonts w:ascii="Arial" w:hAnsi="Arial" w:cs="Arial"/>
        </w:rPr>
        <w:t xml:space="preserve">ki jih naročnik priznava za posamezno sezono za posamezni sklop, </w:t>
      </w:r>
      <w:r w:rsidRPr="00656139">
        <w:rPr>
          <w:rFonts w:ascii="Arial" w:hAnsi="Arial" w:cs="Arial"/>
        </w:rPr>
        <w:t>kot je razvidno iz ponudbenega predračuna.</w:t>
      </w:r>
    </w:p>
    <w:p w14:paraId="06B17AFD" w14:textId="7CA7D90C" w:rsidR="00B659FA" w:rsidRDefault="00B659FA" w:rsidP="00B659FA">
      <w:pPr>
        <w:pStyle w:val="Odstavekseznama"/>
        <w:ind w:left="720"/>
        <w:jc w:val="both"/>
        <w:rPr>
          <w:rFonts w:ascii="Arial" w:hAnsi="Arial" w:cs="Arial"/>
        </w:rPr>
      </w:pPr>
      <w:r>
        <w:rPr>
          <w:rFonts w:ascii="Arial" w:hAnsi="Arial" w:cs="Arial"/>
        </w:rPr>
        <w:t>V kolikor preveritev navedb v uradni evidenci ni mogoča, si naročnik pridržuje pravico, da lahko od ponudnika zahteva predložitev dokazil (npr. kopija vozniškega dovoljenja, pogodbe o zaposlitvi, pogodbe o začasnem in občasnem delu upokojencev, študentsko delo na podlagi ustrezne napotnice, dogovor o medsebojnem sodelovanju, namera o skupnem sodelovanju v primeru, da bo ponudnik izbran, podjemna pogodba,.)</w:t>
      </w:r>
    </w:p>
    <w:p w14:paraId="7683B19D" w14:textId="4BC72153" w:rsidR="007F0254" w:rsidRDefault="00B659FA" w:rsidP="007F0254">
      <w:pPr>
        <w:ind w:left="708"/>
        <w:jc w:val="both"/>
        <w:rPr>
          <w:rFonts w:ascii="Arial" w:hAnsi="Arial" w:cs="Arial"/>
        </w:rPr>
      </w:pPr>
      <w:r>
        <w:rPr>
          <w:rFonts w:ascii="Arial" w:hAnsi="Arial" w:cs="Arial"/>
        </w:rPr>
        <w:t xml:space="preserve">V ESPD obrazec se vpiše podatek o imenu in priimku voznika; v primeru, da en voznik upravlja </w:t>
      </w:r>
      <w:r w:rsidR="001A019D">
        <w:rPr>
          <w:rFonts w:ascii="Arial" w:hAnsi="Arial" w:cs="Arial"/>
        </w:rPr>
        <w:t>izključno eno vozilo oz. stroj, se navede tudi registr</w:t>
      </w:r>
      <w:r w:rsidR="001C2E76">
        <w:rPr>
          <w:rFonts w:ascii="Arial" w:hAnsi="Arial" w:cs="Arial"/>
        </w:rPr>
        <w:t>sk</w:t>
      </w:r>
      <w:r w:rsidR="001A019D">
        <w:rPr>
          <w:rFonts w:ascii="Arial" w:hAnsi="Arial" w:cs="Arial"/>
        </w:rPr>
        <w:t>o oznako oz. naziv tega vozila oz. stroja.</w:t>
      </w:r>
    </w:p>
    <w:p w14:paraId="30B4C773" w14:textId="77777777" w:rsidR="001A019D" w:rsidRDefault="001A019D" w:rsidP="007F0254">
      <w:pPr>
        <w:ind w:left="708"/>
        <w:jc w:val="both"/>
        <w:rPr>
          <w:rFonts w:ascii="Arial" w:hAnsi="Arial" w:cs="Arial"/>
        </w:rPr>
      </w:pPr>
    </w:p>
    <w:p w14:paraId="0C56E43D" w14:textId="77777777" w:rsidR="001A019D" w:rsidRPr="00A673E9" w:rsidRDefault="001A019D" w:rsidP="001A019D">
      <w:pPr>
        <w:ind w:left="708"/>
        <w:jc w:val="both"/>
        <w:rPr>
          <w:rFonts w:ascii="Arial" w:hAnsi="Arial" w:cs="Arial"/>
        </w:rPr>
      </w:pPr>
      <w:r w:rsidRPr="00A673E9">
        <w:rPr>
          <w:rFonts w:ascii="Arial" w:hAnsi="Arial" w:cs="Arial"/>
        </w:rPr>
        <w:t>Dokazilo:</w:t>
      </w:r>
    </w:p>
    <w:p w14:paraId="7C7EB513" w14:textId="77777777" w:rsidR="001A019D" w:rsidRDefault="001A019D" w:rsidP="001A019D">
      <w:pPr>
        <w:ind w:left="708"/>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23F59BF8" w14:textId="77777777" w:rsidR="001A019D" w:rsidRPr="007F0254" w:rsidRDefault="001A019D" w:rsidP="001A019D">
      <w:pPr>
        <w:pStyle w:val="Odstavekseznama"/>
        <w:ind w:left="720"/>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7877C0B" w14:textId="77777777" w:rsidR="001A019D" w:rsidRDefault="001A019D" w:rsidP="007F0254">
      <w:pPr>
        <w:ind w:left="708"/>
        <w:jc w:val="both"/>
        <w:rPr>
          <w:rFonts w:ascii="Arial" w:hAnsi="Arial" w:cs="Arial"/>
        </w:rPr>
      </w:pPr>
    </w:p>
    <w:p w14:paraId="6A58ED95" w14:textId="77777777" w:rsidR="007F0254" w:rsidRDefault="007F0254" w:rsidP="007F0254">
      <w:pPr>
        <w:ind w:left="708"/>
        <w:jc w:val="both"/>
        <w:rPr>
          <w:rFonts w:ascii="Arial" w:hAnsi="Arial" w:cs="Arial"/>
        </w:rPr>
      </w:pPr>
    </w:p>
    <w:p w14:paraId="4440A8D9" w14:textId="62523BD9" w:rsidR="007F0254" w:rsidRDefault="007F0254" w:rsidP="007F0254">
      <w:pPr>
        <w:pStyle w:val="Odstavekseznama"/>
        <w:numPr>
          <w:ilvl w:val="0"/>
          <w:numId w:val="7"/>
        </w:numPr>
        <w:jc w:val="both"/>
        <w:rPr>
          <w:rFonts w:ascii="Arial" w:hAnsi="Arial" w:cs="Arial"/>
        </w:rPr>
      </w:pPr>
      <w:r w:rsidRPr="007F0254">
        <w:rPr>
          <w:rFonts w:ascii="Arial" w:hAnsi="Arial" w:cs="Arial"/>
        </w:rPr>
        <w:t>Gospodarski subjekt s podpisom ESPD obrazca potrjuje, da je seznanjen s seznamom odsekov in površin za posamezni sklop, na katerega se prijavlja, ter da bo skupaj z ostalimi gospodarskimi subjekti, ki se prijavljajo na posamezni sklop zagotavljal, da se storitve zimske službe izvajajo na vseh odsekih in površinah iz navedenega seznama</w:t>
      </w:r>
    </w:p>
    <w:p w14:paraId="750081A4" w14:textId="75384B8C" w:rsidR="007F0254" w:rsidRDefault="007F0254" w:rsidP="007F0254">
      <w:pPr>
        <w:pStyle w:val="Odstavekseznama"/>
        <w:ind w:left="720"/>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p>
    <w:p w14:paraId="2F7A5908" w14:textId="0BB72B87" w:rsidR="007F0254" w:rsidRDefault="007F0254" w:rsidP="007F0254">
      <w:pPr>
        <w:pStyle w:val="Odstavekseznama"/>
        <w:ind w:left="720"/>
        <w:jc w:val="both"/>
        <w:rPr>
          <w:rFonts w:ascii="Arial" w:hAnsi="Arial" w:cs="Arial"/>
          <w:b/>
        </w:rPr>
      </w:pPr>
      <w:r w:rsidRPr="007F0254">
        <w:rPr>
          <w:rFonts w:ascii="Arial" w:hAnsi="Arial" w:cs="Arial"/>
        </w:rPr>
        <w:t xml:space="preserve">Izpolnjen </w:t>
      </w:r>
      <w:r w:rsidRPr="007F0254">
        <w:rPr>
          <w:rFonts w:ascii="Arial" w:hAnsi="Arial" w:cs="Arial"/>
          <w:b/>
        </w:rPr>
        <w:t xml:space="preserve">obrazec ESPD </w:t>
      </w:r>
    </w:p>
    <w:p w14:paraId="304403BB" w14:textId="77777777" w:rsidR="007F0254" w:rsidRDefault="007F0254" w:rsidP="007F0254">
      <w:pPr>
        <w:jc w:val="both"/>
        <w:rPr>
          <w:rFonts w:ascii="Arial" w:hAnsi="Arial" w:cs="Arial"/>
        </w:rPr>
      </w:pPr>
    </w:p>
    <w:p w14:paraId="01699877" w14:textId="1CF400AB" w:rsidR="001C2E76" w:rsidRPr="001C2E76" w:rsidRDefault="001C2E76" w:rsidP="001C2E76">
      <w:pPr>
        <w:pStyle w:val="Odstavekseznama"/>
        <w:numPr>
          <w:ilvl w:val="0"/>
          <w:numId w:val="40"/>
        </w:numPr>
        <w:contextualSpacing/>
        <w:jc w:val="both"/>
        <w:rPr>
          <w:rFonts w:ascii="Arial" w:hAnsi="Arial" w:cs="Arial"/>
          <w:bCs/>
          <w:color w:val="000000"/>
        </w:rPr>
      </w:pPr>
      <w:r w:rsidRPr="001C2E76">
        <w:rPr>
          <w:rFonts w:ascii="Arial" w:hAnsi="Arial" w:cs="Arial"/>
        </w:rPr>
        <w:t xml:space="preserve">Gospodarski subjekt s podpisom ESPD obrazca potrjuje, </w:t>
      </w:r>
      <w:r w:rsidRPr="001C2E76">
        <w:rPr>
          <w:rFonts w:ascii="Arial" w:hAnsi="Arial" w:cs="Arial"/>
          <w:bCs/>
          <w:color w:val="000000"/>
        </w:rPr>
        <w:t>da sprejema in izpolnjuje pogoje javnega razpisa in vse pogoje, navedene v razpisni dokumentaciji, pod katerimi daje svojo ponudbo ter soglaša, da bodi ti pogoji v celoti sestavni del okvirnega sporazuma.</w:t>
      </w:r>
    </w:p>
    <w:p w14:paraId="0EF9626C" w14:textId="77777777" w:rsidR="001C2E76" w:rsidRDefault="001C2E76" w:rsidP="001C2E76">
      <w:pPr>
        <w:pStyle w:val="Odstavekseznama"/>
        <w:ind w:left="720"/>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p>
    <w:p w14:paraId="1041804F" w14:textId="77777777" w:rsidR="001C2E76" w:rsidRDefault="001C2E76" w:rsidP="001C2E76">
      <w:pPr>
        <w:pStyle w:val="Odstavekseznama"/>
        <w:ind w:left="720"/>
        <w:jc w:val="both"/>
        <w:rPr>
          <w:rFonts w:ascii="Arial" w:hAnsi="Arial" w:cs="Arial"/>
          <w:b/>
        </w:rPr>
      </w:pPr>
      <w:r w:rsidRPr="007F0254">
        <w:rPr>
          <w:rFonts w:ascii="Arial" w:hAnsi="Arial" w:cs="Arial"/>
        </w:rPr>
        <w:t xml:space="preserve">Izpolnjen </w:t>
      </w:r>
      <w:r w:rsidRPr="007F0254">
        <w:rPr>
          <w:rFonts w:ascii="Arial" w:hAnsi="Arial" w:cs="Arial"/>
          <w:b/>
        </w:rPr>
        <w:t xml:space="preserve">obrazec ESPD </w:t>
      </w:r>
    </w:p>
    <w:p w14:paraId="79DC6455" w14:textId="4B0AB95D" w:rsidR="00AF5560" w:rsidRPr="001C2E76" w:rsidRDefault="00AF5560" w:rsidP="001C2E76">
      <w:pPr>
        <w:pStyle w:val="Odstavekseznama"/>
        <w:ind w:left="720"/>
        <w:jc w:val="both"/>
        <w:rPr>
          <w:rFonts w:ascii="Arial" w:hAnsi="Arial" w:cs="Arial"/>
        </w:rPr>
      </w:pPr>
    </w:p>
    <w:p w14:paraId="37903356" w14:textId="50A41A8B" w:rsidR="001B1909" w:rsidRPr="00767B45" w:rsidRDefault="001B1909" w:rsidP="003F0B35">
      <w:pPr>
        <w:pStyle w:val="Odstavekseznama"/>
        <w:numPr>
          <w:ilvl w:val="0"/>
          <w:numId w:val="18"/>
        </w:numPr>
        <w:shd w:val="clear" w:color="auto" w:fill="DBDBDB"/>
        <w:spacing w:before="120"/>
        <w:contextualSpacing/>
        <w:rPr>
          <w:rFonts w:ascii="Arial" w:eastAsia="Calibri" w:hAnsi="Arial" w:cs="Arial"/>
          <w:b/>
          <w:bCs/>
        </w:rPr>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r w:rsidRPr="00767B45">
        <w:rPr>
          <w:rFonts w:ascii="Arial" w:eastAsia="Calibri" w:hAnsi="Arial" w:cs="Arial"/>
          <w:b/>
          <w:bCs/>
        </w:rPr>
        <w:lastRenderedPageBreak/>
        <w:t>MERILA</w:t>
      </w:r>
    </w:p>
    <w:p w14:paraId="21199144" w14:textId="77777777" w:rsidR="001B1909" w:rsidRDefault="001B1909" w:rsidP="00767B45"/>
    <w:p w14:paraId="689532C1" w14:textId="77777777" w:rsidR="001B1909" w:rsidRPr="001B1909" w:rsidRDefault="001B1909" w:rsidP="00767B45"/>
    <w:p w14:paraId="33694A91" w14:textId="77777777" w:rsidR="009324F9" w:rsidRPr="001B1909" w:rsidRDefault="009324F9" w:rsidP="00767B45">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 ki bo dosegla največ točk, izračunanih na sledeč način: </w:t>
      </w:r>
    </w:p>
    <w:p w14:paraId="695E6488" w14:textId="77777777" w:rsidR="009324F9" w:rsidRPr="001B1909" w:rsidRDefault="009324F9" w:rsidP="00767B45">
      <w:pPr>
        <w:jc w:val="both"/>
        <w:rPr>
          <w:rFonts w:ascii="Arial" w:hAnsi="Arial" w:cs="Arial"/>
        </w:rPr>
      </w:pPr>
    </w:p>
    <w:p w14:paraId="6543A22A" w14:textId="3CA1E8D2" w:rsidR="009324F9" w:rsidRPr="001B1909" w:rsidRDefault="003A3DD9" w:rsidP="003F0B35">
      <w:pPr>
        <w:pStyle w:val="Odstavekseznama"/>
        <w:numPr>
          <w:ilvl w:val="0"/>
          <w:numId w:val="3"/>
        </w:numPr>
        <w:contextualSpacing/>
        <w:jc w:val="both"/>
        <w:rPr>
          <w:rFonts w:ascii="Arial" w:hAnsi="Arial" w:cs="Arial"/>
        </w:rPr>
      </w:pPr>
      <w:r>
        <w:rPr>
          <w:rFonts w:ascii="Arial" w:hAnsi="Arial" w:cs="Arial"/>
        </w:rPr>
        <w:t>Skupaj ponudbena vrednost</w:t>
      </w:r>
      <w:r w:rsidR="009324F9" w:rsidRPr="001B1909">
        <w:rPr>
          <w:rFonts w:ascii="Arial" w:hAnsi="Arial" w:cs="Arial"/>
        </w:rPr>
        <w:t>:  90 točk</w:t>
      </w:r>
    </w:p>
    <w:p w14:paraId="6EB104DD" w14:textId="2FDE94CC" w:rsidR="009324F9" w:rsidRPr="001B1909" w:rsidRDefault="003A3DD9" w:rsidP="00767B45">
      <w:pPr>
        <w:pStyle w:val="Odstavekseznama"/>
        <w:jc w:val="both"/>
        <w:rPr>
          <w:rFonts w:ascii="Arial" w:hAnsi="Arial" w:cs="Arial"/>
        </w:rPr>
      </w:pPr>
      <w:r>
        <w:rPr>
          <w:rFonts w:ascii="Arial" w:hAnsi="Arial" w:cs="Arial"/>
        </w:rPr>
        <w:t>Skupaj po</w:t>
      </w:r>
      <w:r w:rsidR="009324F9" w:rsidRPr="001B1909">
        <w:rPr>
          <w:rFonts w:ascii="Arial" w:hAnsi="Arial" w:cs="Arial"/>
        </w:rPr>
        <w:t xml:space="preserve">nudbena </w:t>
      </w:r>
      <w:r>
        <w:rPr>
          <w:rFonts w:ascii="Arial" w:hAnsi="Arial" w:cs="Arial"/>
        </w:rPr>
        <w:t>vrednost</w:t>
      </w:r>
      <w:r w:rsidR="009324F9" w:rsidRPr="001B1909">
        <w:rPr>
          <w:rFonts w:ascii="Arial" w:hAnsi="Arial" w:cs="Arial"/>
        </w:rPr>
        <w:t xml:space="preserve"> (v EUR brez DDV) je ocenjena do max 90 točk, pri čemer ponudnik, ki bo predložil najnižjo ponudbeno </w:t>
      </w:r>
      <w:r w:rsidR="0012511A">
        <w:rPr>
          <w:rFonts w:ascii="Arial" w:hAnsi="Arial" w:cs="Arial"/>
        </w:rPr>
        <w:t>vrednost</w:t>
      </w:r>
      <w:r w:rsidR="009324F9" w:rsidRPr="001B1909">
        <w:rPr>
          <w:rFonts w:ascii="Arial" w:hAnsi="Arial" w:cs="Arial"/>
        </w:rPr>
        <w:t>, prejme 90 točk; ostali ponudniki pa sorazmerno število točk, izračunano po spodnji enačbi:</w:t>
      </w:r>
    </w:p>
    <w:p w14:paraId="181489CC" w14:textId="77777777" w:rsidR="009324F9" w:rsidRPr="001B1909" w:rsidRDefault="009324F9" w:rsidP="00767B45">
      <w:pPr>
        <w:pStyle w:val="Odstavekseznama"/>
        <w:jc w:val="both"/>
        <w:rPr>
          <w:rFonts w:ascii="Arial" w:hAnsi="Arial" w:cs="Arial"/>
        </w:rPr>
      </w:pPr>
    </w:p>
    <w:p w14:paraId="66F72628" w14:textId="77777777" w:rsidR="009324F9" w:rsidRPr="001B1909" w:rsidRDefault="009324F9" w:rsidP="00767B45">
      <w:pPr>
        <w:pStyle w:val="Odstavekseznama"/>
        <w:jc w:val="both"/>
        <w:rPr>
          <w:rFonts w:ascii="Arial" w:hAnsi="Arial" w:cs="Arial"/>
        </w:rPr>
      </w:pPr>
      <w:r w:rsidRPr="001B1909">
        <w:rPr>
          <w:rFonts w:ascii="Arial" w:hAnsi="Arial" w:cs="Arial"/>
        </w:rPr>
        <w:t>ŠTp = (Px/Pi) × 90, pri čemer je</w:t>
      </w:r>
    </w:p>
    <w:p w14:paraId="327FBE93" w14:textId="77777777" w:rsidR="009324F9" w:rsidRPr="001B1909" w:rsidRDefault="009324F9" w:rsidP="00767B45">
      <w:pPr>
        <w:pStyle w:val="Odstavekseznama"/>
        <w:jc w:val="both"/>
        <w:rPr>
          <w:rFonts w:ascii="Arial" w:hAnsi="Arial" w:cs="Arial"/>
        </w:rPr>
      </w:pPr>
      <w:r w:rsidRPr="001B1909">
        <w:rPr>
          <w:rFonts w:ascii="Arial" w:hAnsi="Arial" w:cs="Arial"/>
        </w:rPr>
        <w:t>ŠTp število točk posameznega ponudnika</w:t>
      </w:r>
    </w:p>
    <w:p w14:paraId="69BED269" w14:textId="0EA06FAF" w:rsidR="009324F9" w:rsidRPr="001B1909" w:rsidRDefault="009324F9" w:rsidP="00767B45">
      <w:pPr>
        <w:pStyle w:val="Odstavekseznama"/>
        <w:jc w:val="both"/>
        <w:rPr>
          <w:rFonts w:ascii="Arial" w:hAnsi="Arial" w:cs="Arial"/>
        </w:rPr>
      </w:pPr>
      <w:r w:rsidRPr="001B1909">
        <w:rPr>
          <w:rFonts w:ascii="Arial" w:hAnsi="Arial" w:cs="Arial"/>
        </w:rPr>
        <w:t xml:space="preserve">Px najnižja ponudbena </w:t>
      </w:r>
      <w:r w:rsidR="0012511A">
        <w:rPr>
          <w:rFonts w:ascii="Arial" w:hAnsi="Arial" w:cs="Arial"/>
        </w:rPr>
        <w:t>vrednost</w:t>
      </w:r>
    </w:p>
    <w:p w14:paraId="589AEB26" w14:textId="77777777" w:rsidR="009324F9" w:rsidRPr="001B1909" w:rsidRDefault="009324F9" w:rsidP="00767B45">
      <w:pPr>
        <w:pStyle w:val="Odstavekseznama"/>
        <w:jc w:val="both"/>
        <w:rPr>
          <w:rFonts w:ascii="Arial" w:hAnsi="Arial" w:cs="Arial"/>
        </w:rPr>
      </w:pPr>
      <w:r w:rsidRPr="001B1909">
        <w:rPr>
          <w:rFonts w:ascii="Arial" w:hAnsi="Arial" w:cs="Arial"/>
        </w:rPr>
        <w:t>Pi ponudbena cena posameznega (obravnavanega ponudnika)</w:t>
      </w:r>
    </w:p>
    <w:p w14:paraId="4A3BE4F3" w14:textId="77777777" w:rsidR="009324F9" w:rsidRPr="001B1909" w:rsidRDefault="009324F9" w:rsidP="00767B45">
      <w:pPr>
        <w:pStyle w:val="Odstavekseznama"/>
        <w:jc w:val="both"/>
        <w:rPr>
          <w:rFonts w:ascii="Arial" w:hAnsi="Arial" w:cs="Arial"/>
        </w:rPr>
      </w:pPr>
    </w:p>
    <w:p w14:paraId="76CB1770" w14:textId="77777777" w:rsidR="009324F9" w:rsidRPr="001B1909" w:rsidRDefault="009324F9" w:rsidP="003F0B35">
      <w:pPr>
        <w:pStyle w:val="Odstavekseznama"/>
        <w:numPr>
          <w:ilvl w:val="0"/>
          <w:numId w:val="3"/>
        </w:numPr>
        <w:contextualSpacing/>
        <w:jc w:val="both"/>
        <w:rPr>
          <w:rFonts w:ascii="Arial" w:hAnsi="Arial" w:cs="Arial"/>
        </w:rPr>
      </w:pPr>
      <w:r w:rsidRPr="001B1909">
        <w:rPr>
          <w:rFonts w:ascii="Arial" w:hAnsi="Arial" w:cs="Arial"/>
        </w:rPr>
        <w:t>Socialni vidik: 10 točk</w:t>
      </w:r>
    </w:p>
    <w:p w14:paraId="684F29BB" w14:textId="77777777" w:rsidR="009324F9" w:rsidRPr="001B1909" w:rsidRDefault="009324F9" w:rsidP="00767B45">
      <w:pPr>
        <w:pStyle w:val="Odstavekseznama"/>
        <w:jc w:val="both"/>
        <w:rPr>
          <w:rFonts w:ascii="Arial" w:hAnsi="Arial" w:cs="Arial"/>
        </w:rPr>
      </w:pPr>
      <w:r w:rsidRPr="001B1909">
        <w:rPr>
          <w:rFonts w:ascii="Arial" w:hAnsi="Arial" w:cs="Arial"/>
        </w:rPr>
        <w:t>Ponudnik ima zaposleno eno ali več oseb, ki so na dan objave predmetnega javnega naročila  stare manj kot 30 let: 10 točk</w:t>
      </w:r>
    </w:p>
    <w:p w14:paraId="4000E97D" w14:textId="77777777" w:rsidR="009324F9" w:rsidRPr="001B1909" w:rsidRDefault="009324F9" w:rsidP="00767B45">
      <w:pPr>
        <w:pStyle w:val="Odstavekseznama"/>
        <w:jc w:val="both"/>
        <w:rPr>
          <w:rFonts w:ascii="Arial" w:hAnsi="Arial" w:cs="Arial"/>
        </w:rPr>
      </w:pPr>
      <w:r w:rsidRPr="001B1909">
        <w:rPr>
          <w:rFonts w:ascii="Arial" w:hAnsi="Arial" w:cs="Arial"/>
        </w:rPr>
        <w:t>Ponudnik nima zaposlenih oseb, ki bi bile na dan objave predmetnega javnega naročila stare manj kot 30 let: 0 točk</w:t>
      </w:r>
    </w:p>
    <w:p w14:paraId="7E0A323A" w14:textId="77777777" w:rsidR="009324F9" w:rsidRPr="001B1909" w:rsidRDefault="009324F9" w:rsidP="00767B45">
      <w:pPr>
        <w:pStyle w:val="Odstavekseznama"/>
        <w:jc w:val="both"/>
        <w:rPr>
          <w:rFonts w:ascii="Arial" w:hAnsi="Arial" w:cs="Arial"/>
        </w:rPr>
      </w:pPr>
    </w:p>
    <w:p w14:paraId="23DDF189" w14:textId="77777777" w:rsidR="001B1909" w:rsidRPr="001B1909" w:rsidRDefault="009324F9" w:rsidP="00767B45">
      <w:pPr>
        <w:pStyle w:val="Odstavekseznama"/>
        <w:jc w:val="both"/>
        <w:rPr>
          <w:rFonts w:ascii="Arial" w:hAnsi="Arial" w:cs="Arial"/>
          <w:b/>
          <w:bCs/>
        </w:rPr>
      </w:pPr>
      <w:r w:rsidRPr="001B1909">
        <w:rPr>
          <w:rFonts w:ascii="Arial" w:hAnsi="Arial" w:cs="Arial"/>
          <w:b/>
          <w:bCs/>
        </w:rPr>
        <w:t xml:space="preserve">Dokazilo: </w:t>
      </w:r>
    </w:p>
    <w:p w14:paraId="6835E8C2" w14:textId="4B012EBB" w:rsidR="009324F9" w:rsidRPr="001B1909" w:rsidRDefault="0012511A" w:rsidP="00767B45">
      <w:pPr>
        <w:pStyle w:val="Odstavekseznama"/>
        <w:jc w:val="both"/>
        <w:rPr>
          <w:rFonts w:ascii="Arial" w:hAnsi="Arial" w:cs="Arial"/>
        </w:rPr>
      </w:pPr>
      <w:r w:rsidRPr="0012511A">
        <w:rPr>
          <w:rFonts w:ascii="Arial" w:hAnsi="Arial" w:cs="Arial"/>
          <w:b/>
          <w:bCs/>
        </w:rPr>
        <w:t>Obrazec št. 1</w:t>
      </w:r>
      <w:r>
        <w:rPr>
          <w:rFonts w:ascii="Arial" w:hAnsi="Arial" w:cs="Arial"/>
        </w:rPr>
        <w:t xml:space="preserve"> (Povzetek predračuna) in </w:t>
      </w:r>
      <w:r w:rsidRPr="0012511A">
        <w:rPr>
          <w:rFonts w:ascii="Arial" w:hAnsi="Arial" w:cs="Arial"/>
          <w:b/>
          <w:bCs/>
        </w:rPr>
        <w:t>Obrazec št. 2</w:t>
      </w:r>
      <w:r>
        <w:rPr>
          <w:rFonts w:ascii="Arial" w:hAnsi="Arial" w:cs="Arial"/>
        </w:rPr>
        <w:t xml:space="preserve"> (</w:t>
      </w:r>
      <w:r w:rsidR="009324F9" w:rsidRPr="001B1909">
        <w:rPr>
          <w:rFonts w:ascii="Arial" w:hAnsi="Arial" w:cs="Arial"/>
        </w:rPr>
        <w:t>Pooblastilo za pridobitev podatkov od Zavoda za pokojninsko in invalidsko zavarovanje Slovenije</w:t>
      </w:r>
      <w:r>
        <w:rPr>
          <w:rFonts w:ascii="Arial" w:hAnsi="Arial" w:cs="Arial"/>
        </w:rPr>
        <w:t>).</w:t>
      </w:r>
      <w:r w:rsidR="008146A6">
        <w:rPr>
          <w:rFonts w:ascii="Arial" w:hAnsi="Arial" w:cs="Arial"/>
        </w:rPr>
        <w:t xml:space="preserve"> </w:t>
      </w:r>
    </w:p>
    <w:p w14:paraId="772F46E5" w14:textId="77777777" w:rsidR="009324F9" w:rsidRPr="001B1909" w:rsidRDefault="009324F9" w:rsidP="00767B45">
      <w:pPr>
        <w:pStyle w:val="Odstavekseznama"/>
        <w:jc w:val="both"/>
        <w:rPr>
          <w:rFonts w:ascii="Arial" w:hAnsi="Arial" w:cs="Arial"/>
        </w:rPr>
      </w:pPr>
    </w:p>
    <w:p w14:paraId="6BBFB906" w14:textId="77777777" w:rsidR="009324F9" w:rsidRPr="001B1909" w:rsidRDefault="009324F9" w:rsidP="00767B45">
      <w:pPr>
        <w:jc w:val="both"/>
        <w:rPr>
          <w:rFonts w:ascii="Arial" w:hAnsi="Arial" w:cs="Arial"/>
        </w:rPr>
      </w:pPr>
      <w:r w:rsidRPr="001B1909">
        <w:rPr>
          <w:rFonts w:ascii="Arial" w:hAnsi="Arial" w:cs="Arial"/>
        </w:rPr>
        <w:t xml:space="preserve">V primeru, da bi naročnik v predmetnem postopku prejel najmanj dve ponudbi, ki bi imeli enako število točk, bo naročnik izbral ponudnika, ki bo ponudbo oddal prej. </w:t>
      </w:r>
    </w:p>
    <w:p w14:paraId="7A5E11DE" w14:textId="77777777" w:rsidR="001B1909" w:rsidRPr="001B1909" w:rsidRDefault="001B1909" w:rsidP="00767B45">
      <w:pPr>
        <w:jc w:val="both"/>
        <w:rPr>
          <w:rFonts w:ascii="Arial" w:hAnsi="Arial" w:cs="Arial"/>
        </w:rPr>
      </w:pPr>
    </w:p>
    <w:p w14:paraId="10093819" w14:textId="77777777" w:rsidR="001B1909" w:rsidRPr="001B1909" w:rsidRDefault="001B1909" w:rsidP="00767B45">
      <w:pPr>
        <w:jc w:val="both"/>
        <w:rPr>
          <w:rFonts w:ascii="Arial" w:hAnsi="Arial" w:cs="Arial"/>
        </w:rPr>
      </w:pPr>
    </w:p>
    <w:p w14:paraId="10996ABC" w14:textId="77777777" w:rsidR="001B1909" w:rsidRDefault="001B1909" w:rsidP="00767B45">
      <w:pPr>
        <w:rPr>
          <w:rFonts w:cs="Arial"/>
        </w:rPr>
      </w:pPr>
    </w:p>
    <w:p w14:paraId="6BAE5C48" w14:textId="77777777" w:rsidR="001B1909" w:rsidRDefault="001B1909" w:rsidP="00767B45">
      <w:pPr>
        <w:rPr>
          <w:rFonts w:cs="Arial"/>
        </w:rPr>
      </w:pPr>
    </w:p>
    <w:p w14:paraId="6103C1D4" w14:textId="77777777" w:rsidR="001B1909" w:rsidRDefault="001B1909" w:rsidP="00767B45">
      <w:pPr>
        <w:rPr>
          <w:rFonts w:cs="Arial"/>
        </w:rPr>
      </w:pPr>
    </w:p>
    <w:p w14:paraId="0F067B87" w14:textId="77777777" w:rsidR="001B1909" w:rsidRDefault="001B1909" w:rsidP="00767B45">
      <w:pPr>
        <w:rPr>
          <w:rFonts w:cs="Arial"/>
        </w:rPr>
      </w:pPr>
    </w:p>
    <w:p w14:paraId="367884A6" w14:textId="77777777" w:rsidR="001B1909" w:rsidRDefault="001B1909" w:rsidP="00767B45">
      <w:pPr>
        <w:rPr>
          <w:rFonts w:cs="Arial"/>
        </w:rPr>
      </w:pPr>
    </w:p>
    <w:p w14:paraId="4A54402D" w14:textId="77777777" w:rsidR="001B1909" w:rsidRDefault="001B1909" w:rsidP="00767B45">
      <w:pPr>
        <w:rPr>
          <w:rFonts w:cs="Arial"/>
        </w:rPr>
      </w:pPr>
    </w:p>
    <w:p w14:paraId="2839E5D8" w14:textId="77777777" w:rsidR="001B1909" w:rsidRDefault="001B1909" w:rsidP="00767B45">
      <w:pPr>
        <w:rPr>
          <w:rFonts w:cs="Arial"/>
        </w:rPr>
      </w:pPr>
    </w:p>
    <w:p w14:paraId="5ECEF3B5" w14:textId="77777777" w:rsidR="001B1909" w:rsidRDefault="001B1909" w:rsidP="00767B45">
      <w:pPr>
        <w:rPr>
          <w:rFonts w:cs="Arial"/>
        </w:rPr>
      </w:pPr>
    </w:p>
    <w:p w14:paraId="6FF5A834" w14:textId="77777777" w:rsidR="001B1909" w:rsidRDefault="001B1909" w:rsidP="00767B45">
      <w:pPr>
        <w:rPr>
          <w:rFonts w:cs="Arial"/>
        </w:rPr>
      </w:pPr>
    </w:p>
    <w:p w14:paraId="2569A8E1" w14:textId="77777777" w:rsidR="001B1909" w:rsidRDefault="001B1909" w:rsidP="00767B45">
      <w:pPr>
        <w:rPr>
          <w:rFonts w:cs="Arial"/>
        </w:rPr>
      </w:pPr>
    </w:p>
    <w:p w14:paraId="18B3EC70" w14:textId="77777777" w:rsidR="001B1909" w:rsidRDefault="001B1909" w:rsidP="00767B45">
      <w:pPr>
        <w:rPr>
          <w:rFonts w:cs="Arial"/>
        </w:rPr>
      </w:pPr>
    </w:p>
    <w:p w14:paraId="269433B2" w14:textId="77777777" w:rsidR="001B1909" w:rsidRDefault="001B1909" w:rsidP="00767B45">
      <w:pPr>
        <w:rPr>
          <w:rFonts w:cs="Arial"/>
        </w:rPr>
      </w:pPr>
    </w:p>
    <w:p w14:paraId="13D3A889" w14:textId="77777777" w:rsidR="001B1909" w:rsidRDefault="001B1909" w:rsidP="00767B45">
      <w:pPr>
        <w:rPr>
          <w:rFonts w:cs="Arial"/>
        </w:rPr>
      </w:pPr>
    </w:p>
    <w:p w14:paraId="115DF6D9" w14:textId="77777777" w:rsidR="001B1909" w:rsidRDefault="001B1909" w:rsidP="00767B45">
      <w:pPr>
        <w:rPr>
          <w:rFonts w:cs="Arial"/>
        </w:rPr>
      </w:pPr>
    </w:p>
    <w:p w14:paraId="3AB05817" w14:textId="77777777" w:rsidR="001B1909" w:rsidRDefault="001B1909" w:rsidP="00767B45">
      <w:pPr>
        <w:rPr>
          <w:rFonts w:cs="Arial"/>
        </w:rPr>
      </w:pPr>
    </w:p>
    <w:p w14:paraId="4702F75D" w14:textId="77777777" w:rsidR="001B1909" w:rsidRDefault="001B1909" w:rsidP="00767B45">
      <w:pPr>
        <w:rPr>
          <w:rFonts w:cs="Arial"/>
        </w:rPr>
      </w:pPr>
    </w:p>
    <w:p w14:paraId="299851F6" w14:textId="77777777" w:rsidR="001B1909" w:rsidRDefault="001B1909" w:rsidP="00767B45">
      <w:pPr>
        <w:rPr>
          <w:rFonts w:cs="Arial"/>
        </w:rPr>
      </w:pPr>
    </w:p>
    <w:p w14:paraId="65CA586B" w14:textId="77777777" w:rsidR="001B1909" w:rsidRDefault="001B1909" w:rsidP="00767B45">
      <w:pPr>
        <w:rPr>
          <w:rFonts w:cs="Arial"/>
        </w:rPr>
      </w:pPr>
    </w:p>
    <w:p w14:paraId="39B2341F" w14:textId="77777777" w:rsidR="001B1909" w:rsidRDefault="001B1909" w:rsidP="00767B45">
      <w:pPr>
        <w:rPr>
          <w:rFonts w:cs="Arial"/>
        </w:rPr>
      </w:pPr>
    </w:p>
    <w:p w14:paraId="2F2DB54E" w14:textId="77777777" w:rsidR="001B1909" w:rsidRDefault="001B1909" w:rsidP="00767B45">
      <w:pPr>
        <w:rPr>
          <w:rFonts w:cs="Arial"/>
        </w:rPr>
      </w:pPr>
    </w:p>
    <w:p w14:paraId="69548DAB" w14:textId="77777777" w:rsidR="001B1909" w:rsidRDefault="001B1909" w:rsidP="00767B45">
      <w:pPr>
        <w:rPr>
          <w:rFonts w:cs="Arial"/>
        </w:rPr>
      </w:pPr>
    </w:p>
    <w:p w14:paraId="032F9B6D" w14:textId="77777777" w:rsidR="001B1909" w:rsidRDefault="001B1909" w:rsidP="00767B45">
      <w:pPr>
        <w:rPr>
          <w:rFonts w:cs="Arial"/>
        </w:rPr>
      </w:pPr>
    </w:p>
    <w:p w14:paraId="110088B7" w14:textId="77777777" w:rsidR="001B1909" w:rsidRDefault="001B1909" w:rsidP="00767B45">
      <w:pPr>
        <w:rPr>
          <w:rFonts w:cs="Arial"/>
        </w:rPr>
      </w:pPr>
    </w:p>
    <w:p w14:paraId="23C9ECD3" w14:textId="77777777" w:rsidR="001B1909" w:rsidRDefault="001B1909" w:rsidP="00767B45">
      <w:pPr>
        <w:rPr>
          <w:rFonts w:cs="Arial"/>
        </w:rPr>
      </w:pPr>
    </w:p>
    <w:p w14:paraId="50CFE622" w14:textId="77777777" w:rsidR="001B1909" w:rsidRDefault="001B1909" w:rsidP="00767B45">
      <w:pPr>
        <w:rPr>
          <w:rFonts w:cs="Arial"/>
        </w:rPr>
      </w:pPr>
    </w:p>
    <w:p w14:paraId="233898DD" w14:textId="77777777" w:rsidR="001B1909" w:rsidRDefault="001B1909" w:rsidP="00767B45">
      <w:pPr>
        <w:rPr>
          <w:rFonts w:cs="Arial"/>
        </w:rPr>
      </w:pPr>
    </w:p>
    <w:p w14:paraId="01B63141" w14:textId="77777777" w:rsidR="00767B45" w:rsidRDefault="00767B45" w:rsidP="00767B45">
      <w:pPr>
        <w:rPr>
          <w:rFonts w:cs="Arial"/>
        </w:rPr>
      </w:pPr>
    </w:p>
    <w:p w14:paraId="2E178279" w14:textId="77777777" w:rsidR="00767B45" w:rsidRDefault="00767B45" w:rsidP="00767B45">
      <w:pPr>
        <w:rPr>
          <w:rFonts w:cs="Arial"/>
        </w:rPr>
      </w:pPr>
    </w:p>
    <w:p w14:paraId="23EBBC6E" w14:textId="77777777" w:rsidR="001B1909" w:rsidRDefault="001B1909" w:rsidP="00767B45">
      <w:pPr>
        <w:rPr>
          <w:rFonts w:cs="Arial"/>
        </w:rPr>
      </w:pPr>
    </w:p>
    <w:p w14:paraId="4EC78480" w14:textId="77777777" w:rsidR="001B1909" w:rsidRDefault="001B1909" w:rsidP="00767B45">
      <w:pPr>
        <w:rPr>
          <w:rFonts w:cs="Arial"/>
        </w:rPr>
      </w:pPr>
    </w:p>
    <w:p w14:paraId="2154BE53" w14:textId="77777777" w:rsidR="00AF5560" w:rsidRPr="00667943" w:rsidRDefault="00AF5560" w:rsidP="003F0B35">
      <w:pPr>
        <w:pStyle w:val="Odstavekseznama"/>
        <w:numPr>
          <w:ilvl w:val="0"/>
          <w:numId w:val="18"/>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54345B75" w:rsidR="00AF5560" w:rsidRDefault="00AF5560" w:rsidP="003F0B35">
      <w:pPr>
        <w:pStyle w:val="Odstavekseznama"/>
        <w:numPr>
          <w:ilvl w:val="0"/>
          <w:numId w:val="15"/>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175031" w:rsidRPr="00175031">
        <w:rPr>
          <w:rFonts w:ascii="Arial" w:hAnsi="Arial" w:cs="Arial"/>
        </w:rPr>
        <w:t>vzetek predračuna</w:t>
      </w:r>
      <w:r w:rsidR="00867CBF">
        <w:rPr>
          <w:rFonts w:ascii="Arial" w:hAnsi="Arial" w:cs="Arial"/>
        </w:rPr>
        <w:t xml:space="preserve"> (rekapitulacija)</w:t>
      </w:r>
    </w:p>
    <w:p w14:paraId="202B9127" w14:textId="5F08BF9E" w:rsidR="0012511A" w:rsidRPr="00175031" w:rsidRDefault="0012511A" w:rsidP="003F0B35">
      <w:pPr>
        <w:pStyle w:val="Odstavekseznama"/>
        <w:numPr>
          <w:ilvl w:val="0"/>
          <w:numId w:val="15"/>
        </w:numPr>
        <w:contextualSpacing/>
        <w:jc w:val="both"/>
        <w:rPr>
          <w:rFonts w:ascii="Arial" w:hAnsi="Arial" w:cs="Arial"/>
        </w:rPr>
      </w:pPr>
      <w:r>
        <w:rPr>
          <w:rFonts w:ascii="Arial" w:hAnsi="Arial" w:cs="Arial"/>
        </w:rPr>
        <w:t xml:space="preserve">izpolnjen obrazec št. 2: </w:t>
      </w:r>
      <w:r w:rsidRPr="001B1909">
        <w:rPr>
          <w:rFonts w:ascii="Arial" w:hAnsi="Arial" w:cs="Arial"/>
        </w:rPr>
        <w:t>Pooblastilo za pridobitev podatkov od Zavoda za pokojninsko in invalidsko zavarovanje Slovenije</w:t>
      </w:r>
    </w:p>
    <w:p w14:paraId="57A5BA42" w14:textId="36E25EB5" w:rsidR="00AF5560" w:rsidRPr="00175031" w:rsidRDefault="00AF5560" w:rsidP="003F0B35">
      <w:pPr>
        <w:pStyle w:val="Odstavekseznama"/>
        <w:numPr>
          <w:ilvl w:val="0"/>
          <w:numId w:val="15"/>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3</w:t>
      </w:r>
      <w:r w:rsidRPr="00175031">
        <w:rPr>
          <w:rFonts w:ascii="Arial" w:hAnsi="Arial" w:cs="Arial"/>
        </w:rPr>
        <w:t>: Obrazec ESPD</w:t>
      </w:r>
    </w:p>
    <w:p w14:paraId="3D0D20AE" w14:textId="3E1A7A69" w:rsidR="00175031" w:rsidRPr="00175031" w:rsidRDefault="00175031" w:rsidP="003F0B35">
      <w:pPr>
        <w:pStyle w:val="Odstavekseznama"/>
        <w:numPr>
          <w:ilvl w:val="0"/>
          <w:numId w:val="15"/>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4</w:t>
      </w:r>
      <w:r w:rsidRPr="00175031">
        <w:rPr>
          <w:rFonts w:ascii="Arial" w:hAnsi="Arial" w:cs="Arial"/>
        </w:rPr>
        <w:t>: Podatki o ponudniku</w:t>
      </w:r>
    </w:p>
    <w:p w14:paraId="2EDBFFA3" w14:textId="7A2F26CD" w:rsidR="00175031" w:rsidRPr="00175031" w:rsidRDefault="00175031" w:rsidP="003F0B35">
      <w:pPr>
        <w:pStyle w:val="Odstavekseznama"/>
        <w:numPr>
          <w:ilvl w:val="0"/>
          <w:numId w:val="15"/>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5</w:t>
      </w:r>
      <w:r w:rsidRPr="00175031">
        <w:rPr>
          <w:rFonts w:ascii="Arial" w:hAnsi="Arial" w:cs="Arial"/>
        </w:rPr>
        <w:t>: Ponudbeni predračun, podan v .xls in .pdf obliki</w:t>
      </w:r>
    </w:p>
    <w:p w14:paraId="181CC996" w14:textId="0505F90D" w:rsidR="00175031" w:rsidRDefault="00175031" w:rsidP="003F0B35">
      <w:pPr>
        <w:pStyle w:val="Odstavekseznama"/>
        <w:numPr>
          <w:ilvl w:val="0"/>
          <w:numId w:val="15"/>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12511A">
        <w:rPr>
          <w:rFonts w:ascii="Arial" w:hAnsi="Arial" w:cs="Arial"/>
        </w:rPr>
        <w:t>6</w:t>
      </w:r>
      <w:r>
        <w:rPr>
          <w:rFonts w:ascii="Arial" w:hAnsi="Arial" w:cs="Arial"/>
        </w:rPr>
        <w:t>: Izjava za gospodarski subjekt</w:t>
      </w:r>
      <w:r w:rsidR="004F7ACB">
        <w:rPr>
          <w:rFonts w:ascii="Arial" w:hAnsi="Arial" w:cs="Arial"/>
        </w:rPr>
        <w:t xml:space="preserve"> – izključitveni razlog</w:t>
      </w:r>
    </w:p>
    <w:p w14:paraId="175D964B" w14:textId="7F6132C7" w:rsidR="00175031" w:rsidRDefault="00175031" w:rsidP="003F0B35">
      <w:pPr>
        <w:pStyle w:val="Odstavekseznama"/>
        <w:numPr>
          <w:ilvl w:val="0"/>
          <w:numId w:val="15"/>
        </w:numPr>
        <w:contextualSpacing/>
        <w:jc w:val="both"/>
        <w:rPr>
          <w:rFonts w:ascii="Arial" w:hAnsi="Arial" w:cs="Arial"/>
        </w:rPr>
      </w:pPr>
      <w:r>
        <w:rPr>
          <w:rFonts w:ascii="Arial" w:hAnsi="Arial" w:cs="Arial"/>
        </w:rPr>
        <w:t xml:space="preserve">Izpolnjen obrazec št. </w:t>
      </w:r>
      <w:r w:rsidR="00A568DF">
        <w:rPr>
          <w:rFonts w:ascii="Arial" w:hAnsi="Arial" w:cs="Arial"/>
        </w:rPr>
        <w:t>7</w:t>
      </w:r>
      <w:r>
        <w:rPr>
          <w:rFonts w:ascii="Arial" w:hAnsi="Arial" w:cs="Arial"/>
        </w:rPr>
        <w:t xml:space="preserve">: Menična izjava </w:t>
      </w:r>
      <w:r w:rsidR="006D1243">
        <w:rPr>
          <w:rFonts w:ascii="Arial" w:hAnsi="Arial" w:cs="Arial"/>
        </w:rPr>
        <w:t>za resnost ponudbe</w:t>
      </w:r>
    </w:p>
    <w:p w14:paraId="2C90CC46" w14:textId="68D21D59" w:rsidR="00175031" w:rsidRDefault="00175031" w:rsidP="003F0B35">
      <w:pPr>
        <w:pStyle w:val="Odstavekseznama"/>
        <w:numPr>
          <w:ilvl w:val="0"/>
          <w:numId w:val="15"/>
        </w:numPr>
        <w:contextualSpacing/>
        <w:jc w:val="both"/>
        <w:rPr>
          <w:rFonts w:ascii="Arial" w:hAnsi="Arial" w:cs="Arial"/>
        </w:rPr>
      </w:pPr>
      <w:r>
        <w:rPr>
          <w:rFonts w:ascii="Arial" w:hAnsi="Arial" w:cs="Arial"/>
        </w:rPr>
        <w:t xml:space="preserve">Izpolnjen obrazec: št. </w:t>
      </w:r>
      <w:r w:rsidR="00A568DF">
        <w:rPr>
          <w:rFonts w:ascii="Arial" w:hAnsi="Arial" w:cs="Arial"/>
        </w:rPr>
        <w:t>8</w:t>
      </w:r>
      <w:r>
        <w:rPr>
          <w:rFonts w:ascii="Arial" w:hAnsi="Arial" w:cs="Arial"/>
        </w:rPr>
        <w:t>: Izjava o predložitvi bianco menice z menično izjavo za dobro izvedbo pogodbenih obveznosti</w:t>
      </w:r>
    </w:p>
    <w:p w14:paraId="3552001E" w14:textId="5E74226D" w:rsidR="00175031" w:rsidRDefault="00175031" w:rsidP="003F0B35">
      <w:pPr>
        <w:pStyle w:val="Odstavekseznama"/>
        <w:numPr>
          <w:ilvl w:val="0"/>
          <w:numId w:val="15"/>
        </w:numPr>
        <w:contextualSpacing/>
        <w:jc w:val="both"/>
        <w:rPr>
          <w:rFonts w:ascii="Arial" w:hAnsi="Arial" w:cs="Arial"/>
        </w:rPr>
      </w:pPr>
      <w:r>
        <w:rPr>
          <w:rFonts w:ascii="Arial" w:hAnsi="Arial" w:cs="Arial"/>
        </w:rPr>
        <w:t>Izpolnjen obrazec št. 1</w:t>
      </w:r>
      <w:r w:rsidR="00A568DF">
        <w:rPr>
          <w:rFonts w:ascii="Arial" w:hAnsi="Arial" w:cs="Arial"/>
        </w:rPr>
        <w:t>0</w:t>
      </w:r>
      <w:r>
        <w:rPr>
          <w:rFonts w:ascii="Arial" w:hAnsi="Arial" w:cs="Arial"/>
        </w:rPr>
        <w:t xml:space="preserve"> : </w:t>
      </w:r>
      <w:r w:rsidR="00A568DF">
        <w:rPr>
          <w:rFonts w:ascii="Arial" w:hAnsi="Arial" w:cs="Arial"/>
        </w:rPr>
        <w:t xml:space="preserve">Izjava </w:t>
      </w:r>
      <w:r>
        <w:rPr>
          <w:rFonts w:ascii="Arial" w:hAnsi="Arial" w:cs="Arial"/>
        </w:rPr>
        <w:t xml:space="preserve">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 ZDeb; v nadaljnjem besedilu: ZIntPK).</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867CBF">
        <w:rPr>
          <w:rFonts w:ascii="Arial" w:hAnsi="Arial" w:cs="Arial"/>
        </w:rPr>
        <w:lastRenderedPageBreak/>
        <w:t xml:space="preserve">nepodpisan ESPD v xml.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t xml:space="preserve">Za ostale sodelujoče ponudnik v razdelek »Sodelujoči«, del »ESPD – ostali sodelujoči« priloži lastnoročno podpisane ESPD v pdf. obliki, ali v elektronski obliki podpisan xml.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626FB6B7" w14:textId="7DCC7D01" w:rsidR="004B275D" w:rsidRPr="00A273BE" w:rsidRDefault="004B275D" w:rsidP="004B275D">
      <w:pPr>
        <w:jc w:val="both"/>
        <w:rPr>
          <w:rFonts w:ascii="Arial" w:hAnsi="Arial" w:cs="Arial"/>
        </w:rPr>
      </w:pPr>
      <w:r w:rsidRPr="00A273BE">
        <w:rPr>
          <w:rFonts w:ascii="Arial" w:hAnsi="Arial" w:cs="Arial"/>
        </w:rPr>
        <w:t xml:space="preserve">Cene </w:t>
      </w:r>
      <w:r>
        <w:rPr>
          <w:rFonts w:ascii="Arial" w:hAnsi="Arial" w:cs="Arial"/>
        </w:rPr>
        <w:t xml:space="preserve">morajo </w:t>
      </w:r>
      <w:r w:rsidRPr="00A273BE">
        <w:rPr>
          <w:rFonts w:ascii="Arial" w:hAnsi="Arial" w:cs="Arial"/>
        </w:rPr>
        <w:t>zajema</w:t>
      </w:r>
      <w:r>
        <w:rPr>
          <w:rFonts w:ascii="Arial" w:hAnsi="Arial" w:cs="Arial"/>
        </w:rPr>
        <w:t>ti</w:t>
      </w:r>
      <w:r w:rsidRPr="00A273BE">
        <w:rPr>
          <w:rFonts w:ascii="Arial" w:hAnsi="Arial" w:cs="Arial"/>
        </w:rPr>
        <w:t xml:space="preserve"> vse materialne in nematerialne stroške, ki so potrebni za kakovostno in pravočasno izvedbo naročenih storitev (zavarovaln</w:t>
      </w:r>
      <w:r>
        <w:rPr>
          <w:rFonts w:ascii="Arial" w:hAnsi="Arial" w:cs="Arial"/>
        </w:rPr>
        <w:t>e</w:t>
      </w:r>
      <w:r w:rsidRPr="00A273BE">
        <w:rPr>
          <w:rFonts w:ascii="Arial" w:hAnsi="Arial" w:cs="Arial"/>
        </w:rPr>
        <w:t xml:space="preserve"> strošk</w:t>
      </w:r>
      <w:r>
        <w:rPr>
          <w:rFonts w:ascii="Arial" w:hAnsi="Arial" w:cs="Arial"/>
        </w:rPr>
        <w:t>e</w:t>
      </w:r>
      <w:r w:rsidRPr="00A273BE">
        <w:rPr>
          <w:rFonts w:ascii="Arial" w:hAnsi="Arial" w:cs="Arial"/>
        </w:rPr>
        <w:t>, priprav</w:t>
      </w:r>
      <w:r>
        <w:rPr>
          <w:rFonts w:ascii="Arial" w:hAnsi="Arial" w:cs="Arial"/>
        </w:rPr>
        <w:t>o</w:t>
      </w:r>
      <w:r w:rsidRPr="00A273BE">
        <w:rPr>
          <w:rFonts w:ascii="Arial" w:hAnsi="Arial" w:cs="Arial"/>
        </w:rPr>
        <w:t xml:space="preserve"> strojev in vozil, premik vozil, strojev in delavcev na odsek, kjer posamezni iz</w:t>
      </w:r>
      <w:r>
        <w:rPr>
          <w:rFonts w:ascii="Arial" w:hAnsi="Arial" w:cs="Arial"/>
        </w:rPr>
        <w:t>vajalec</w:t>
      </w:r>
      <w:r w:rsidRPr="00A273BE">
        <w:rPr>
          <w:rFonts w:ascii="Arial" w:hAnsi="Arial" w:cs="Arial"/>
        </w:rPr>
        <w:t xml:space="preserve"> izvaja storitve zimske službe, strošk</w:t>
      </w:r>
      <w:r>
        <w:rPr>
          <w:rFonts w:ascii="Arial" w:hAnsi="Arial" w:cs="Arial"/>
        </w:rPr>
        <w:t>e</w:t>
      </w:r>
      <w:r w:rsidRPr="00A273BE">
        <w:rPr>
          <w:rFonts w:ascii="Arial" w:hAnsi="Arial" w:cs="Arial"/>
        </w:rPr>
        <w:t xml:space="preserve"> ureditve in vzdrževanja </w:t>
      </w:r>
      <w:r>
        <w:rPr>
          <w:rFonts w:ascii="Arial" w:hAnsi="Arial" w:cs="Arial"/>
        </w:rPr>
        <w:t>začasnega skladišča</w:t>
      </w:r>
      <w:r w:rsidRPr="00A273BE">
        <w:rPr>
          <w:rFonts w:ascii="Arial" w:hAnsi="Arial" w:cs="Arial"/>
        </w:rPr>
        <w:t xml:space="preserve"> posipnih materialov ter morebitn</w:t>
      </w:r>
      <w:r>
        <w:rPr>
          <w:rFonts w:ascii="Arial" w:hAnsi="Arial" w:cs="Arial"/>
        </w:rPr>
        <w:t>e</w:t>
      </w:r>
      <w:r w:rsidRPr="00A273BE">
        <w:rPr>
          <w:rFonts w:ascii="Arial" w:hAnsi="Arial" w:cs="Arial"/>
        </w:rPr>
        <w:t xml:space="preserve"> stroški najema le-te, nakladanje in razkladanje posipnih materialov, vodenje evidenc, strošk</w:t>
      </w:r>
      <w:r>
        <w:rPr>
          <w:rFonts w:ascii="Arial" w:hAnsi="Arial" w:cs="Arial"/>
        </w:rPr>
        <w:t>e</w:t>
      </w:r>
      <w:r w:rsidRPr="00A273BE">
        <w:rPr>
          <w:rFonts w:ascii="Arial" w:hAnsi="Arial" w:cs="Arial"/>
        </w:rPr>
        <w:t xml:space="preserve"> dajatev v primeru podjemnih pogodb</w:t>
      </w:r>
      <w:r>
        <w:rPr>
          <w:rFonts w:ascii="Arial" w:hAnsi="Arial" w:cs="Arial"/>
        </w:rPr>
        <w:t>, ipd</w:t>
      </w:r>
      <w:r w:rsidRPr="00A273BE">
        <w:rPr>
          <w:rFonts w:ascii="Arial" w:hAnsi="Arial" w:cs="Arial"/>
        </w:rPr>
        <w:t>.)</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498CC137"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w:t>
      </w:r>
      <w:r w:rsidR="00867CBF">
        <w:rPr>
          <w:rFonts w:ascii="Arial" w:hAnsi="Arial" w:cs="Arial"/>
          <w:b/>
        </w:rPr>
        <w:t xml:space="preserve">Ponudbeni </w:t>
      </w:r>
      <w:r w:rsidRPr="00867CBF">
        <w:rPr>
          <w:rFonts w:ascii="Arial" w:hAnsi="Arial" w:cs="Arial"/>
          <w:b/>
        </w:rPr>
        <w:t>Predračun« pa naloži v razdelek »Dokumenti«, del »Ostale priloge«. »Skupna ponudbena vrednost«, ki bo vpisana v istoimenski razdelek in dokument, ki bo naložen kot predračun v del »Predračun«, bosta razvidna in dostopna na javnem odpiranju ponudb.</w:t>
      </w:r>
    </w:p>
    <w:p w14:paraId="4568A855" w14:textId="77777777" w:rsidR="00AF5560" w:rsidRDefault="00AF5560" w:rsidP="00767B45">
      <w:pPr>
        <w:jc w:val="both"/>
        <w:rPr>
          <w:rFonts w:ascii="Arial" w:hAnsi="Arial" w:cs="Arial"/>
          <w:b/>
        </w:rPr>
      </w:pPr>
      <w:r w:rsidRPr="00867CBF">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B7DB98" w14:textId="77777777" w:rsidR="004B275D" w:rsidRDefault="004B275D" w:rsidP="00767B45">
      <w:pPr>
        <w:jc w:val="both"/>
        <w:rPr>
          <w:rFonts w:ascii="Arial" w:hAnsi="Arial" w:cs="Arial"/>
          <w:b/>
        </w:rPr>
      </w:pPr>
    </w:p>
    <w:p w14:paraId="32F56750" w14:textId="77777777" w:rsidR="004B275D" w:rsidRDefault="004B275D" w:rsidP="00767B45">
      <w:pPr>
        <w:jc w:val="both"/>
        <w:rPr>
          <w:rFonts w:ascii="Arial" w:hAnsi="Arial" w:cs="Arial"/>
          <w:b/>
        </w:rPr>
      </w:pPr>
    </w:p>
    <w:p w14:paraId="6BC54D82" w14:textId="732791F3" w:rsidR="00767B45" w:rsidRDefault="009E2BA2" w:rsidP="00767B45">
      <w:pPr>
        <w:shd w:val="clear" w:color="auto" w:fill="E2EFD9"/>
        <w:spacing w:before="120"/>
        <w:contextualSpacing/>
      </w:pPr>
      <w:r>
        <w:rPr>
          <w:rFonts w:ascii="Arial" w:hAnsi="Arial" w:cs="Arial"/>
          <w:b/>
          <w:bCs/>
        </w:rPr>
        <w:t xml:space="preserve">4.3 </w:t>
      </w:r>
      <w:r w:rsidR="00767B45">
        <w:rPr>
          <w:rFonts w:ascii="Arial" w:hAnsi="Arial" w:cs="Arial"/>
          <w:b/>
          <w:bCs/>
        </w:rPr>
        <w:t xml:space="preserve">ZAVAROVANJE ZA RESNOST PONUDBE </w:t>
      </w:r>
    </w:p>
    <w:p w14:paraId="71CC4BA4" w14:textId="77777777" w:rsidR="00767B45" w:rsidRDefault="00767B45" w:rsidP="00767B4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bookmarkStart w:id="99" w:name="_Hlk508788160"/>
    </w:p>
    <w:p w14:paraId="457EC239" w14:textId="76BD1901" w:rsidR="00767B45" w:rsidRPr="00940F72" w:rsidRDefault="00767B45" w:rsidP="00767B45">
      <w:pPr>
        <w:rPr>
          <w:rFonts w:ascii="Arial" w:hAnsi="Arial" w:cs="Arial"/>
          <w:bCs/>
        </w:rPr>
      </w:pPr>
      <w:r w:rsidRPr="00940F72">
        <w:rPr>
          <w:rFonts w:ascii="Arial" w:hAnsi="Arial" w:cs="Arial"/>
        </w:rPr>
        <w:t xml:space="preserve">Instrument zavarovanja: </w:t>
      </w:r>
      <w:r w:rsidRPr="00940F72">
        <w:rPr>
          <w:rFonts w:ascii="Arial" w:hAnsi="Arial" w:cs="Arial"/>
        </w:rPr>
        <w:tab/>
      </w:r>
      <w:r w:rsidRPr="00940F72">
        <w:rPr>
          <w:rFonts w:ascii="Arial" w:hAnsi="Arial" w:cs="Arial"/>
          <w:bCs/>
        </w:rPr>
        <w:t>bian</w:t>
      </w:r>
      <w:r>
        <w:rPr>
          <w:rFonts w:ascii="Arial" w:hAnsi="Arial" w:cs="Arial"/>
          <w:bCs/>
        </w:rPr>
        <w:t>c</w:t>
      </w:r>
      <w:r w:rsidRPr="00940F72">
        <w:rPr>
          <w:rFonts w:ascii="Arial" w:hAnsi="Arial" w:cs="Arial"/>
          <w:bCs/>
        </w:rPr>
        <w:t xml:space="preserve">o menica in </w:t>
      </w:r>
      <w:r>
        <w:rPr>
          <w:rFonts w:ascii="Arial" w:hAnsi="Arial" w:cs="Arial"/>
          <w:bCs/>
        </w:rPr>
        <w:t xml:space="preserve">izpolnjena </w:t>
      </w:r>
      <w:r w:rsidRPr="00940F72">
        <w:rPr>
          <w:rFonts w:ascii="Arial" w:hAnsi="Arial" w:cs="Arial"/>
          <w:bCs/>
        </w:rPr>
        <w:t>menična izjava</w:t>
      </w:r>
    </w:p>
    <w:p w14:paraId="2AEDD110" w14:textId="77777777" w:rsidR="00767B45" w:rsidRDefault="00767B45" w:rsidP="00767B45">
      <w:pPr>
        <w:jc w:val="both"/>
        <w:rPr>
          <w:rFonts w:ascii="Arial" w:hAnsi="Arial" w:cs="Arial"/>
        </w:rPr>
      </w:pPr>
    </w:p>
    <w:p w14:paraId="5A5989C6" w14:textId="10EAEF0D" w:rsidR="00A4159B" w:rsidRPr="007B3371" w:rsidRDefault="00767B45" w:rsidP="00A4159B">
      <w:pPr>
        <w:jc w:val="both"/>
        <w:rPr>
          <w:rFonts w:ascii="Arial" w:eastAsia="Calibri" w:hAnsi="Arial" w:cs="Arial"/>
        </w:rPr>
      </w:pPr>
      <w:r w:rsidRPr="00940F72">
        <w:rPr>
          <w:rFonts w:ascii="Arial" w:hAnsi="Arial" w:cs="Arial"/>
        </w:rPr>
        <w:t xml:space="preserve">Višina zavarovanja: </w:t>
      </w:r>
      <w:r w:rsidRPr="00940F72">
        <w:rPr>
          <w:rFonts w:ascii="Arial" w:hAnsi="Arial" w:cs="Arial"/>
        </w:rPr>
        <w:tab/>
      </w:r>
      <w:r>
        <w:rPr>
          <w:rFonts w:ascii="Arial" w:hAnsi="Arial" w:cs="Arial"/>
        </w:rPr>
        <w:tab/>
      </w:r>
      <w:r w:rsidR="00A4159B" w:rsidRPr="007B3371">
        <w:rPr>
          <w:rFonts w:ascii="Arial" w:eastAsia="Calibri" w:hAnsi="Arial" w:cs="Arial"/>
        </w:rPr>
        <w:t>sklop 1 – Črni Vrh</w:t>
      </w:r>
      <w:r w:rsidR="00A4159B">
        <w:rPr>
          <w:rFonts w:ascii="Arial" w:eastAsia="Calibri" w:hAnsi="Arial" w:cs="Arial"/>
        </w:rPr>
        <w:t xml:space="preserve">: </w:t>
      </w:r>
      <w:r w:rsidR="00A4159B" w:rsidRPr="007B3371">
        <w:rPr>
          <w:rFonts w:ascii="Arial" w:eastAsia="Calibri" w:hAnsi="Arial" w:cs="Arial"/>
        </w:rPr>
        <w:t xml:space="preserve"> </w:t>
      </w:r>
      <w:r w:rsidR="005A7042">
        <w:rPr>
          <w:rFonts w:ascii="Arial" w:eastAsia="Calibri" w:hAnsi="Arial" w:cs="Arial"/>
        </w:rPr>
        <w:t>6500,00 EUR</w:t>
      </w:r>
    </w:p>
    <w:p w14:paraId="380744ED" w14:textId="5DE26D87"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sklop 2 – Godovič</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4500,00 EUR</w:t>
      </w:r>
    </w:p>
    <w:p w14:paraId="09EC0354" w14:textId="457E72C0"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sklop 3 – Zavratec</w:t>
      </w:r>
      <w:r>
        <w:rPr>
          <w:rFonts w:ascii="Arial" w:eastAsia="Calibri" w:hAnsi="Arial" w:cs="Arial"/>
        </w:rPr>
        <w:t xml:space="preserve">: </w:t>
      </w:r>
      <w:r w:rsidRPr="007B3371">
        <w:rPr>
          <w:rFonts w:ascii="Arial" w:eastAsia="Calibri" w:hAnsi="Arial" w:cs="Arial"/>
        </w:rPr>
        <w:t xml:space="preserve"> </w:t>
      </w:r>
      <w:r w:rsidR="005A7042">
        <w:rPr>
          <w:rFonts w:ascii="Arial" w:eastAsia="Calibri" w:hAnsi="Arial" w:cs="Arial"/>
        </w:rPr>
        <w:t>2000,00 EUR</w:t>
      </w:r>
    </w:p>
    <w:p w14:paraId="3E486F14" w14:textId="4E3D6CBD" w:rsidR="00A4159B" w:rsidRPr="007B3371" w:rsidRDefault="00A4159B" w:rsidP="00A4159B">
      <w:pPr>
        <w:ind w:left="2124" w:firstLine="708"/>
        <w:jc w:val="both"/>
        <w:rPr>
          <w:rFonts w:ascii="Arial" w:eastAsia="Calibri" w:hAnsi="Arial" w:cs="Arial"/>
        </w:rPr>
      </w:pPr>
      <w:r>
        <w:rPr>
          <w:rFonts w:ascii="Arial" w:eastAsia="Calibri" w:hAnsi="Arial" w:cs="Arial"/>
        </w:rPr>
        <w:t xml:space="preserve">sklop 4 </w:t>
      </w:r>
      <w:r w:rsidRPr="007B3371">
        <w:rPr>
          <w:rFonts w:ascii="Arial" w:eastAsia="Calibri" w:hAnsi="Arial" w:cs="Arial"/>
        </w:rPr>
        <w:t>–Dole 1</w:t>
      </w:r>
      <w:r>
        <w:rPr>
          <w:rFonts w:ascii="Arial" w:eastAsia="Calibri" w:hAnsi="Arial" w:cs="Arial"/>
        </w:rPr>
        <w:t xml:space="preserve">: </w:t>
      </w:r>
      <w:r w:rsidR="005A7042">
        <w:rPr>
          <w:rFonts w:ascii="Arial" w:eastAsia="Calibri" w:hAnsi="Arial" w:cs="Arial"/>
        </w:rPr>
        <w:t>400,00 EUR</w:t>
      </w:r>
    </w:p>
    <w:p w14:paraId="7BDA29A1" w14:textId="51EA88AD" w:rsidR="00A4159B" w:rsidRPr="007B3371" w:rsidRDefault="00A4159B" w:rsidP="00A4159B">
      <w:pPr>
        <w:ind w:left="2124" w:firstLine="708"/>
        <w:jc w:val="both"/>
        <w:rPr>
          <w:rFonts w:ascii="Arial" w:eastAsia="Calibri" w:hAnsi="Arial" w:cs="Arial"/>
        </w:rPr>
      </w:pPr>
      <w:r>
        <w:rPr>
          <w:rFonts w:ascii="Arial" w:eastAsia="Calibri" w:hAnsi="Arial" w:cs="Arial"/>
        </w:rPr>
        <w:t xml:space="preserve">sklop 5 – </w:t>
      </w:r>
      <w:r w:rsidRPr="007B3371">
        <w:rPr>
          <w:rFonts w:ascii="Arial" w:eastAsia="Calibri" w:hAnsi="Arial" w:cs="Arial"/>
        </w:rPr>
        <w:t>Dole</w:t>
      </w:r>
      <w:r>
        <w:rPr>
          <w:rFonts w:ascii="Arial" w:eastAsia="Calibri" w:hAnsi="Arial" w:cs="Arial"/>
        </w:rPr>
        <w:t xml:space="preserve"> </w:t>
      </w:r>
      <w:r w:rsidRPr="007B3371">
        <w:rPr>
          <w:rFonts w:ascii="Arial" w:eastAsia="Calibri" w:hAnsi="Arial" w:cs="Arial"/>
        </w:rPr>
        <w:t>2</w:t>
      </w:r>
      <w:r>
        <w:rPr>
          <w:rFonts w:ascii="Arial" w:eastAsia="Calibri" w:hAnsi="Arial" w:cs="Arial"/>
        </w:rPr>
        <w:t xml:space="preserve">: </w:t>
      </w:r>
      <w:r w:rsidR="005A7042">
        <w:rPr>
          <w:rFonts w:ascii="Arial" w:eastAsia="Calibri" w:hAnsi="Arial" w:cs="Arial"/>
        </w:rPr>
        <w:t>800,00 EUR</w:t>
      </w:r>
    </w:p>
    <w:p w14:paraId="7B7BFDBF" w14:textId="2DF55F13" w:rsidR="00A4159B" w:rsidRDefault="00A4159B" w:rsidP="00A4159B">
      <w:pPr>
        <w:ind w:left="2124" w:firstLine="708"/>
        <w:jc w:val="both"/>
        <w:rPr>
          <w:rFonts w:ascii="Arial" w:eastAsia="Calibri" w:hAnsi="Arial" w:cs="Arial"/>
        </w:rPr>
      </w:pPr>
      <w:r>
        <w:rPr>
          <w:rFonts w:ascii="Arial" w:eastAsia="Calibri" w:hAnsi="Arial" w:cs="Arial"/>
        </w:rPr>
        <w:t xml:space="preserve">sklop 6 </w:t>
      </w:r>
      <w:r w:rsidRPr="007B3371">
        <w:rPr>
          <w:rFonts w:ascii="Arial" w:eastAsia="Calibri" w:hAnsi="Arial" w:cs="Arial"/>
        </w:rPr>
        <w:t>–</w:t>
      </w:r>
      <w:r>
        <w:rPr>
          <w:rFonts w:ascii="Arial" w:eastAsia="Calibri" w:hAnsi="Arial" w:cs="Arial"/>
        </w:rPr>
        <w:t xml:space="preserve"> </w:t>
      </w:r>
      <w:r w:rsidRPr="007B3371">
        <w:rPr>
          <w:rFonts w:ascii="Arial" w:eastAsia="Calibri" w:hAnsi="Arial" w:cs="Arial"/>
        </w:rPr>
        <w:t>Dole 3</w:t>
      </w:r>
      <w:r>
        <w:rPr>
          <w:rFonts w:ascii="Arial" w:eastAsia="Calibri" w:hAnsi="Arial" w:cs="Arial"/>
        </w:rPr>
        <w:t>:</w:t>
      </w:r>
      <w:r w:rsidR="005A7042">
        <w:rPr>
          <w:rFonts w:ascii="Arial" w:eastAsia="Calibri" w:hAnsi="Arial" w:cs="Arial"/>
        </w:rPr>
        <w:t xml:space="preserve"> 1000,00 EUR</w:t>
      </w:r>
    </w:p>
    <w:p w14:paraId="5EC276C1" w14:textId="7064F8D1" w:rsidR="00A4159B" w:rsidRPr="007B3371" w:rsidRDefault="00A4159B" w:rsidP="00A4159B">
      <w:pPr>
        <w:ind w:left="2124" w:firstLine="708"/>
        <w:jc w:val="both"/>
        <w:rPr>
          <w:rFonts w:ascii="Arial" w:eastAsia="Calibri" w:hAnsi="Arial" w:cs="Arial"/>
        </w:rPr>
      </w:pPr>
      <w:r>
        <w:rPr>
          <w:rFonts w:ascii="Arial" w:eastAsia="Calibri" w:hAnsi="Arial" w:cs="Arial"/>
        </w:rPr>
        <w:t>sklop 7</w:t>
      </w:r>
      <w:r w:rsidRPr="007B3371">
        <w:rPr>
          <w:rFonts w:ascii="Arial" w:eastAsia="Calibri" w:hAnsi="Arial" w:cs="Arial"/>
        </w:rPr>
        <w:t>–</w:t>
      </w:r>
      <w:r>
        <w:rPr>
          <w:rFonts w:ascii="Arial" w:eastAsia="Calibri" w:hAnsi="Arial" w:cs="Arial"/>
        </w:rPr>
        <w:t xml:space="preserve"> Dole 4:</w:t>
      </w:r>
      <w:r w:rsidR="005A7042">
        <w:rPr>
          <w:rFonts w:ascii="Arial" w:eastAsia="Calibri" w:hAnsi="Arial" w:cs="Arial"/>
        </w:rPr>
        <w:t xml:space="preserve"> 1000,00 EUR</w:t>
      </w:r>
    </w:p>
    <w:p w14:paraId="6552B961" w14:textId="5D93F389"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8</w:t>
      </w:r>
      <w:r w:rsidRPr="007B3371">
        <w:rPr>
          <w:rFonts w:ascii="Arial" w:eastAsia="Calibri" w:hAnsi="Arial" w:cs="Arial"/>
        </w:rPr>
        <w:t xml:space="preserve"> – Ledine</w:t>
      </w:r>
      <w:r>
        <w:rPr>
          <w:rFonts w:ascii="Arial" w:eastAsia="Calibri" w:hAnsi="Arial" w:cs="Arial"/>
        </w:rPr>
        <w:t>:</w:t>
      </w:r>
      <w:r w:rsidR="005A7042">
        <w:rPr>
          <w:rFonts w:ascii="Arial" w:eastAsia="Calibri" w:hAnsi="Arial" w:cs="Arial"/>
        </w:rPr>
        <w:t xml:space="preserve"> 3500,00 EUR</w:t>
      </w:r>
    </w:p>
    <w:p w14:paraId="319EB454" w14:textId="675AD2F8"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9</w:t>
      </w:r>
      <w:r w:rsidRPr="007B3371">
        <w:rPr>
          <w:rFonts w:ascii="Arial" w:eastAsia="Calibri" w:hAnsi="Arial" w:cs="Arial"/>
        </w:rPr>
        <w:t xml:space="preserve"> – Idrijske Krnice</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4000,00 EUR</w:t>
      </w:r>
    </w:p>
    <w:p w14:paraId="3078B82F" w14:textId="304DCC7F"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10</w:t>
      </w:r>
      <w:r w:rsidRPr="007B3371">
        <w:rPr>
          <w:rFonts w:ascii="Arial" w:eastAsia="Calibri" w:hAnsi="Arial" w:cs="Arial"/>
        </w:rPr>
        <w:t xml:space="preserve"> – Vojsko</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11000,00 EUR</w:t>
      </w:r>
    </w:p>
    <w:p w14:paraId="223EA95C" w14:textId="7A6F15CC" w:rsidR="00A4159B" w:rsidRPr="007B3371" w:rsidRDefault="00A4159B" w:rsidP="00A4159B">
      <w:pPr>
        <w:ind w:left="2124" w:firstLine="708"/>
        <w:jc w:val="both"/>
        <w:rPr>
          <w:rFonts w:ascii="Arial" w:eastAsia="Calibri" w:hAnsi="Arial" w:cs="Arial"/>
        </w:rPr>
      </w:pPr>
      <w:r w:rsidRPr="007B3371">
        <w:rPr>
          <w:rFonts w:ascii="Arial" w:eastAsia="Calibri" w:hAnsi="Arial" w:cs="Arial"/>
        </w:rPr>
        <w:lastRenderedPageBreak/>
        <w:t xml:space="preserve">sklop </w:t>
      </w:r>
      <w:r>
        <w:rPr>
          <w:rFonts w:ascii="Arial" w:eastAsia="Calibri" w:hAnsi="Arial" w:cs="Arial"/>
        </w:rPr>
        <w:t>11</w:t>
      </w:r>
      <w:r w:rsidRPr="007B3371">
        <w:rPr>
          <w:rFonts w:ascii="Arial" w:eastAsia="Calibri" w:hAnsi="Arial" w:cs="Arial"/>
        </w:rPr>
        <w:t xml:space="preserve"> – Spodnja Idrija</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4500,00 EUR</w:t>
      </w:r>
    </w:p>
    <w:p w14:paraId="58F3F06F" w14:textId="697D6173" w:rsidR="00A4159B"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12</w:t>
      </w:r>
      <w:r w:rsidRPr="007B3371">
        <w:rPr>
          <w:rFonts w:ascii="Arial" w:eastAsia="Calibri" w:hAnsi="Arial" w:cs="Arial"/>
        </w:rPr>
        <w:t xml:space="preserve"> – Idrija</w:t>
      </w:r>
      <w:r>
        <w:rPr>
          <w:rFonts w:ascii="Arial" w:eastAsia="Calibri" w:hAnsi="Arial" w:cs="Arial"/>
        </w:rPr>
        <w:t>:</w:t>
      </w:r>
      <w:r w:rsidR="005A7042">
        <w:rPr>
          <w:rFonts w:ascii="Arial" w:eastAsia="Calibri" w:hAnsi="Arial" w:cs="Arial"/>
        </w:rPr>
        <w:t xml:space="preserve"> 4000,00 EUR</w:t>
      </w:r>
    </w:p>
    <w:p w14:paraId="215BAD24" w14:textId="77777777" w:rsidR="00A4159B" w:rsidRDefault="00A4159B" w:rsidP="00A4159B">
      <w:pPr>
        <w:jc w:val="both"/>
        <w:rPr>
          <w:rFonts w:ascii="Arial" w:eastAsia="Calibri" w:hAnsi="Arial" w:cs="Arial"/>
        </w:rPr>
      </w:pPr>
    </w:p>
    <w:p w14:paraId="7B1FFF58" w14:textId="06BB69FE" w:rsidR="00A4159B" w:rsidRPr="00A4159B" w:rsidRDefault="00A4159B" w:rsidP="00A4159B">
      <w:pPr>
        <w:jc w:val="both"/>
        <w:rPr>
          <w:rFonts w:ascii="Arial" w:hAnsi="Arial" w:cs="Arial"/>
        </w:rPr>
      </w:pPr>
      <w:r w:rsidRPr="00A4159B">
        <w:rPr>
          <w:rFonts w:ascii="Arial" w:hAnsi="Arial" w:cs="Arial"/>
        </w:rPr>
        <w:t xml:space="preserve">V primeru, da ponudnik odda ponudbo za več sklopov lahko v ponudbi predloži eno zavarovanje za resnost ponudbe za vse navedene ponujene sklope, lahko pa predloži več zavarovanj za vsak sklop posebej. </w:t>
      </w:r>
      <w:r w:rsidR="0012511A">
        <w:rPr>
          <w:rFonts w:ascii="Arial" w:hAnsi="Arial" w:cs="Arial"/>
        </w:rPr>
        <w:t>Če</w:t>
      </w:r>
      <w:r w:rsidRPr="00A4159B">
        <w:rPr>
          <w:rFonts w:ascii="Arial" w:hAnsi="Arial" w:cs="Arial"/>
        </w:rPr>
        <w:t xml:space="preserve"> bo ponudnik predložil eno zavarovanje za več sklopov, mora biti znesek zavarovanja enak najmanj seštevku zneskov za vse sklope, za katere je predložil ponudbo.</w:t>
      </w:r>
    </w:p>
    <w:p w14:paraId="1593D473" w14:textId="77777777" w:rsidR="00A4159B" w:rsidRDefault="00A4159B" w:rsidP="00A4159B"/>
    <w:p w14:paraId="141202DE" w14:textId="03EEABA4" w:rsidR="00767B45" w:rsidRDefault="00767B45" w:rsidP="0012511A">
      <w:pPr>
        <w:pStyle w:val="Brezrazmikov"/>
        <w:ind w:left="2832" w:hanging="2832"/>
        <w:jc w:val="both"/>
        <w:rPr>
          <w:rFonts w:ascii="Arial" w:hAnsi="Arial" w:cs="Arial"/>
          <w:color w:val="000000"/>
          <w:sz w:val="20"/>
          <w:szCs w:val="20"/>
          <w:shd w:val="clear" w:color="auto" w:fill="FFFFFF"/>
        </w:rPr>
      </w:pPr>
      <w:r w:rsidRPr="00940F72">
        <w:rPr>
          <w:rFonts w:ascii="Arial" w:hAnsi="Arial" w:cs="Arial"/>
          <w:sz w:val="20"/>
          <w:szCs w:val="20"/>
        </w:rPr>
        <w:t xml:space="preserve">Čas veljavnosti: </w:t>
      </w:r>
      <w:r w:rsidRPr="00940F72">
        <w:rPr>
          <w:rFonts w:ascii="Arial" w:hAnsi="Arial" w:cs="Arial"/>
          <w:sz w:val="20"/>
          <w:szCs w:val="20"/>
        </w:rPr>
        <w:tab/>
      </w:r>
      <w:r w:rsidRPr="000771C4">
        <w:rPr>
          <w:rFonts w:ascii="Arial" w:hAnsi="Arial" w:cs="Arial"/>
          <w:bCs/>
          <w:sz w:val="20"/>
          <w:szCs w:val="20"/>
        </w:rPr>
        <w:t xml:space="preserve">do roka za predložitev </w:t>
      </w:r>
      <w:r w:rsidRPr="000771C4">
        <w:rPr>
          <w:rFonts w:ascii="Arial" w:hAnsi="Arial" w:cs="Arial"/>
          <w:color w:val="000000"/>
          <w:sz w:val="20"/>
          <w:szCs w:val="20"/>
          <w:shd w:val="clear" w:color="auto" w:fill="FFFFFF"/>
        </w:rPr>
        <w:t>finančnega zavarovanja za dobro izvedbo pogodbenih obveznosti</w:t>
      </w:r>
      <w:r w:rsidR="00A4159B">
        <w:rPr>
          <w:rFonts w:ascii="Arial" w:hAnsi="Arial" w:cs="Arial"/>
          <w:color w:val="000000"/>
          <w:sz w:val="20"/>
          <w:szCs w:val="20"/>
          <w:shd w:val="clear" w:color="auto" w:fill="FFFFFF"/>
        </w:rPr>
        <w:t xml:space="preserve">, predvidoma do </w:t>
      </w:r>
      <w:r w:rsidR="0012511A">
        <w:rPr>
          <w:rFonts w:ascii="Arial" w:hAnsi="Arial" w:cs="Arial"/>
          <w:color w:val="000000"/>
          <w:sz w:val="20"/>
          <w:szCs w:val="20"/>
          <w:shd w:val="clear" w:color="auto" w:fill="FFFFFF"/>
        </w:rPr>
        <w:t>8</w:t>
      </w:r>
      <w:r w:rsidR="00A4159B">
        <w:rPr>
          <w:rFonts w:ascii="Arial" w:hAnsi="Arial" w:cs="Arial"/>
          <w:color w:val="000000"/>
          <w:sz w:val="20"/>
          <w:szCs w:val="20"/>
          <w:shd w:val="clear" w:color="auto" w:fill="FFFFFF"/>
        </w:rPr>
        <w:t>.1</w:t>
      </w:r>
      <w:r w:rsidR="00C87703">
        <w:rPr>
          <w:rFonts w:ascii="Arial" w:hAnsi="Arial" w:cs="Arial"/>
          <w:color w:val="000000"/>
          <w:sz w:val="20"/>
          <w:szCs w:val="20"/>
          <w:shd w:val="clear" w:color="auto" w:fill="FFFFFF"/>
        </w:rPr>
        <w:t>1</w:t>
      </w:r>
      <w:r w:rsidR="00A4159B">
        <w:rPr>
          <w:rFonts w:ascii="Arial" w:hAnsi="Arial" w:cs="Arial"/>
          <w:color w:val="000000"/>
          <w:sz w:val="20"/>
          <w:szCs w:val="20"/>
          <w:shd w:val="clear" w:color="auto" w:fill="FFFFFF"/>
        </w:rPr>
        <w:t>.2023</w:t>
      </w:r>
    </w:p>
    <w:p w14:paraId="1204C11D" w14:textId="77777777" w:rsidR="00767B45" w:rsidRPr="006C27E7" w:rsidRDefault="00767B45" w:rsidP="00767B45">
      <w:pPr>
        <w:pStyle w:val="Brezrazmikov"/>
        <w:ind w:left="2832" w:hanging="2832"/>
        <w:rPr>
          <w:rFonts w:ascii="Arial" w:hAnsi="Arial" w:cs="Arial"/>
          <w:bCs/>
        </w:rPr>
      </w:pPr>
    </w:p>
    <w:p w14:paraId="5B712D6E" w14:textId="556BDB2E" w:rsidR="00767B45" w:rsidRDefault="00767B45" w:rsidP="00767B45">
      <w:pPr>
        <w:autoSpaceDE w:val="0"/>
        <w:autoSpaceDN w:val="0"/>
        <w:adjustRightInd w:val="0"/>
        <w:ind w:left="2832" w:hanging="2832"/>
        <w:jc w:val="both"/>
        <w:rPr>
          <w:rFonts w:ascii="Arial" w:hAnsi="Arial" w:cs="Arial"/>
        </w:rPr>
      </w:pPr>
      <w:r w:rsidRPr="00940F72">
        <w:rPr>
          <w:rFonts w:ascii="Arial" w:hAnsi="Arial" w:cs="Arial"/>
        </w:rPr>
        <w:t xml:space="preserve">Zahtevanje dokazila: </w:t>
      </w:r>
      <w:r w:rsidRPr="00940F72">
        <w:rPr>
          <w:rFonts w:ascii="Arial" w:hAnsi="Arial" w:cs="Arial"/>
        </w:rPr>
        <w:tab/>
      </w:r>
      <w:r w:rsidRPr="00AE5D74">
        <w:rPr>
          <w:rFonts w:ascii="Arial" w:hAnsi="Arial" w:cs="Arial"/>
        </w:rPr>
        <w:t xml:space="preserve">zahteva se dokazilo </w:t>
      </w:r>
      <w:r>
        <w:rPr>
          <w:rFonts w:ascii="Arial" w:hAnsi="Arial" w:cs="Arial"/>
        </w:rPr>
        <w:t>poslano v fizični obliki na naslov ponudnika: Javno podjetje Komunala Idrija d.o.o., Carl Jakoba 4, 5280 Idrija najpozneje do dne in ure, ki sta določen</w:t>
      </w:r>
      <w:r w:rsidR="00C30C77">
        <w:rPr>
          <w:rFonts w:ascii="Arial" w:hAnsi="Arial" w:cs="Arial"/>
        </w:rPr>
        <w:t>a</w:t>
      </w:r>
      <w:r>
        <w:rPr>
          <w:rFonts w:ascii="Arial" w:hAnsi="Arial" w:cs="Arial"/>
        </w:rPr>
        <w:t xml:space="preserve"> kot rok za oddajo ponudb. Na kuverti mora biti pripis: »NE ODPIRAJ – JN-</w:t>
      </w:r>
      <w:r w:rsidR="00A4159B">
        <w:rPr>
          <w:rFonts w:ascii="Arial" w:hAnsi="Arial" w:cs="Arial"/>
        </w:rPr>
        <w:t>4</w:t>
      </w:r>
      <w:r>
        <w:rPr>
          <w:rFonts w:ascii="Arial" w:hAnsi="Arial" w:cs="Arial"/>
        </w:rPr>
        <w:t xml:space="preserve">-2023 </w:t>
      </w:r>
      <w:r w:rsidR="00A4159B">
        <w:rPr>
          <w:rFonts w:ascii="Arial" w:hAnsi="Arial" w:cs="Arial"/>
        </w:rPr>
        <w:t xml:space="preserve">Zimsko vzdrževanje cest in ostalih javnih površin v </w:t>
      </w:r>
      <w:r w:rsidR="005A7042">
        <w:rPr>
          <w:rFonts w:ascii="Arial" w:hAnsi="Arial" w:cs="Arial"/>
        </w:rPr>
        <w:t>o</w:t>
      </w:r>
      <w:r w:rsidR="00A4159B">
        <w:rPr>
          <w:rFonts w:ascii="Arial" w:hAnsi="Arial" w:cs="Arial"/>
        </w:rPr>
        <w:t>bčini Idrija v obdobju od 1.11.2023 do 30.4.2026</w:t>
      </w:r>
      <w:r>
        <w:rPr>
          <w:rFonts w:ascii="Arial" w:hAnsi="Arial" w:cs="Arial"/>
        </w:rPr>
        <w:t>«</w:t>
      </w:r>
    </w:p>
    <w:p w14:paraId="3189CC12" w14:textId="77777777" w:rsidR="00A4159B" w:rsidRPr="00AE5D74" w:rsidRDefault="00A4159B" w:rsidP="00767B45">
      <w:pPr>
        <w:autoSpaceDE w:val="0"/>
        <w:autoSpaceDN w:val="0"/>
        <w:adjustRightInd w:val="0"/>
        <w:ind w:left="2832" w:hanging="2832"/>
        <w:jc w:val="both"/>
        <w:rPr>
          <w:rFonts w:ascii="Arial" w:hAnsi="Arial" w:cs="Arial"/>
        </w:rPr>
      </w:pPr>
    </w:p>
    <w:p w14:paraId="47B221CC" w14:textId="373BFE2D" w:rsidR="00A4159B" w:rsidRPr="00940F72" w:rsidRDefault="00767B45" w:rsidP="00A4159B">
      <w:pPr>
        <w:rPr>
          <w:rFonts w:ascii="Arial" w:hAnsi="Arial" w:cs="Arial"/>
          <w:bCs/>
        </w:rPr>
      </w:pPr>
      <w:r w:rsidRPr="00940F72">
        <w:rPr>
          <w:rFonts w:ascii="Arial" w:hAnsi="Arial" w:cs="Arial"/>
        </w:rPr>
        <w:t xml:space="preserve">Dokazovanje: </w:t>
      </w:r>
      <w:r w:rsidRPr="00940F72">
        <w:rPr>
          <w:rFonts w:ascii="Arial" w:hAnsi="Arial" w:cs="Arial"/>
        </w:rPr>
        <w:tab/>
      </w:r>
      <w:r w:rsidRPr="00940F72">
        <w:rPr>
          <w:rFonts w:ascii="Arial" w:hAnsi="Arial" w:cs="Arial"/>
        </w:rPr>
        <w:tab/>
      </w:r>
      <w:r>
        <w:rPr>
          <w:rFonts w:ascii="Arial" w:hAnsi="Arial" w:cs="Arial"/>
        </w:rPr>
        <w:tab/>
      </w:r>
      <w:r w:rsidR="00A4159B" w:rsidRPr="00940F72">
        <w:rPr>
          <w:rFonts w:ascii="Arial" w:hAnsi="Arial" w:cs="Arial"/>
          <w:bCs/>
        </w:rPr>
        <w:t>bian</w:t>
      </w:r>
      <w:r w:rsidR="00A4159B">
        <w:rPr>
          <w:rFonts w:ascii="Arial" w:hAnsi="Arial" w:cs="Arial"/>
          <w:bCs/>
        </w:rPr>
        <w:t>c</w:t>
      </w:r>
      <w:r w:rsidR="00A4159B" w:rsidRPr="00940F72">
        <w:rPr>
          <w:rFonts w:ascii="Arial" w:hAnsi="Arial" w:cs="Arial"/>
          <w:bCs/>
        </w:rPr>
        <w:t xml:space="preserve">o menica in </w:t>
      </w:r>
      <w:r w:rsidR="00A4159B">
        <w:rPr>
          <w:rFonts w:ascii="Arial" w:hAnsi="Arial" w:cs="Arial"/>
          <w:bCs/>
        </w:rPr>
        <w:t xml:space="preserve">izpolnjena </w:t>
      </w:r>
      <w:r w:rsidR="00A4159B" w:rsidRPr="00940F72">
        <w:rPr>
          <w:rFonts w:ascii="Arial" w:hAnsi="Arial" w:cs="Arial"/>
          <w:bCs/>
        </w:rPr>
        <w:t>menična izjava</w:t>
      </w:r>
      <w:r w:rsidR="00A4159B">
        <w:rPr>
          <w:rFonts w:ascii="Arial" w:hAnsi="Arial" w:cs="Arial"/>
          <w:bCs/>
        </w:rPr>
        <w:t xml:space="preserve"> – Obrazec št. </w:t>
      </w:r>
      <w:r w:rsidR="00A568DF">
        <w:rPr>
          <w:rFonts w:ascii="Arial" w:hAnsi="Arial" w:cs="Arial"/>
          <w:bCs/>
        </w:rPr>
        <w:t>7</w:t>
      </w:r>
    </w:p>
    <w:p w14:paraId="17C76175" w14:textId="77777777" w:rsidR="00A4159B" w:rsidRDefault="00A4159B" w:rsidP="00A4159B">
      <w:pPr>
        <w:jc w:val="both"/>
        <w:rPr>
          <w:rFonts w:ascii="Arial" w:hAnsi="Arial" w:cs="Arial"/>
        </w:rPr>
      </w:pPr>
    </w:p>
    <w:p w14:paraId="1B453AE5" w14:textId="77777777" w:rsidR="00A4159B" w:rsidRPr="00A4159B" w:rsidRDefault="00A4159B" w:rsidP="00A4159B">
      <w:pPr>
        <w:rPr>
          <w:rFonts w:ascii="Arial" w:hAnsi="Arial" w:cs="Arial"/>
        </w:rPr>
      </w:pPr>
      <w:r w:rsidRPr="00A4159B">
        <w:rPr>
          <w:rFonts w:ascii="Arial" w:hAnsi="Arial" w:cs="Arial"/>
        </w:rPr>
        <w:t>Naročnik bo zavarovanje za resnost ponudbe unovčil v naslednjih primerih:</w:t>
      </w:r>
    </w:p>
    <w:p w14:paraId="49F113BF" w14:textId="77777777" w:rsidR="00A4159B" w:rsidRPr="00A4159B" w:rsidRDefault="00A4159B" w:rsidP="003F0B35">
      <w:pPr>
        <w:pStyle w:val="Odstavekseznama"/>
        <w:numPr>
          <w:ilvl w:val="0"/>
          <w:numId w:val="8"/>
        </w:numPr>
        <w:contextualSpacing/>
        <w:jc w:val="both"/>
        <w:rPr>
          <w:rFonts w:ascii="Arial" w:hAnsi="Arial" w:cs="Arial"/>
        </w:rPr>
      </w:pPr>
      <w:r w:rsidRPr="00A4159B">
        <w:rPr>
          <w:rFonts w:ascii="Arial" w:hAnsi="Arial" w:cs="Arial"/>
        </w:rPr>
        <w:t>če bo ponudnik umaknil ponudbo po poteku roka za prejem ponudb ali nedopustno spremenil ponudbo v času njene veljavnosti ali</w:t>
      </w:r>
    </w:p>
    <w:p w14:paraId="408F6BD7" w14:textId="77777777" w:rsidR="00A4159B" w:rsidRPr="00A4159B" w:rsidRDefault="00A4159B" w:rsidP="003F0B35">
      <w:pPr>
        <w:pStyle w:val="Odstavekseznama"/>
        <w:numPr>
          <w:ilvl w:val="0"/>
          <w:numId w:val="8"/>
        </w:numPr>
        <w:contextualSpacing/>
        <w:jc w:val="both"/>
        <w:rPr>
          <w:rFonts w:ascii="Arial" w:hAnsi="Arial" w:cs="Arial"/>
        </w:rPr>
      </w:pPr>
      <w:r w:rsidRPr="00A4159B">
        <w:rPr>
          <w:rFonts w:ascii="Arial" w:hAnsi="Arial" w:cs="Arial"/>
        </w:rPr>
        <w:t>če ponudnik na poziv naročnika ne bo podpisal pogodbe ali</w:t>
      </w:r>
    </w:p>
    <w:p w14:paraId="5928EEB2" w14:textId="77777777" w:rsidR="00A4159B" w:rsidRDefault="00A4159B" w:rsidP="003F0B35">
      <w:pPr>
        <w:pStyle w:val="Odstavekseznama"/>
        <w:numPr>
          <w:ilvl w:val="0"/>
          <w:numId w:val="8"/>
        </w:numPr>
        <w:contextualSpacing/>
        <w:jc w:val="both"/>
        <w:rPr>
          <w:rFonts w:ascii="Arial" w:hAnsi="Arial" w:cs="Arial"/>
        </w:rPr>
      </w:pPr>
      <w:r w:rsidRPr="00A4159B">
        <w:rPr>
          <w:rFonts w:ascii="Arial" w:hAnsi="Arial" w:cs="Arial"/>
        </w:rPr>
        <w:t>če ponudnik ne bo predložil zavarovanja za dobro izvedbo pogodbenih obveznosti v skladu s pogoji naročila.</w:t>
      </w:r>
    </w:p>
    <w:p w14:paraId="239A2346" w14:textId="77777777" w:rsidR="00A4159B" w:rsidRDefault="00A4159B" w:rsidP="00A4159B">
      <w:pPr>
        <w:contextualSpacing/>
        <w:jc w:val="both"/>
        <w:rPr>
          <w:rFonts w:ascii="Arial" w:hAnsi="Arial" w:cs="Arial"/>
        </w:rPr>
      </w:pPr>
    </w:p>
    <w:p w14:paraId="49206ACE" w14:textId="77777777" w:rsidR="00A4159B" w:rsidRPr="00A4159B" w:rsidRDefault="00A4159B" w:rsidP="00A4159B">
      <w:pPr>
        <w:contextualSpacing/>
        <w:jc w:val="both"/>
        <w:rPr>
          <w:rFonts w:ascii="Arial" w:hAnsi="Arial" w:cs="Arial"/>
        </w:rPr>
      </w:pPr>
    </w:p>
    <w:p w14:paraId="64DA3E5B" w14:textId="12A61935" w:rsidR="00A4159B" w:rsidRDefault="009E2BA2" w:rsidP="00A4159B">
      <w:pPr>
        <w:shd w:val="clear" w:color="auto" w:fill="E2EFD9"/>
        <w:spacing w:before="120"/>
        <w:contextualSpacing/>
      </w:pPr>
      <w:r>
        <w:rPr>
          <w:rFonts w:ascii="Arial" w:hAnsi="Arial" w:cs="Arial"/>
          <w:b/>
          <w:bCs/>
        </w:rPr>
        <w:t xml:space="preserve">4.4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4CE53330"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(brez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pravilno izpolnil svojih pogodbenih obveznosti v skladu z določili okvirnega sporazuma ali</w:t>
      </w:r>
    </w:p>
    <w:p w14:paraId="118A8822" w14:textId="1B1F1D49"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3BB668EC" w14:textId="77777777" w:rsidR="001C2E76" w:rsidRDefault="001C2E76" w:rsidP="00A4159B">
      <w:pPr>
        <w:rPr>
          <w:rFonts w:ascii="Arial" w:hAnsi="Arial" w:cs="Arial"/>
          <w:b/>
          <w:bCs/>
        </w:rPr>
      </w:pPr>
    </w:p>
    <w:p w14:paraId="46273AB9" w14:textId="77777777" w:rsidR="001C2E76" w:rsidRDefault="001C2E76" w:rsidP="00A4159B">
      <w:pPr>
        <w:rPr>
          <w:rFonts w:ascii="Arial" w:hAnsi="Arial" w:cs="Arial"/>
          <w:b/>
          <w:bCs/>
        </w:rPr>
      </w:pPr>
    </w:p>
    <w:p w14:paraId="6353AB9F" w14:textId="5FE3EDD0" w:rsidR="009E2BA2" w:rsidRPr="006D1243" w:rsidRDefault="009E2BA2" w:rsidP="00A4159B">
      <w:pPr>
        <w:rPr>
          <w:rFonts w:ascii="Arial" w:hAnsi="Arial" w:cs="Arial"/>
          <w:b/>
          <w:bCs/>
        </w:rPr>
      </w:pPr>
      <w:r w:rsidRPr="006D1243">
        <w:rPr>
          <w:rFonts w:ascii="Arial" w:hAnsi="Arial" w:cs="Arial"/>
          <w:b/>
          <w:bCs/>
        </w:rPr>
        <w:lastRenderedPageBreak/>
        <w:t xml:space="preserve">Dokazilo: </w:t>
      </w:r>
    </w:p>
    <w:p w14:paraId="215F137B" w14:textId="700D3834" w:rsidR="00A4159B" w:rsidRDefault="009E2BA2" w:rsidP="00A4159B">
      <w:pPr>
        <w:rPr>
          <w:rFonts w:ascii="Arial" w:hAnsi="Arial" w:cs="Arial"/>
        </w:rPr>
      </w:pPr>
      <w:r w:rsidRPr="009E2BA2">
        <w:rPr>
          <w:rFonts w:ascii="Arial" w:hAnsi="Arial" w:cs="Arial"/>
        </w:rPr>
        <w:t xml:space="preserve">Obrazec št. </w:t>
      </w:r>
      <w:r w:rsidR="000F05A3">
        <w:rPr>
          <w:rFonts w:ascii="Arial" w:hAnsi="Arial" w:cs="Arial"/>
        </w:rPr>
        <w:t>8</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47A3BC92" w:rsidR="00AF5560" w:rsidRDefault="00767B45" w:rsidP="00767B45">
      <w:pPr>
        <w:shd w:val="clear" w:color="auto" w:fill="E2EFD9"/>
        <w:spacing w:before="120"/>
        <w:contextualSpacing/>
      </w:pPr>
      <w:r>
        <w:rPr>
          <w:rFonts w:ascii="Arial" w:hAnsi="Arial" w:cs="Arial"/>
          <w:b/>
          <w:bCs/>
        </w:rPr>
        <w:t>4.</w:t>
      </w:r>
      <w:r w:rsidR="009E2BA2">
        <w:rPr>
          <w:rFonts w:ascii="Arial" w:hAnsi="Arial" w:cs="Arial"/>
          <w:b/>
          <w:bCs/>
        </w:rPr>
        <w:t xml:space="preserve">5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8708006" w14:textId="77777777" w:rsidR="00AF5560" w:rsidRPr="009E2BA2" w:rsidRDefault="00AF5560" w:rsidP="00767B45">
      <w:pPr>
        <w:rPr>
          <w:rFonts w:ascii="Arial" w:hAnsi="Arial" w:cs="Arial"/>
        </w:rPr>
      </w:pPr>
    </w:p>
    <w:p w14:paraId="22E330BB" w14:textId="223A058B" w:rsidR="00AF5560" w:rsidRPr="009E2BA2" w:rsidRDefault="009E2BA2" w:rsidP="00767B45">
      <w:pPr>
        <w:rPr>
          <w:rFonts w:ascii="Arial" w:hAnsi="Arial" w:cs="Arial"/>
        </w:rPr>
      </w:pPr>
      <w:r>
        <w:rPr>
          <w:rFonts w:ascii="Arial" w:hAnsi="Arial" w:cs="Arial"/>
        </w:rPr>
        <w:t xml:space="preserve">Če </w:t>
      </w:r>
      <w:r w:rsidR="00AF5560" w:rsidRPr="009E2BA2">
        <w:rPr>
          <w:rFonts w:ascii="Arial" w:hAnsi="Arial" w:cs="Arial"/>
        </w:rPr>
        <w:t>skupna ponudba ni podana za vse sklope, naj bo iz navedbe razvidno, za katere sklope je podana skupna ponudba, in kateri skupni ponudniki oddajajo ponudbo za posamezen sklop.</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1B0EF922" w:rsidR="00AF5560" w:rsidRDefault="009E2BA2" w:rsidP="00767B45">
      <w:pPr>
        <w:shd w:val="clear" w:color="auto" w:fill="E2EFD9"/>
        <w:spacing w:before="120"/>
        <w:contextualSpacing/>
      </w:pPr>
      <w:r>
        <w:rPr>
          <w:rFonts w:ascii="Arial" w:hAnsi="Arial" w:cs="Arial"/>
          <w:b/>
          <w:bCs/>
        </w:rPr>
        <w:t xml:space="preserve">4.6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55565ED8" w14:textId="77777777" w:rsidR="00AF5560" w:rsidRPr="009E2BA2" w:rsidRDefault="00AF5560" w:rsidP="009E2BA2">
      <w:pPr>
        <w:jc w:val="both"/>
        <w:rPr>
          <w:rFonts w:ascii="Arial" w:hAnsi="Arial" w:cs="Arial"/>
        </w:rPr>
      </w:pPr>
      <w:r w:rsidRPr="009E2BA2">
        <w:rPr>
          <w:rFonts w:ascii="Arial" w:hAnsi="Arial" w:cs="Arial"/>
        </w:rPr>
        <w:t>Če ponudnik podizvajalca ne prijavlja na vse sklope, naj bo iz navedbe v ESPD za posameznega podizvajalca razvidno, za katere sklope je prijavljen posamezen podizvajalec.</w:t>
      </w:r>
    </w:p>
    <w:p w14:paraId="6D81699F"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navesti vse podizvajalce ter vsak del javnega naročila, ki ga namerava oddati v podizvajanje, </w:t>
      </w:r>
    </w:p>
    <w:p w14:paraId="4E436954"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kontaktne podatke in zakonite zastopnike predlaganih podizvajalcev, </w:t>
      </w:r>
    </w:p>
    <w:p w14:paraId="0B2C9EE0"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3F0B35">
      <w:pPr>
        <w:numPr>
          <w:ilvl w:val="0"/>
          <w:numId w:val="10"/>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3F0B35">
      <w:pPr>
        <w:numPr>
          <w:ilvl w:val="0"/>
          <w:numId w:val="10"/>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3F0B35">
      <w:pPr>
        <w:numPr>
          <w:ilvl w:val="0"/>
          <w:numId w:val="10"/>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3F0B35">
      <w:pPr>
        <w:numPr>
          <w:ilvl w:val="0"/>
          <w:numId w:val="10"/>
        </w:numPr>
        <w:jc w:val="both"/>
        <w:rPr>
          <w:rFonts w:ascii="Arial" w:hAnsi="Arial" w:cs="Arial"/>
        </w:rPr>
      </w:pPr>
      <w:r w:rsidRPr="009E2BA2">
        <w:rPr>
          <w:rFonts w:ascii="Arial" w:hAnsi="Arial" w:cs="Arial"/>
        </w:rPr>
        <w:t>glavni izvajalec v pogodbi pooblastiti naročnika, da na podlagi potrjenega računa oziroma situacije s strani glavnega izvajalca neposredno plačuje podizvajalcu,</w:t>
      </w:r>
    </w:p>
    <w:p w14:paraId="62F23A28" w14:textId="77777777" w:rsidR="00AF5560" w:rsidRPr="009E2BA2" w:rsidRDefault="00AF5560" w:rsidP="003F0B35">
      <w:pPr>
        <w:numPr>
          <w:ilvl w:val="0"/>
          <w:numId w:val="10"/>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3F0B35">
      <w:pPr>
        <w:numPr>
          <w:ilvl w:val="0"/>
          <w:numId w:val="10"/>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70BDA6F9" w:rsidR="00AF5560" w:rsidRDefault="009E2BA2" w:rsidP="00767B45">
      <w:pPr>
        <w:shd w:val="clear" w:color="auto" w:fill="E2EFD9"/>
        <w:spacing w:before="120"/>
        <w:contextualSpacing/>
      </w:pPr>
      <w:r>
        <w:rPr>
          <w:rFonts w:ascii="Arial" w:hAnsi="Arial" w:cs="Arial"/>
          <w:b/>
          <w:bCs/>
        </w:rPr>
        <w:t xml:space="preserve">4.7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77D3B2C" w:rsidR="00AF5560" w:rsidRDefault="009E2BA2" w:rsidP="00767B45">
      <w:pPr>
        <w:shd w:val="clear" w:color="auto" w:fill="E2EFD9"/>
        <w:spacing w:before="120"/>
        <w:contextualSpacing/>
      </w:pPr>
      <w:r>
        <w:rPr>
          <w:rFonts w:ascii="Arial" w:hAnsi="Arial" w:cs="Arial"/>
          <w:b/>
          <w:bCs/>
        </w:rPr>
        <w:t xml:space="preserve">4.8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A9FE1CD"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 xml:space="preserve">4.9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189D541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4.10 VELJAVNOST PONUDBE</w:t>
      </w:r>
    </w:p>
    <w:p w14:paraId="716119E3" w14:textId="3E9D93EE" w:rsidR="00AF5560" w:rsidRDefault="00AF5560" w:rsidP="00C87703">
      <w:pPr>
        <w:pStyle w:val="Naslov3"/>
      </w:pPr>
    </w:p>
    <w:p w14:paraId="352AFCE5" w14:textId="49193E55" w:rsidR="00AF5560" w:rsidRPr="00C87703" w:rsidRDefault="00AF5560" w:rsidP="00767B45">
      <w:pPr>
        <w:rPr>
          <w:rFonts w:ascii="Arial" w:hAnsi="Arial" w:cs="Arial"/>
        </w:rPr>
      </w:pPr>
      <w:r w:rsidRPr="00C87703">
        <w:rPr>
          <w:rFonts w:ascii="Arial" w:hAnsi="Arial" w:cs="Arial"/>
        </w:rPr>
        <w:t xml:space="preserve">Ponudba mora veljati do </w:t>
      </w:r>
      <w:r w:rsidR="001D342B">
        <w:rPr>
          <w:rFonts w:ascii="Arial" w:hAnsi="Arial" w:cs="Arial"/>
        </w:rPr>
        <w:t>22</w:t>
      </w:r>
      <w:r w:rsidR="00C87703" w:rsidRPr="00C87703">
        <w:rPr>
          <w:rFonts w:ascii="Arial" w:hAnsi="Arial" w:cs="Arial"/>
        </w:rPr>
        <w:t>.1</w:t>
      </w:r>
      <w:r w:rsidR="005A7042">
        <w:rPr>
          <w:rFonts w:ascii="Arial" w:hAnsi="Arial" w:cs="Arial"/>
        </w:rPr>
        <w:t>0</w:t>
      </w:r>
      <w:r w:rsidR="00C87703" w:rsidRPr="00C87703">
        <w:rPr>
          <w:rFonts w:ascii="Arial" w:hAnsi="Arial" w:cs="Arial"/>
        </w:rPr>
        <w:t>.2023.</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p w14:paraId="2B5ACA1E" w14:textId="77777777" w:rsidR="00A568DF" w:rsidRDefault="00A568DF" w:rsidP="00C87703">
      <w:pPr>
        <w:jc w:val="both"/>
        <w:rPr>
          <w:rFonts w:ascii="Arial" w:hAnsi="Arial" w:cs="Arial"/>
        </w:rPr>
      </w:pPr>
    </w:p>
    <w:bookmarkEnd w:id="103"/>
    <w:bookmarkEnd w:id="104"/>
    <w:bookmarkEnd w:id="105"/>
    <w:p w14:paraId="4909FCD0" w14:textId="3CF3318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lastRenderedPageBreak/>
        <w:t>4.1</w:t>
      </w:r>
      <w:r w:rsidR="006D7FF6">
        <w:rPr>
          <w:rFonts w:ascii="Arial" w:hAnsi="Arial" w:cs="Arial"/>
          <w:b/>
          <w:bCs/>
        </w:rPr>
        <w:t>1</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60B49DBD"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2</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Pr="00C87703"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46559E5A" w14:textId="77777777" w:rsidR="00C87703" w:rsidRDefault="00C87703" w:rsidP="00C87703">
      <w:pPr>
        <w:jc w:val="both"/>
        <w:rPr>
          <w:rFonts w:ascii="Arial" w:hAnsi="Arial" w:cs="Arial"/>
        </w:rPr>
      </w:pPr>
    </w:p>
    <w:p w14:paraId="12627358" w14:textId="7F5DB545"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3</w:t>
      </w:r>
      <w:r>
        <w:rPr>
          <w:rFonts w:ascii="Arial" w:hAnsi="Arial" w:cs="Arial"/>
          <w:b/>
          <w:bCs/>
        </w:rPr>
        <w:t xml:space="preserve"> SOCIALNA KLAVZULA IN RAZVEZNI POGOJ</w:t>
      </w:r>
    </w:p>
    <w:p w14:paraId="53E07A1E" w14:textId="77777777" w:rsidR="00C87703" w:rsidRDefault="00C87703" w:rsidP="00C87703">
      <w:pPr>
        <w:jc w:val="both"/>
        <w:rPr>
          <w:rFonts w:ascii="Arial" w:hAnsi="Arial" w:cs="Arial"/>
        </w:rPr>
      </w:pPr>
    </w:p>
    <w:p w14:paraId="2B7B5AC8" w14:textId="08F80AB8" w:rsidR="00C87703" w:rsidRDefault="006D7FF6" w:rsidP="006D7FF6">
      <w:pPr>
        <w:jc w:val="both"/>
        <w:rPr>
          <w:rFonts w:ascii="Arial" w:hAnsi="Arial" w:cs="Arial"/>
        </w:rPr>
      </w:pPr>
      <w:r w:rsidRPr="006D7FF6">
        <w:rPr>
          <w:rFonts w:ascii="Arial" w:hAnsi="Arial" w:cs="Arial"/>
        </w:rPr>
        <w:t>Pri izvajanju javnih naročil mora izbrani ponudnik izpolnjevati veljavne obveznosti na področju</w:t>
      </w:r>
      <w:r>
        <w:rPr>
          <w:rFonts w:ascii="Arial" w:hAnsi="Arial" w:cs="Arial"/>
        </w:rPr>
        <w:t xml:space="preserve"> okoljskega, socialnega in delovnega prava, ki so določene v pravu Evropske unije, predpisih, ki veljajo v Republiki Sloveniji, kolektivnih pogodbah ali predpisih mednarodnega okoljskega, socialnega in delovnega prava.</w:t>
      </w:r>
    </w:p>
    <w:p w14:paraId="3A6F517B" w14:textId="77777777" w:rsidR="006D7FF6" w:rsidRDefault="006D7FF6" w:rsidP="006D7FF6">
      <w:pPr>
        <w:jc w:val="both"/>
        <w:rPr>
          <w:rFonts w:ascii="Arial" w:hAnsi="Arial" w:cs="Arial"/>
        </w:rPr>
      </w:pPr>
    </w:p>
    <w:p w14:paraId="1767BE1E" w14:textId="652CD6C7" w:rsidR="006D7FF6" w:rsidRPr="006D7FF6" w:rsidRDefault="006D7FF6" w:rsidP="006D7FF6">
      <w:pPr>
        <w:jc w:val="both"/>
        <w:rPr>
          <w:rFonts w:ascii="Arial" w:hAnsi="Arial" w:cs="Arial"/>
        </w:rPr>
      </w:pPr>
      <w:r>
        <w:rPr>
          <w:rFonts w:ascii="Arial" w:hAnsi="Arial" w:cs="Arial"/>
        </w:rPr>
        <w:t>Naročnik bo pri izvajanju pogodbe upošteval obveznost preverjanja izpolnjevanja pogojev izbranega izvajalca upoštevaje določila t.im »razveznega pogoja«.</w:t>
      </w:r>
    </w:p>
    <w:p w14:paraId="1DA9F87F" w14:textId="77777777" w:rsidR="00C87703" w:rsidRDefault="00C87703" w:rsidP="00767B45"/>
    <w:p w14:paraId="288A8836" w14:textId="0D9DC839" w:rsidR="006D7FF6" w:rsidRPr="006D7FF6" w:rsidRDefault="006D7FF6" w:rsidP="006D7FF6">
      <w:pPr>
        <w:jc w:val="both"/>
        <w:rPr>
          <w:rFonts w:ascii="Arial" w:hAnsi="Arial" w:cs="Arial"/>
        </w:rPr>
      </w:pPr>
      <w:r w:rsidRPr="006D7FF6">
        <w:rPr>
          <w:rFonts w:ascii="Arial" w:hAnsi="Arial" w:cs="Arial"/>
        </w:rPr>
        <w:t xml:space="preserve">Naročnik bo po izteku vsakih šest mesecev od sklenitve </w:t>
      </w:r>
      <w:r>
        <w:rPr>
          <w:rFonts w:ascii="Arial" w:hAnsi="Arial" w:cs="Arial"/>
        </w:rPr>
        <w:t>okvirnega sporazuma</w:t>
      </w:r>
      <w:r w:rsidRPr="006D7FF6">
        <w:rPr>
          <w:rFonts w:ascii="Arial" w:hAnsi="Arial" w:cs="Arial"/>
        </w:rPr>
        <w:t xml:space="preserve"> preveril, ali je na dan tega preverjanja pri gospodarskem subjektu, izvajalcu ali podizvajalcu izpolnjena ena ali več naslednjih okoliščin:</w:t>
      </w:r>
    </w:p>
    <w:p w14:paraId="65983710" w14:textId="77777777" w:rsidR="006D7FF6" w:rsidRPr="006D7FF6" w:rsidRDefault="006D7FF6" w:rsidP="006D7FF6">
      <w:pPr>
        <w:jc w:val="both"/>
        <w:rPr>
          <w:rFonts w:ascii="Arial" w:hAnsi="Arial" w:cs="Arial"/>
        </w:rPr>
      </w:pPr>
      <w:r w:rsidRPr="006D7FF6">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B854A8A" w14:textId="77777777" w:rsidR="006D7FF6" w:rsidRPr="006D7FF6" w:rsidRDefault="006D7FF6" w:rsidP="006D7FF6">
      <w:pPr>
        <w:jc w:val="both"/>
        <w:rPr>
          <w:rFonts w:ascii="Arial" w:hAnsi="Arial" w:cs="Arial"/>
        </w:rPr>
      </w:pPr>
      <w:r w:rsidRPr="006D7FF6">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3894EEC" w14:textId="77777777" w:rsidR="006D7FF6" w:rsidRPr="006D7FF6" w:rsidRDefault="006D7FF6" w:rsidP="006D7FF6">
      <w:pPr>
        <w:jc w:val="both"/>
        <w:rPr>
          <w:rFonts w:ascii="Arial" w:hAnsi="Arial" w:cs="Arial"/>
        </w:rPr>
      </w:pPr>
      <w:r w:rsidRPr="006D7FF6">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25A595D1" w14:textId="77777777" w:rsidR="006D7FF6" w:rsidRPr="006D7FF6" w:rsidRDefault="006D7FF6" w:rsidP="006D7FF6">
      <w:pPr>
        <w:jc w:val="both"/>
        <w:rPr>
          <w:rFonts w:ascii="Arial" w:hAnsi="Arial" w:cs="Arial"/>
        </w:rPr>
      </w:pPr>
      <w:r w:rsidRPr="006D7FF6">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5C7143D9"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plačilom za delo, </w:t>
      </w:r>
    </w:p>
    <w:p w14:paraId="0044BC45"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delovnim časom, </w:t>
      </w:r>
    </w:p>
    <w:p w14:paraId="67F74DC6"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počitki, </w:t>
      </w:r>
    </w:p>
    <w:p w14:paraId="156F934E"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opravljanjem dela na podlagi pogodb civilnega prava kljub obstoju elementov delovnega razmerja ali </w:t>
      </w:r>
    </w:p>
    <w:p w14:paraId="7472C830"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v zvezi z zaposlovanjem na črno, </w:t>
      </w:r>
    </w:p>
    <w:p w14:paraId="7276C3C2" w14:textId="77777777" w:rsidR="006D7FF6" w:rsidRPr="006D7FF6" w:rsidRDefault="006D7FF6" w:rsidP="006D7FF6">
      <w:pPr>
        <w:jc w:val="both"/>
        <w:rPr>
          <w:rFonts w:ascii="Arial" w:hAnsi="Arial" w:cs="Arial"/>
        </w:rPr>
      </w:pPr>
      <w:r w:rsidRPr="006D7FF6">
        <w:rPr>
          <w:rFonts w:ascii="Arial" w:hAnsi="Arial" w:cs="Arial"/>
        </w:rPr>
        <w:t>za kateri mu je bila s pravnomočno odločitvijo ali več pravnomočnimi odločitvami izrečena globa za prekršek.</w:t>
      </w:r>
    </w:p>
    <w:p w14:paraId="5140E016" w14:textId="77777777" w:rsidR="006D7FF6" w:rsidRPr="006D7FF6" w:rsidRDefault="006D7FF6" w:rsidP="006D7FF6">
      <w:pPr>
        <w:jc w:val="both"/>
        <w:rPr>
          <w:rFonts w:ascii="Arial" w:hAnsi="Arial" w:cs="Arial"/>
        </w:rPr>
      </w:pPr>
    </w:p>
    <w:p w14:paraId="40E19A83" w14:textId="77777777" w:rsidR="006D7FF6" w:rsidRPr="006D7FF6" w:rsidRDefault="006D7FF6" w:rsidP="006D7FF6">
      <w:pPr>
        <w:jc w:val="both"/>
        <w:rPr>
          <w:rFonts w:ascii="Arial" w:hAnsi="Arial" w:cs="Arial"/>
        </w:rPr>
      </w:pPr>
      <w:r w:rsidRPr="006D7FF6">
        <w:rPr>
          <w:rFonts w:ascii="Arial" w:hAnsi="Arial" w:cs="Arial"/>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6D7FF6">
        <w:rPr>
          <w:rFonts w:ascii="Arial" w:hAnsi="Arial" w:cs="Arial"/>
        </w:rPr>
        <w:lastRenderedPageBreak/>
        <w:t>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F16A5C" w14:textId="77777777" w:rsidR="006D7FF6" w:rsidRPr="006D7FF6" w:rsidRDefault="006D7FF6" w:rsidP="006D7FF6">
      <w:pPr>
        <w:jc w:val="both"/>
        <w:rPr>
          <w:rFonts w:ascii="Arial" w:hAnsi="Arial" w:cs="Arial"/>
        </w:rPr>
      </w:pPr>
    </w:p>
    <w:p w14:paraId="17D37670" w14:textId="299B9657" w:rsidR="006D7FF6" w:rsidRDefault="006D7FF6" w:rsidP="006D7FF6">
      <w:pPr>
        <w:jc w:val="both"/>
        <w:rPr>
          <w:rFonts w:ascii="Arial" w:hAnsi="Arial" w:cs="Arial"/>
        </w:rPr>
      </w:pPr>
      <w:r w:rsidRPr="006D7FF6">
        <w:rPr>
          <w:rFonts w:ascii="Arial" w:hAnsi="Arial" w:cs="Arial"/>
        </w:rPr>
        <w:t>Stranka sporazuma</w:t>
      </w:r>
      <w:r>
        <w:rPr>
          <w:rFonts w:ascii="Arial" w:hAnsi="Arial" w:cs="Arial"/>
        </w:rPr>
        <w:t xml:space="preserve"> </w:t>
      </w:r>
      <w:r w:rsidRPr="006D7FF6">
        <w:rPr>
          <w:rFonts w:ascii="Arial" w:hAnsi="Arial" w:cs="Arial"/>
        </w:rPr>
        <w:t>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7648010" w14:textId="77777777" w:rsidR="006D7FF6" w:rsidRDefault="006D7FF6" w:rsidP="006D7FF6">
      <w:pPr>
        <w:jc w:val="both"/>
        <w:rPr>
          <w:rFonts w:ascii="Arial" w:hAnsi="Arial" w:cs="Arial"/>
        </w:rPr>
      </w:pPr>
    </w:p>
    <w:p w14:paraId="58BA4AEA" w14:textId="3D09DB6C"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4.14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244B19D5" w14:textId="39F6B358"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122012">
        <w:rPr>
          <w:rFonts w:ascii="Arial" w:hAnsi="Arial" w:cs="Arial"/>
          <w:b/>
          <w:bCs/>
        </w:rPr>
        <w:t>5</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10B3DDEB"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4.16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 xml:space="preserve">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w:t>
      </w:r>
      <w:r w:rsidRPr="00122012">
        <w:rPr>
          <w:rFonts w:ascii="Arial" w:hAnsi="Arial" w:cs="Arial"/>
        </w:rPr>
        <w:lastRenderedPageBreak/>
        <w:t>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3725B9A4"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F315EE">
        <w:rPr>
          <w:rFonts w:ascii="Arial" w:hAnsi="Arial" w:cs="Arial"/>
          <w:b/>
          <w:bCs/>
        </w:rPr>
        <w:t>7</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27494974" w14:textId="29F0A4E9" w:rsidR="00AF5560" w:rsidRPr="00F315EE" w:rsidRDefault="00AF5560" w:rsidP="00122012">
      <w:pPr>
        <w:jc w:val="both"/>
        <w:rPr>
          <w:rFonts w:ascii="Arial" w:hAnsi="Arial" w:cs="Arial"/>
        </w:rPr>
      </w:pPr>
      <w:r w:rsidRPr="00F315EE">
        <w:rPr>
          <w:rFonts w:ascii="Arial" w:hAnsi="Arial" w:cs="Arial"/>
        </w:rPr>
        <w:t xml:space="preserve">V skladu s šestim odstavkom 14. člena ZIntPK je izbrani ponudnik dolžan na poziv naročnika, pred podpisom </w:t>
      </w:r>
      <w:r w:rsidR="00F315EE">
        <w:rPr>
          <w:rFonts w:ascii="Arial" w:hAnsi="Arial" w:cs="Arial"/>
        </w:rPr>
        <w:t>okvirnega sporazuma</w:t>
      </w:r>
      <w:r w:rsidRPr="00F315EE">
        <w:rPr>
          <w:rFonts w:ascii="Arial" w:hAnsi="Arial" w:cs="Arial"/>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93BE95" w14:textId="77777777" w:rsidR="00AF5560" w:rsidRPr="00F315EE" w:rsidRDefault="00AF5560" w:rsidP="00122012">
      <w:pPr>
        <w:jc w:val="both"/>
        <w:rPr>
          <w:rFonts w:ascii="Arial" w:hAnsi="Arial" w:cs="Arial"/>
          <w:lang w:eastAsia="en-US"/>
        </w:rPr>
      </w:pPr>
    </w:p>
    <w:p w14:paraId="5C0332FE" w14:textId="40A91FD0" w:rsidR="00AF5560" w:rsidRPr="00F315EE" w:rsidRDefault="00AF5560" w:rsidP="00122012">
      <w:pPr>
        <w:jc w:val="both"/>
        <w:rPr>
          <w:rFonts w:ascii="Arial" w:hAnsi="Arial" w:cs="Arial"/>
          <w:szCs w:val="22"/>
        </w:rPr>
      </w:pPr>
      <w:r w:rsidRPr="00F315EE">
        <w:rPr>
          <w:rFonts w:ascii="Arial" w:hAnsi="Arial" w:cs="Arial"/>
        </w:rPr>
        <w:t xml:space="preserve">Na poziv naročnika bo moral izbrani ponudnik v postopku javnega naročanja ali pri izvajanju javnega naročila, v roku </w:t>
      </w:r>
      <w:r w:rsidR="00F315EE">
        <w:rPr>
          <w:rFonts w:ascii="Arial" w:hAnsi="Arial" w:cs="Arial"/>
        </w:rPr>
        <w:t xml:space="preserve">osmih </w:t>
      </w:r>
      <w:r w:rsidRPr="00F315EE">
        <w:rPr>
          <w:rFonts w:ascii="Arial" w:hAnsi="Arial" w:cs="Arial"/>
        </w:rPr>
        <w:t>dni od prejema poziva, posredovati podatke o:</w:t>
      </w:r>
    </w:p>
    <w:p w14:paraId="01C82473" w14:textId="77777777" w:rsidR="00AF5560" w:rsidRPr="00F315EE" w:rsidRDefault="00AF5560" w:rsidP="003F0B35">
      <w:pPr>
        <w:numPr>
          <w:ilvl w:val="0"/>
          <w:numId w:val="11"/>
        </w:numPr>
        <w:jc w:val="both"/>
        <w:rPr>
          <w:rFonts w:ascii="Arial" w:hAnsi="Arial" w:cs="Arial"/>
        </w:rPr>
      </w:pPr>
      <w:r w:rsidRPr="00F315EE">
        <w:rPr>
          <w:rFonts w:ascii="Arial" w:hAnsi="Arial" w:cs="Arial"/>
        </w:rPr>
        <w:t>svojih ustanoviteljih, družbenikih, delničarjih, komanditistih ali drugih lastnikih in podatke o lastniških deležih navedenih oseb;</w:t>
      </w:r>
    </w:p>
    <w:p w14:paraId="762B1203" w14:textId="77777777" w:rsidR="00AF5560" w:rsidRPr="00F315EE" w:rsidRDefault="00AF5560" w:rsidP="003F0B35">
      <w:pPr>
        <w:numPr>
          <w:ilvl w:val="0"/>
          <w:numId w:val="11"/>
        </w:numPr>
        <w:tabs>
          <w:tab w:val="num" w:pos="709"/>
        </w:tabs>
        <w:jc w:val="both"/>
        <w:rPr>
          <w:rFonts w:ascii="Arial" w:hAnsi="Arial" w:cs="Arial"/>
        </w:rPr>
      </w:pPr>
      <w:r w:rsidRPr="00F315EE">
        <w:rPr>
          <w:rFonts w:ascii="Arial" w:hAnsi="Arial" w:cs="Arial"/>
        </w:rPr>
        <w:t>gospodarskih subjektih, za katere se glede na določbe zakona, ki ureja gospodarske družbe, šteje, da so z njim povezane družbe.</w:t>
      </w:r>
    </w:p>
    <w:p w14:paraId="6D5EECCF" w14:textId="77777777" w:rsidR="00AF5560" w:rsidRPr="00F315EE" w:rsidRDefault="00AF5560" w:rsidP="00122012">
      <w:pPr>
        <w:jc w:val="both"/>
        <w:rPr>
          <w:rFonts w:ascii="Arial" w:hAnsi="Arial" w:cs="Arial"/>
        </w:rPr>
      </w:pPr>
    </w:p>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4744239D"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4.18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Zahtevek za revizijo se vloži prek portala eRevizija.</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t>Priloga</w:t>
      </w:r>
    </w:p>
    <w:p w14:paraId="42452E76" w14:textId="77777777" w:rsidR="00F15CBA" w:rsidRPr="00F15CBA" w:rsidRDefault="00F15CBA" w:rsidP="003F0B35">
      <w:pPr>
        <w:pStyle w:val="Odstavekseznama"/>
        <w:numPr>
          <w:ilvl w:val="0"/>
          <w:numId w:val="11"/>
        </w:numPr>
        <w:rPr>
          <w:rFonts w:ascii="Arial" w:hAnsi="Arial" w:cs="Arial"/>
        </w:rPr>
      </w:pPr>
      <w:r w:rsidRPr="00F15CBA">
        <w:rPr>
          <w:rFonts w:ascii="Arial" w:hAnsi="Arial" w:cs="Arial"/>
        </w:rPr>
        <w:t>tehnične specifikacije</w:t>
      </w:r>
    </w:p>
    <w:p w14:paraId="73142CF3" w14:textId="77777777" w:rsidR="00F15CBA" w:rsidRPr="00F15CBA" w:rsidRDefault="00F15CBA" w:rsidP="003F0B35">
      <w:pPr>
        <w:pStyle w:val="Odstavekseznama"/>
        <w:numPr>
          <w:ilvl w:val="0"/>
          <w:numId w:val="11"/>
        </w:numPr>
        <w:rPr>
          <w:rFonts w:ascii="Arial" w:hAnsi="Arial" w:cs="Arial"/>
        </w:rPr>
      </w:pPr>
      <w:r w:rsidRPr="00F15CBA">
        <w:rPr>
          <w:rFonts w:ascii="Arial" w:hAnsi="Arial" w:cs="Arial"/>
        </w:rPr>
        <w:t>seznam odsekov in površin</w:t>
      </w:r>
    </w:p>
    <w:p w14:paraId="2A11D398" w14:textId="154D2ACB" w:rsidR="00F315EE" w:rsidRPr="00F15CBA" w:rsidRDefault="00F315EE" w:rsidP="003F0B35">
      <w:pPr>
        <w:pStyle w:val="Odstavekseznama"/>
        <w:numPr>
          <w:ilvl w:val="0"/>
          <w:numId w:val="11"/>
        </w:numPr>
        <w:rPr>
          <w:rFonts w:ascii="Arial" w:hAnsi="Arial" w:cs="Arial"/>
        </w:rPr>
      </w:pPr>
      <w:r w:rsidRPr="00F15CBA">
        <w:rPr>
          <w:rFonts w:ascii="Arial" w:hAnsi="Arial" w:cs="Arial"/>
        </w:rPr>
        <w:t>obrazci</w:t>
      </w:r>
    </w:p>
    <w:p w14:paraId="6790BCBE" w14:textId="7F08F5C6" w:rsidR="00F315EE" w:rsidRPr="00F15CBA" w:rsidRDefault="00F315EE" w:rsidP="00F15CBA">
      <w:pPr>
        <w:pStyle w:val="Odstavekseznama"/>
        <w:ind w:left="720"/>
        <w:rPr>
          <w:rFonts w:ascii="Arial" w:hAnsi="Arial" w:cs="Arial"/>
        </w:rPr>
      </w:pPr>
    </w:p>
    <w:p w14:paraId="70C6F597" w14:textId="77777777" w:rsidR="00AF5560" w:rsidRDefault="00AF5560" w:rsidP="00767B45">
      <w:pPr>
        <w:rPr>
          <w:rFonts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7E48D7E6" w14:textId="77777777" w:rsidR="00F040FA" w:rsidRDefault="00F040FA" w:rsidP="00767B45">
      <w:pPr>
        <w:rPr>
          <w:rFonts w:ascii="Arial" w:hAnsi="Arial" w:cs="Arial"/>
        </w:rPr>
      </w:pPr>
    </w:p>
    <w:p w14:paraId="396C65D5" w14:textId="77777777" w:rsidR="007254D8" w:rsidRPr="00890863" w:rsidRDefault="007254D8" w:rsidP="00767B45">
      <w:pPr>
        <w:jc w:val="both"/>
        <w:rPr>
          <w:rFonts w:ascii="Arial" w:hAnsi="Arial" w:cs="Arial"/>
          <w:i/>
          <w:highlight w:val="yellow"/>
        </w:rPr>
      </w:pPr>
      <w:bookmarkStart w:id="108" w:name="_Hlk136602574"/>
    </w:p>
    <w:p w14:paraId="0E8B77B8" w14:textId="77777777" w:rsidR="007254D8" w:rsidRPr="00890863" w:rsidRDefault="007254D8" w:rsidP="003F0B35">
      <w:pPr>
        <w:pStyle w:val="Odstavekseznama"/>
        <w:numPr>
          <w:ilvl w:val="0"/>
          <w:numId w:val="4"/>
        </w:numPr>
        <w:contextualSpacing/>
        <w:jc w:val="both"/>
        <w:rPr>
          <w:rFonts w:ascii="Arial" w:hAnsi="Arial" w:cs="Arial"/>
        </w:rPr>
      </w:pPr>
      <w:r w:rsidRPr="00890863">
        <w:rPr>
          <w:rFonts w:ascii="Arial" w:hAnsi="Arial" w:cs="Arial"/>
        </w:rPr>
        <w:t>PREDMET JAVNEGA NAROČILA IN OBSEG STORITEV ZIMSKE SLUŽBE</w:t>
      </w:r>
    </w:p>
    <w:p w14:paraId="177C916F" w14:textId="77777777" w:rsidR="007254D8" w:rsidRPr="00890863" w:rsidRDefault="007254D8" w:rsidP="00767B45">
      <w:pPr>
        <w:pStyle w:val="Odstavekseznama"/>
        <w:jc w:val="both"/>
        <w:rPr>
          <w:rFonts w:ascii="Arial" w:hAnsi="Arial" w:cs="Arial"/>
        </w:rPr>
      </w:pPr>
    </w:p>
    <w:p w14:paraId="20E3FCA8" w14:textId="77777777" w:rsidR="007254D8" w:rsidRPr="00890863" w:rsidRDefault="007254D8" w:rsidP="00767B45">
      <w:pPr>
        <w:jc w:val="both"/>
        <w:rPr>
          <w:rFonts w:ascii="Arial" w:hAnsi="Arial" w:cs="Arial"/>
        </w:rPr>
      </w:pPr>
      <w:r w:rsidRPr="00890863">
        <w:rPr>
          <w:rFonts w:ascii="Arial" w:hAnsi="Arial" w:cs="Arial"/>
        </w:rPr>
        <w:t xml:space="preserve">Predmet javnega naročila »Zimsko vzdrževanje cest </w:t>
      </w:r>
      <w:r>
        <w:rPr>
          <w:rFonts w:ascii="Arial" w:hAnsi="Arial" w:cs="Arial"/>
        </w:rPr>
        <w:t xml:space="preserve">in drugih javnih površin </w:t>
      </w:r>
      <w:r w:rsidRPr="00890863">
        <w:rPr>
          <w:rFonts w:ascii="Arial" w:hAnsi="Arial" w:cs="Arial"/>
        </w:rPr>
        <w:t xml:space="preserve">v občini Idrija v obdobju od 1. 11. 2023 do 30. 4. 2026« je izvajanje storitev zimske službe, kar obsega zlasti nalogo pluženja in posipanja občinskih cest in drugih </w:t>
      </w:r>
      <w:r>
        <w:rPr>
          <w:rFonts w:ascii="Arial" w:hAnsi="Arial" w:cs="Arial"/>
        </w:rPr>
        <w:t xml:space="preserve">javnih </w:t>
      </w:r>
      <w:r w:rsidRPr="00890863">
        <w:rPr>
          <w:rFonts w:ascii="Arial" w:hAnsi="Arial" w:cs="Arial"/>
        </w:rPr>
        <w:t>površin v občini Idrija</w:t>
      </w:r>
      <w:r>
        <w:rPr>
          <w:rFonts w:ascii="Arial" w:hAnsi="Arial" w:cs="Arial"/>
        </w:rPr>
        <w:t xml:space="preserve"> (v nadaljevanju; zimska služba)</w:t>
      </w:r>
      <w:r w:rsidRPr="00890863">
        <w:rPr>
          <w:rFonts w:ascii="Arial" w:hAnsi="Arial" w:cs="Arial"/>
        </w:rPr>
        <w:t xml:space="preserve">. </w:t>
      </w:r>
    </w:p>
    <w:p w14:paraId="65608EBF" w14:textId="77777777" w:rsidR="007254D8" w:rsidRPr="00890863" w:rsidRDefault="007254D8" w:rsidP="00767B45">
      <w:pPr>
        <w:jc w:val="both"/>
        <w:rPr>
          <w:rFonts w:ascii="Arial" w:hAnsi="Arial" w:cs="Arial"/>
          <w:i/>
          <w:iCs/>
          <w:color w:val="538135" w:themeColor="accent6" w:themeShade="BF"/>
        </w:rPr>
      </w:pPr>
    </w:p>
    <w:p w14:paraId="44512DCC"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Sklopi, seznam odsekov in površin</w:t>
      </w:r>
    </w:p>
    <w:p w14:paraId="7956C0F9" w14:textId="77777777" w:rsidR="007254D8" w:rsidRPr="00890863" w:rsidRDefault="007254D8" w:rsidP="00767B45">
      <w:pPr>
        <w:jc w:val="both"/>
        <w:rPr>
          <w:rFonts w:ascii="Arial" w:hAnsi="Arial" w:cs="Arial"/>
        </w:rPr>
      </w:pPr>
      <w:r w:rsidRPr="00890863">
        <w:rPr>
          <w:rFonts w:ascii="Arial" w:hAnsi="Arial" w:cs="Arial"/>
        </w:rPr>
        <w:t xml:space="preserve">Zaradi velikosti območja, velikih razdalji med posameznimi kraji in razvejanosti mreže lokalnih cest, je območje izvajanja zimske službe razdeljeno na </w:t>
      </w:r>
      <w:r>
        <w:rPr>
          <w:rFonts w:ascii="Arial" w:hAnsi="Arial" w:cs="Arial"/>
        </w:rPr>
        <w:t>dvanajst</w:t>
      </w:r>
      <w:r w:rsidRPr="00890863">
        <w:rPr>
          <w:rFonts w:ascii="Arial" w:hAnsi="Arial" w:cs="Arial"/>
        </w:rPr>
        <w:t xml:space="preserve"> smiselnih podobmočji – sklopov in sicer:</w:t>
      </w:r>
    </w:p>
    <w:p w14:paraId="103616CF" w14:textId="77777777" w:rsidR="007254D8" w:rsidRPr="00890863" w:rsidRDefault="007254D8" w:rsidP="00767B45">
      <w:pPr>
        <w:jc w:val="both"/>
        <w:rPr>
          <w:rFonts w:ascii="Arial" w:hAnsi="Arial" w:cs="Arial"/>
        </w:rPr>
      </w:pPr>
    </w:p>
    <w:p w14:paraId="0615AA8A"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1 – Črni Vrh </w:t>
      </w:r>
    </w:p>
    <w:p w14:paraId="083C3179"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2 – Godovič </w:t>
      </w:r>
    </w:p>
    <w:p w14:paraId="0842B16C"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3 – Zavratec </w:t>
      </w:r>
    </w:p>
    <w:p w14:paraId="019D3423" w14:textId="77777777" w:rsidR="007254D8" w:rsidRPr="00890863" w:rsidRDefault="007254D8" w:rsidP="00767B45">
      <w:pPr>
        <w:jc w:val="both"/>
        <w:rPr>
          <w:rFonts w:ascii="Arial" w:eastAsia="Calibri" w:hAnsi="Arial" w:cs="Arial"/>
        </w:rPr>
      </w:pPr>
      <w:r w:rsidRPr="00890863">
        <w:rPr>
          <w:rFonts w:ascii="Arial" w:eastAsia="Calibri" w:hAnsi="Arial" w:cs="Arial"/>
        </w:rPr>
        <w:t>sklop 4 - Dole 1</w:t>
      </w:r>
    </w:p>
    <w:p w14:paraId="06E5C32A" w14:textId="77777777" w:rsidR="007254D8" w:rsidRPr="00890863" w:rsidRDefault="007254D8" w:rsidP="00767B45">
      <w:pPr>
        <w:jc w:val="both"/>
        <w:rPr>
          <w:rFonts w:ascii="Arial" w:eastAsia="Calibri" w:hAnsi="Arial" w:cs="Arial"/>
        </w:rPr>
      </w:pPr>
      <w:r w:rsidRPr="00890863">
        <w:rPr>
          <w:rFonts w:ascii="Arial" w:eastAsia="Calibri" w:hAnsi="Arial" w:cs="Arial"/>
        </w:rPr>
        <w:t>sklop 5 – Dole</w:t>
      </w:r>
      <w:r>
        <w:rPr>
          <w:rFonts w:ascii="Arial" w:eastAsia="Calibri" w:hAnsi="Arial" w:cs="Arial"/>
        </w:rPr>
        <w:t xml:space="preserve"> </w:t>
      </w:r>
      <w:r w:rsidRPr="00890863">
        <w:rPr>
          <w:rFonts w:ascii="Arial" w:eastAsia="Calibri" w:hAnsi="Arial" w:cs="Arial"/>
        </w:rPr>
        <w:t>2</w:t>
      </w:r>
    </w:p>
    <w:p w14:paraId="377CC853" w14:textId="77777777" w:rsidR="007254D8" w:rsidRDefault="007254D8" w:rsidP="00767B45">
      <w:pPr>
        <w:jc w:val="both"/>
        <w:rPr>
          <w:rFonts w:ascii="Arial" w:eastAsia="Calibri" w:hAnsi="Arial" w:cs="Arial"/>
        </w:rPr>
      </w:pPr>
      <w:r w:rsidRPr="00890863">
        <w:rPr>
          <w:rFonts w:ascii="Arial" w:eastAsia="Calibri" w:hAnsi="Arial" w:cs="Arial"/>
        </w:rPr>
        <w:t>sklop 6 - Dole 3</w:t>
      </w:r>
    </w:p>
    <w:p w14:paraId="491DE19F" w14:textId="77777777" w:rsidR="007254D8" w:rsidRPr="00890863" w:rsidRDefault="007254D8" w:rsidP="00767B45">
      <w:pPr>
        <w:jc w:val="both"/>
        <w:rPr>
          <w:rFonts w:ascii="Arial" w:eastAsia="Calibri" w:hAnsi="Arial" w:cs="Arial"/>
        </w:rPr>
      </w:pPr>
      <w:r>
        <w:rPr>
          <w:rFonts w:ascii="Arial" w:eastAsia="Calibri" w:hAnsi="Arial" w:cs="Arial"/>
        </w:rPr>
        <w:t>sklop 7 – Dole 4</w:t>
      </w:r>
    </w:p>
    <w:p w14:paraId="1A655B3E"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w:t>
      </w:r>
      <w:r>
        <w:rPr>
          <w:rFonts w:ascii="Arial" w:eastAsia="Calibri" w:hAnsi="Arial" w:cs="Arial"/>
        </w:rPr>
        <w:t>8</w:t>
      </w:r>
      <w:r w:rsidRPr="00890863">
        <w:rPr>
          <w:rFonts w:ascii="Arial" w:eastAsia="Calibri" w:hAnsi="Arial" w:cs="Arial"/>
        </w:rPr>
        <w:t xml:space="preserve"> – Ledine </w:t>
      </w:r>
    </w:p>
    <w:p w14:paraId="3D6A2221"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w:t>
      </w:r>
      <w:r>
        <w:rPr>
          <w:rFonts w:ascii="Arial" w:eastAsia="Calibri" w:hAnsi="Arial" w:cs="Arial"/>
        </w:rPr>
        <w:t>9</w:t>
      </w:r>
      <w:r w:rsidRPr="00890863">
        <w:rPr>
          <w:rFonts w:ascii="Arial" w:eastAsia="Calibri" w:hAnsi="Arial" w:cs="Arial"/>
        </w:rPr>
        <w:t xml:space="preserve"> – Idrijske Krnice  </w:t>
      </w:r>
    </w:p>
    <w:p w14:paraId="2BAC2634"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w:t>
      </w:r>
      <w:r>
        <w:rPr>
          <w:rFonts w:ascii="Arial" w:eastAsia="Calibri" w:hAnsi="Arial" w:cs="Arial"/>
        </w:rPr>
        <w:t>10</w:t>
      </w:r>
      <w:r w:rsidRPr="00890863">
        <w:rPr>
          <w:rFonts w:ascii="Arial" w:eastAsia="Calibri" w:hAnsi="Arial" w:cs="Arial"/>
        </w:rPr>
        <w:t xml:space="preserve"> – Vojsko </w:t>
      </w:r>
    </w:p>
    <w:p w14:paraId="0642670B" w14:textId="77777777" w:rsidR="007254D8" w:rsidRPr="00890863" w:rsidRDefault="007254D8" w:rsidP="00767B45">
      <w:pPr>
        <w:jc w:val="both"/>
        <w:rPr>
          <w:rFonts w:ascii="Arial" w:eastAsia="Calibri" w:hAnsi="Arial" w:cs="Arial"/>
        </w:rPr>
      </w:pPr>
      <w:r w:rsidRPr="00890863">
        <w:rPr>
          <w:rFonts w:ascii="Arial" w:eastAsia="Calibri" w:hAnsi="Arial" w:cs="Arial"/>
        </w:rPr>
        <w:t>sklop 1</w:t>
      </w:r>
      <w:r>
        <w:rPr>
          <w:rFonts w:ascii="Arial" w:eastAsia="Calibri" w:hAnsi="Arial" w:cs="Arial"/>
        </w:rPr>
        <w:t>1</w:t>
      </w:r>
      <w:r w:rsidRPr="00890863">
        <w:rPr>
          <w:rFonts w:ascii="Arial" w:eastAsia="Calibri" w:hAnsi="Arial" w:cs="Arial"/>
        </w:rPr>
        <w:t xml:space="preserve"> – Spodnja Idrija </w:t>
      </w:r>
    </w:p>
    <w:p w14:paraId="3C77D5C8" w14:textId="77777777" w:rsidR="007254D8" w:rsidRPr="00890863" w:rsidRDefault="007254D8" w:rsidP="00767B45">
      <w:pPr>
        <w:rPr>
          <w:rFonts w:ascii="Arial" w:hAnsi="Arial" w:cs="Arial"/>
        </w:rPr>
      </w:pPr>
      <w:r w:rsidRPr="00890863">
        <w:rPr>
          <w:rFonts w:ascii="Arial" w:eastAsia="Calibri" w:hAnsi="Arial" w:cs="Arial"/>
        </w:rPr>
        <w:t>sklop 1</w:t>
      </w:r>
      <w:r>
        <w:rPr>
          <w:rFonts w:ascii="Arial" w:eastAsia="Calibri" w:hAnsi="Arial" w:cs="Arial"/>
        </w:rPr>
        <w:t>2</w:t>
      </w:r>
      <w:r w:rsidRPr="00890863">
        <w:rPr>
          <w:rFonts w:ascii="Arial" w:eastAsia="Calibri" w:hAnsi="Arial" w:cs="Arial"/>
        </w:rPr>
        <w:t xml:space="preserve"> – Idrija</w:t>
      </w:r>
    </w:p>
    <w:p w14:paraId="5C5129C1" w14:textId="77777777" w:rsidR="007254D8" w:rsidRPr="00890863" w:rsidRDefault="007254D8" w:rsidP="00767B45">
      <w:pPr>
        <w:jc w:val="both"/>
        <w:rPr>
          <w:rFonts w:ascii="Arial" w:hAnsi="Arial" w:cs="Arial"/>
        </w:rPr>
      </w:pPr>
    </w:p>
    <w:p w14:paraId="30BBB19F" w14:textId="58322000" w:rsidR="007254D8" w:rsidRPr="00890863" w:rsidRDefault="007254D8" w:rsidP="00767B45">
      <w:pPr>
        <w:jc w:val="both"/>
        <w:rPr>
          <w:rFonts w:ascii="Arial" w:hAnsi="Arial" w:cs="Arial"/>
        </w:rPr>
      </w:pPr>
      <w:r w:rsidRPr="008146A6">
        <w:rPr>
          <w:rFonts w:ascii="Arial" w:hAnsi="Arial" w:cs="Arial"/>
        </w:rPr>
        <w:t xml:space="preserve">V </w:t>
      </w:r>
      <w:r w:rsidR="00C30C77">
        <w:rPr>
          <w:rFonts w:ascii="Arial" w:hAnsi="Arial" w:cs="Arial"/>
        </w:rPr>
        <w:t>prilogi »Seznam odsekov in površin«</w:t>
      </w:r>
      <w:r w:rsidRPr="00890863">
        <w:rPr>
          <w:rFonts w:ascii="Arial" w:hAnsi="Arial" w:cs="Arial"/>
        </w:rPr>
        <w:t xml:space="preserve"> je za vsak sklop naveden seznam </w:t>
      </w:r>
      <w:r>
        <w:rPr>
          <w:rFonts w:ascii="Arial" w:hAnsi="Arial" w:cs="Arial"/>
        </w:rPr>
        <w:t>odsekov in površin</w:t>
      </w:r>
      <w:r w:rsidRPr="00890863">
        <w:rPr>
          <w:rFonts w:ascii="Arial" w:hAnsi="Arial" w:cs="Arial"/>
        </w:rPr>
        <w:t xml:space="preserve">, za katere je potrebno zagotoviti </w:t>
      </w:r>
      <w:r>
        <w:rPr>
          <w:rFonts w:ascii="Arial" w:hAnsi="Arial" w:cs="Arial"/>
        </w:rPr>
        <w:t xml:space="preserve">izvajanje </w:t>
      </w:r>
      <w:r w:rsidRPr="00890863">
        <w:rPr>
          <w:rFonts w:ascii="Arial" w:hAnsi="Arial" w:cs="Arial"/>
        </w:rPr>
        <w:t xml:space="preserve">zimske službe. </w:t>
      </w:r>
    </w:p>
    <w:p w14:paraId="2B99F8CE" w14:textId="77777777" w:rsidR="007254D8" w:rsidRPr="00890863" w:rsidRDefault="007254D8" w:rsidP="00767B45">
      <w:pPr>
        <w:jc w:val="both"/>
        <w:rPr>
          <w:rFonts w:ascii="Arial" w:hAnsi="Arial" w:cs="Arial"/>
        </w:rPr>
      </w:pPr>
    </w:p>
    <w:p w14:paraId="4CEABAB8" w14:textId="17494C05" w:rsidR="007254D8" w:rsidRPr="00890863" w:rsidRDefault="007254D8" w:rsidP="00767B45">
      <w:pPr>
        <w:jc w:val="both"/>
        <w:rPr>
          <w:rFonts w:ascii="Arial" w:hAnsi="Arial" w:cs="Arial"/>
        </w:rPr>
      </w:pPr>
      <w:r w:rsidRPr="00890863">
        <w:rPr>
          <w:rFonts w:ascii="Arial" w:hAnsi="Arial" w:cs="Arial"/>
        </w:rPr>
        <w:t xml:space="preserve">Za odseke, ki so tako kratki, da ni ekonomsko upravičeno, da bi se obračunavali po dejanskih količinah, se storitve zimske službe upošteva kot enkratni letni pavšal, glede na dolžino odseka. Taki odseki so po posameznih nazivih in dolžinah v prilogi </w:t>
      </w:r>
      <w:r w:rsidR="00C30C77">
        <w:rPr>
          <w:rFonts w:ascii="Arial" w:hAnsi="Arial" w:cs="Arial"/>
        </w:rPr>
        <w:t>»Seznam odsekov in površin«</w:t>
      </w:r>
      <w:r w:rsidRPr="00890863">
        <w:rPr>
          <w:rFonts w:ascii="Arial" w:hAnsi="Arial" w:cs="Arial"/>
        </w:rPr>
        <w:t xml:space="preserve"> navedeni posebej.</w:t>
      </w:r>
    </w:p>
    <w:p w14:paraId="640A1469" w14:textId="77777777" w:rsidR="007254D8" w:rsidRPr="00890863" w:rsidRDefault="007254D8" w:rsidP="00767B45">
      <w:pPr>
        <w:rPr>
          <w:rFonts w:ascii="Arial" w:hAnsi="Arial" w:cs="Arial"/>
        </w:rPr>
      </w:pPr>
    </w:p>
    <w:p w14:paraId="71BDEBBD" w14:textId="77777777" w:rsidR="007254D8" w:rsidRPr="00890863" w:rsidRDefault="007254D8" w:rsidP="00767B45">
      <w:pPr>
        <w:jc w:val="both"/>
        <w:rPr>
          <w:rFonts w:ascii="Arial" w:hAnsi="Arial" w:cs="Arial"/>
        </w:rPr>
      </w:pPr>
      <w:r w:rsidRPr="00890863">
        <w:rPr>
          <w:rFonts w:ascii="Arial" w:hAnsi="Arial" w:cs="Arial"/>
        </w:rPr>
        <w:t xml:space="preserve">Vsak od sklopov je zaključena celota, za katero ponudnik odda svojo ponudbo, pri čemer je potrebno upoštevati, da je potrebno v izvajanje prevzeti vsa dela iz posameznega sklopa. V primeru, da se ponudnik prijavi na več sklopov, mora upoštevati, da je potrebno v vseh sklopih zagotavljati kakovostno in pravočasno storitev, ter razpolagati z mehanizacijo in opremo, kot je zahtevano za vsak sklop. </w:t>
      </w:r>
    </w:p>
    <w:p w14:paraId="1E09AB92" w14:textId="77777777" w:rsidR="007254D8" w:rsidRPr="00890863" w:rsidRDefault="007254D8" w:rsidP="00767B45">
      <w:pPr>
        <w:jc w:val="both"/>
        <w:rPr>
          <w:rFonts w:ascii="Arial" w:hAnsi="Arial" w:cs="Arial"/>
        </w:rPr>
      </w:pPr>
    </w:p>
    <w:p w14:paraId="7407C7E4"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Obdobje javnega naročila</w:t>
      </w:r>
    </w:p>
    <w:p w14:paraId="698C7D72" w14:textId="77777777" w:rsidR="007254D8" w:rsidRPr="00890863" w:rsidRDefault="007254D8" w:rsidP="00767B45">
      <w:pPr>
        <w:jc w:val="both"/>
        <w:rPr>
          <w:rFonts w:ascii="Arial" w:hAnsi="Arial" w:cs="Arial"/>
        </w:rPr>
      </w:pPr>
      <w:r w:rsidRPr="00890863">
        <w:rPr>
          <w:rFonts w:ascii="Arial" w:hAnsi="Arial" w:cs="Arial"/>
        </w:rPr>
        <w:t xml:space="preserve">Javno naročilo se oddaja za obdobje treh sezon, pri čemer se storitve zimske službe praviloma izvajajo od 15. 11. tekočega leta do 15. 3. naslednjega leta. V primeru zimskih razmer tudi v času izven navedenega obdobja zimske sezone, je izbrani ponudnik dolžan izvajati storitve zimske službe pod enakimi pogoji kot v navedenem obdobju.  </w:t>
      </w:r>
    </w:p>
    <w:p w14:paraId="4DB575ED" w14:textId="77777777" w:rsidR="007254D8" w:rsidRPr="00890863" w:rsidRDefault="007254D8" w:rsidP="00767B45">
      <w:pPr>
        <w:jc w:val="both"/>
        <w:rPr>
          <w:rFonts w:ascii="Arial" w:hAnsi="Arial" w:cs="Arial"/>
        </w:rPr>
      </w:pPr>
    </w:p>
    <w:p w14:paraId="4579D412"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Obseg storitev</w:t>
      </w:r>
    </w:p>
    <w:p w14:paraId="6DC9A19C" w14:textId="4938E9EE" w:rsidR="007254D8" w:rsidRPr="00890863" w:rsidRDefault="007254D8" w:rsidP="00767B45">
      <w:pPr>
        <w:jc w:val="both"/>
        <w:rPr>
          <w:rFonts w:ascii="Arial" w:hAnsi="Arial" w:cs="Arial"/>
        </w:rPr>
      </w:pPr>
      <w:r w:rsidRPr="00890863">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w:t>
      </w:r>
      <w:r w:rsidR="00882555">
        <w:rPr>
          <w:rFonts w:ascii="Arial" w:hAnsi="Arial" w:cs="Arial"/>
        </w:rPr>
        <w:t xml:space="preserve">in spravilo </w:t>
      </w:r>
      <w:r w:rsidRPr="00890863">
        <w:rPr>
          <w:rFonts w:ascii="Arial" w:hAnsi="Arial" w:cs="Arial"/>
        </w:rPr>
        <w:t xml:space="preserve">snežnih kolov, odvoz večjih količin snega, odstranjevanje ovir na cestah in drugih površinah.  </w:t>
      </w:r>
    </w:p>
    <w:p w14:paraId="6B49CD2A" w14:textId="77777777" w:rsidR="007254D8" w:rsidRPr="00890863" w:rsidRDefault="007254D8" w:rsidP="00767B45">
      <w:pPr>
        <w:jc w:val="both"/>
        <w:rPr>
          <w:rFonts w:ascii="Arial" w:hAnsi="Arial" w:cs="Arial"/>
        </w:rPr>
      </w:pPr>
    </w:p>
    <w:p w14:paraId="0950A8E4" w14:textId="77777777" w:rsidR="007254D8" w:rsidRPr="00890863" w:rsidRDefault="007254D8" w:rsidP="00767B45">
      <w:pPr>
        <w:jc w:val="both"/>
        <w:rPr>
          <w:rFonts w:ascii="Arial" w:hAnsi="Arial" w:cs="Arial"/>
        </w:rPr>
      </w:pPr>
      <w:r w:rsidRPr="00890863">
        <w:rPr>
          <w:rFonts w:ascii="Arial" w:hAnsi="Arial" w:cs="Arial"/>
        </w:rPr>
        <w:t xml:space="preserve">Izbrani ponudnik mora izvajati zimsko službo z vso skrbnostjo, da v času pluženja s snegom ne zapluži ekoloških otokov in hidrantov. </w:t>
      </w:r>
    </w:p>
    <w:p w14:paraId="766BE434" w14:textId="77777777" w:rsidR="007254D8" w:rsidRPr="00890863" w:rsidRDefault="007254D8" w:rsidP="00767B45">
      <w:pPr>
        <w:jc w:val="both"/>
        <w:rPr>
          <w:rFonts w:ascii="Arial" w:hAnsi="Arial" w:cs="Arial"/>
        </w:rPr>
      </w:pPr>
    </w:p>
    <w:p w14:paraId="241E93A2" w14:textId="77777777" w:rsidR="007254D8" w:rsidRPr="00890863" w:rsidRDefault="007254D8" w:rsidP="00767B45">
      <w:pPr>
        <w:jc w:val="both"/>
        <w:rPr>
          <w:rFonts w:ascii="Arial" w:hAnsi="Arial" w:cs="Arial"/>
        </w:rPr>
      </w:pPr>
      <w:r w:rsidRPr="00890863">
        <w:rPr>
          <w:rFonts w:ascii="Arial" w:hAnsi="Arial" w:cs="Arial"/>
        </w:rPr>
        <w:t xml:space="preserve">Če bo izbrani ponudnik opravljal tudi storitve posipanja, mora pri pripravi ponudbe upoštevati, da mu posipni material zagotavlja naročnik na lokaciji glavnega skladišča posipnih materialov na območju mesta Idrija. Če ima možnost, si lahko izbrani ponudnik uredi oz. zagotovi začasno skladišče posipnih materialov. Začasno skladišče posipnih materialov mora biti urejeno tako, da omogoča kakovostno in varno shranjevanje vseh vrst posipnih materialov (sol, pesek, mešanica, sol v vrečah) in je dostopna s kamionom minimalne nosilnosti 15 ton ter je v radiju 30 km od glavnega skladišča posipnih materialov, </w:t>
      </w:r>
      <w:r w:rsidRPr="00890863">
        <w:rPr>
          <w:rFonts w:ascii="Arial" w:hAnsi="Arial" w:cs="Arial"/>
        </w:rPr>
        <w:lastRenderedPageBreak/>
        <w:t>ki jo ima naročnik na območju mesta Idrija. Predvideno lokacijo začasnega skladišča posipnih materialov mora ponudnik navesti v ponudbi.</w:t>
      </w:r>
    </w:p>
    <w:p w14:paraId="44126154" w14:textId="77777777" w:rsidR="007254D8" w:rsidRPr="00890863" w:rsidRDefault="007254D8" w:rsidP="00767B45">
      <w:pPr>
        <w:jc w:val="both"/>
        <w:rPr>
          <w:rFonts w:ascii="Arial" w:hAnsi="Arial" w:cs="Arial"/>
        </w:rPr>
      </w:pPr>
    </w:p>
    <w:p w14:paraId="102CA531" w14:textId="77777777" w:rsidR="007254D8" w:rsidRPr="00890863" w:rsidRDefault="007254D8" w:rsidP="00767B45">
      <w:pPr>
        <w:jc w:val="both"/>
        <w:rPr>
          <w:rFonts w:ascii="Arial" w:hAnsi="Arial" w:cs="Arial"/>
        </w:rPr>
      </w:pPr>
      <w:r w:rsidRPr="00890863">
        <w:rPr>
          <w:rFonts w:ascii="Arial" w:hAnsi="Arial" w:cs="Arial"/>
        </w:rPr>
        <w:t>V primeru zagotovitve ali ureditve začasnega skladišča posipnih materialov bo naročnik izbranemu ponudniku zagotavljal dovoz posipnih materialov glede na potrebe. Termin in količino vsakokratnega prevoza bosta medsebojno dogovorila naročnik in izbrani ponudnik, pri čemer mora ponudnik dovoza posipnih materialov zagotoviti odzivnost v roku 2 delovnih dni.</w:t>
      </w:r>
    </w:p>
    <w:p w14:paraId="1BC9FBD4" w14:textId="77777777" w:rsidR="007254D8" w:rsidRPr="00890863" w:rsidRDefault="007254D8" w:rsidP="00767B45">
      <w:pPr>
        <w:jc w:val="both"/>
        <w:rPr>
          <w:rFonts w:ascii="Arial" w:hAnsi="Arial" w:cs="Arial"/>
        </w:rPr>
      </w:pPr>
    </w:p>
    <w:p w14:paraId="2ECEC23E" w14:textId="68711D31" w:rsidR="007254D8" w:rsidRPr="00890863" w:rsidRDefault="007254D8" w:rsidP="00767B45">
      <w:pPr>
        <w:jc w:val="both"/>
        <w:rPr>
          <w:rFonts w:ascii="Arial" w:hAnsi="Arial" w:cs="Arial"/>
        </w:rPr>
      </w:pPr>
      <w:r w:rsidRPr="00890863">
        <w:rPr>
          <w:rFonts w:ascii="Arial" w:hAnsi="Arial" w:cs="Arial"/>
        </w:rPr>
        <w:t xml:space="preserve">Med storitve zimske službe sodi tudi postavitev </w:t>
      </w:r>
      <w:r w:rsidR="00882555">
        <w:rPr>
          <w:rFonts w:ascii="Arial" w:hAnsi="Arial" w:cs="Arial"/>
        </w:rPr>
        <w:t xml:space="preserve">in spravilo </w:t>
      </w:r>
      <w:r w:rsidRPr="00890863">
        <w:rPr>
          <w:rFonts w:ascii="Arial" w:hAnsi="Arial" w:cs="Arial"/>
        </w:rPr>
        <w:t>snežnih kolov. Izbrani ponudnik mora upoštevati, da se snežne kole praviloma postavlja ob ceste v razmaku 30 metrov, oz. se z njimi označuje posebne cestne elemente, na katere je potrebno biti pozoren pri izvajanju storitev zimske službe.</w:t>
      </w:r>
    </w:p>
    <w:p w14:paraId="4CFE9047" w14:textId="77777777" w:rsidR="007254D8" w:rsidRPr="00890863" w:rsidRDefault="007254D8" w:rsidP="00767B45">
      <w:pPr>
        <w:jc w:val="both"/>
        <w:rPr>
          <w:rFonts w:ascii="Arial" w:hAnsi="Arial" w:cs="Arial"/>
        </w:rPr>
      </w:pPr>
    </w:p>
    <w:p w14:paraId="196C9B0F" w14:textId="77777777" w:rsidR="00882555" w:rsidRDefault="007254D8" w:rsidP="00767B45">
      <w:pPr>
        <w:jc w:val="both"/>
        <w:rPr>
          <w:rFonts w:ascii="Arial" w:hAnsi="Arial" w:cs="Arial"/>
        </w:rPr>
      </w:pPr>
      <w:r w:rsidRPr="00890863">
        <w:rPr>
          <w:rFonts w:ascii="Arial" w:hAnsi="Arial" w:cs="Arial"/>
        </w:rPr>
        <w:t xml:space="preserve">Pri postavki postavitev snežnih kolov mora ponudnik upoštevati, da mora snežne kole sam prevzeti na sedežu podjetja naročnika, pri čemer naročnik zagotovi kole ustrezne kakovosti in količine ter jih tudi ustrezno označi in pripravi. Izbrani ponudnik od naročnika prevzame tudi posebej označene kole za označitev hidrantov. Ob prevzemu snežnih kolov bo naročnik izbranemu ponudniku izročil karto hidrantnega omrežja oz. hidrantov, ki jih mora označiti. O terminu prevzema snežnih kolov se naročnik in izbrani ponudnik medsebojno dogovorita. Rok za postavitev snežnih kolov je 7 koledarskih dni od prevzema. </w:t>
      </w:r>
    </w:p>
    <w:p w14:paraId="74864D01" w14:textId="77777777" w:rsidR="00882555" w:rsidRDefault="00882555" w:rsidP="00767B45">
      <w:pPr>
        <w:jc w:val="both"/>
        <w:rPr>
          <w:rFonts w:ascii="Arial" w:hAnsi="Arial" w:cs="Arial"/>
        </w:rPr>
      </w:pPr>
    </w:p>
    <w:p w14:paraId="5CF1BFC5" w14:textId="4D9B0118" w:rsidR="007254D8" w:rsidRPr="00890863" w:rsidRDefault="00882555" w:rsidP="00767B45">
      <w:pPr>
        <w:jc w:val="both"/>
        <w:rPr>
          <w:rFonts w:ascii="Arial" w:hAnsi="Arial" w:cs="Arial"/>
        </w:rPr>
      </w:pPr>
      <w:r>
        <w:rPr>
          <w:rFonts w:ascii="Arial" w:hAnsi="Arial" w:cs="Arial"/>
        </w:rPr>
        <w:t>Med storitve zimske službe sodi tudi spravilo snežnih kolov po konč</w:t>
      </w:r>
      <w:r w:rsidR="00C412DD">
        <w:rPr>
          <w:rFonts w:ascii="Arial" w:hAnsi="Arial" w:cs="Arial"/>
        </w:rPr>
        <w:t>a</w:t>
      </w:r>
      <w:r>
        <w:rPr>
          <w:rFonts w:ascii="Arial" w:hAnsi="Arial" w:cs="Arial"/>
        </w:rPr>
        <w:t>ni vsakokratni</w:t>
      </w:r>
      <w:r w:rsidR="00C412DD">
        <w:rPr>
          <w:rFonts w:ascii="Arial" w:hAnsi="Arial" w:cs="Arial"/>
        </w:rPr>
        <w:t xml:space="preserve"> </w:t>
      </w:r>
      <w:r>
        <w:rPr>
          <w:rFonts w:ascii="Arial" w:hAnsi="Arial" w:cs="Arial"/>
        </w:rPr>
        <w:t xml:space="preserve">zimski sezoni. </w:t>
      </w:r>
      <w:r w:rsidR="00C412DD">
        <w:rPr>
          <w:rFonts w:ascii="Arial" w:hAnsi="Arial" w:cs="Arial"/>
        </w:rPr>
        <w:t>Izbrani ponudnik mora zagotoviti odstranjevanje oz. pobiranje vseh kolov, ki jih je postavil</w:t>
      </w:r>
      <w:r w:rsidR="00662419">
        <w:rPr>
          <w:rFonts w:ascii="Arial" w:hAnsi="Arial" w:cs="Arial"/>
        </w:rPr>
        <w:t xml:space="preserve"> in sicer po koncu zimske sezone oz. v 14 dneh od naročila naročnika</w:t>
      </w:r>
      <w:r w:rsidR="00C412DD">
        <w:rPr>
          <w:rFonts w:ascii="Arial" w:hAnsi="Arial" w:cs="Arial"/>
        </w:rPr>
        <w:t>. Še uporabne kole je potrebno vrniti na sedež naročnika</w:t>
      </w:r>
      <w:r w:rsidR="00662419">
        <w:rPr>
          <w:rFonts w:ascii="Arial" w:hAnsi="Arial" w:cs="Arial"/>
        </w:rPr>
        <w:t xml:space="preserve">; za snežne kole, ki svoji funkciji ne služijo več, </w:t>
      </w:r>
      <w:r w:rsidR="00750C67">
        <w:rPr>
          <w:rFonts w:ascii="Arial" w:hAnsi="Arial" w:cs="Arial"/>
        </w:rPr>
        <w:t xml:space="preserve">pa </w:t>
      </w:r>
      <w:r w:rsidR="00662419">
        <w:rPr>
          <w:rFonts w:ascii="Arial" w:hAnsi="Arial" w:cs="Arial"/>
        </w:rPr>
        <w:t xml:space="preserve">mora izbrani ponudnik zagotoviti ustrezno ravnanje z odpadki. </w:t>
      </w:r>
    </w:p>
    <w:p w14:paraId="4156C973" w14:textId="77777777" w:rsidR="007254D8" w:rsidRPr="00890863" w:rsidRDefault="007254D8" w:rsidP="00767B45">
      <w:pPr>
        <w:jc w:val="both"/>
        <w:rPr>
          <w:rFonts w:ascii="Arial" w:hAnsi="Arial" w:cs="Arial"/>
        </w:rPr>
      </w:pPr>
    </w:p>
    <w:p w14:paraId="397B154C" w14:textId="77777777" w:rsidR="007254D8" w:rsidRPr="00890863" w:rsidRDefault="007254D8" w:rsidP="00767B45">
      <w:pPr>
        <w:jc w:val="both"/>
        <w:rPr>
          <w:rFonts w:ascii="Arial" w:hAnsi="Arial" w:cs="Arial"/>
          <w:i/>
          <w:iCs/>
        </w:rPr>
      </w:pPr>
      <w:r w:rsidRPr="00890863">
        <w:rPr>
          <w:rFonts w:ascii="Arial" w:hAnsi="Arial" w:cs="Arial"/>
          <w:i/>
          <w:iCs/>
          <w:color w:val="538135" w:themeColor="accent6" w:themeShade="BF"/>
        </w:rPr>
        <w:t>Zahteve za izvajanje storitev</w:t>
      </w:r>
    </w:p>
    <w:p w14:paraId="41ECDA41" w14:textId="77777777" w:rsidR="007254D8" w:rsidRPr="00890863" w:rsidRDefault="007254D8" w:rsidP="00767B45">
      <w:pPr>
        <w:jc w:val="both"/>
        <w:rPr>
          <w:rFonts w:ascii="Arial" w:hAnsi="Arial" w:cs="Arial"/>
        </w:rPr>
      </w:pPr>
      <w:r w:rsidRPr="00890863">
        <w:rPr>
          <w:rFonts w:ascii="Arial" w:hAnsi="Arial" w:cs="Arial"/>
        </w:rPr>
        <w:t>Pri izvajanju storitev zimske službe mora izbrani ponudnik upoštevati 26. do 30. člen Pravilnika o rednem vzdrževanju javnih cest  (UL RS št. 38/16</w:t>
      </w:r>
      <w:r>
        <w:rPr>
          <w:rFonts w:ascii="Arial" w:hAnsi="Arial" w:cs="Arial"/>
        </w:rPr>
        <w:t>, 132/22-ZCes2</w:t>
      </w:r>
      <w:r w:rsidRPr="00890863">
        <w:rPr>
          <w:rFonts w:ascii="Arial" w:hAnsi="Arial" w:cs="Arial"/>
        </w:rPr>
        <w:t>) oz. njegove morebitne popravke in dopolnitve. Podlaga za izvajanje storitev zimske službe je tudi vsakoletni izvedbeni program zimske službe, ki ga pripravi naročnik in s katerim mora seznaniti izbranega ponudnika pred 15.11.tekočega leta.</w:t>
      </w:r>
    </w:p>
    <w:p w14:paraId="367DBAB1" w14:textId="77777777" w:rsidR="007254D8" w:rsidRPr="00890863" w:rsidRDefault="007254D8" w:rsidP="00767B45">
      <w:pPr>
        <w:jc w:val="both"/>
        <w:rPr>
          <w:rFonts w:ascii="Arial" w:hAnsi="Arial" w:cs="Arial"/>
        </w:rPr>
      </w:pPr>
    </w:p>
    <w:p w14:paraId="106FF24B" w14:textId="77777777" w:rsidR="007254D8" w:rsidRPr="00890863" w:rsidRDefault="007254D8" w:rsidP="00767B45">
      <w:pPr>
        <w:jc w:val="both"/>
        <w:rPr>
          <w:rFonts w:ascii="Arial" w:hAnsi="Arial" w:cs="Arial"/>
        </w:rPr>
      </w:pPr>
      <w:r w:rsidRPr="00890863">
        <w:rPr>
          <w:rFonts w:ascii="Arial" w:hAnsi="Arial" w:cs="Arial"/>
        </w:rPr>
        <w:t>Širina pluženja (odriv snega) mora biti tolikšna, da ob običajnih količinah snega omogoča naslednja pluženja. Pluženje je potrebno izvajati na način, da se snega ne nariva do in na hidrante, pri čemer mora naročnik zagotoviti, da so hidranti ustrezno označeni. V primeru, da pregledniška služba naročnika ugotovi, da so bili hidranti ali ekološki otoki zapluženi, bo o tem naročnik po elektronski pošti obvestil izbranega izvajalca, le-ta pa mora na svoje stroške hidrant oz. ekološki otok ustrezno očistiti.</w:t>
      </w:r>
    </w:p>
    <w:p w14:paraId="31AEE07E" w14:textId="77777777" w:rsidR="007254D8" w:rsidRPr="00890863" w:rsidRDefault="007254D8" w:rsidP="00767B45">
      <w:pPr>
        <w:jc w:val="both"/>
        <w:rPr>
          <w:rFonts w:ascii="Arial" w:hAnsi="Arial" w:cs="Arial"/>
        </w:rPr>
      </w:pPr>
    </w:p>
    <w:p w14:paraId="1CE712EC" w14:textId="77777777" w:rsidR="007254D8" w:rsidRPr="00890863" w:rsidRDefault="007254D8" w:rsidP="00767B45">
      <w:pPr>
        <w:jc w:val="both"/>
        <w:rPr>
          <w:rFonts w:ascii="Arial" w:hAnsi="Arial" w:cs="Arial"/>
        </w:rPr>
      </w:pPr>
      <w:r w:rsidRPr="00890863">
        <w:rPr>
          <w:rFonts w:ascii="Arial" w:hAnsi="Arial" w:cs="Arial"/>
        </w:rPr>
        <w:t>Izbrani ponudnik mora zagotavljati vsa prometna varnostna opozorila v območju izvajanja del zimske službe.</w:t>
      </w:r>
    </w:p>
    <w:p w14:paraId="67CDB6B5" w14:textId="77777777" w:rsidR="007254D8" w:rsidRPr="00890863" w:rsidRDefault="007254D8" w:rsidP="00767B45">
      <w:pPr>
        <w:jc w:val="both"/>
        <w:rPr>
          <w:rFonts w:ascii="Arial" w:hAnsi="Arial" w:cs="Arial"/>
        </w:rPr>
      </w:pPr>
    </w:p>
    <w:p w14:paraId="59E728D3"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Povzročanje škode</w:t>
      </w:r>
    </w:p>
    <w:p w14:paraId="14161626" w14:textId="77777777" w:rsidR="007254D8" w:rsidRPr="00890863" w:rsidRDefault="007254D8" w:rsidP="00767B45">
      <w:pPr>
        <w:jc w:val="both"/>
        <w:rPr>
          <w:rFonts w:ascii="Arial" w:hAnsi="Arial" w:cs="Arial"/>
        </w:rPr>
      </w:pPr>
      <w:r w:rsidRPr="00890863">
        <w:rPr>
          <w:rFonts w:ascii="Arial" w:hAnsi="Arial" w:cs="Arial"/>
        </w:rPr>
        <w:t>V primeru povzročitve kakršne koli škode na drugih vozilih ali objektih pri izvajanju storitev zimske službe, mora izbrani ponudnik o tem nemudoma obvestiti dežurnega vodjo zimske službe oz. kontaktno osebo naročnika, pri čemer mora dogodek tudi slikovno dokumentirati.</w:t>
      </w:r>
    </w:p>
    <w:p w14:paraId="2E5C6E12" w14:textId="77777777" w:rsidR="007254D8" w:rsidRPr="00890863" w:rsidRDefault="007254D8" w:rsidP="00767B45">
      <w:pPr>
        <w:jc w:val="both"/>
        <w:rPr>
          <w:rFonts w:ascii="Arial" w:hAnsi="Arial" w:cs="Arial"/>
        </w:rPr>
      </w:pPr>
    </w:p>
    <w:p w14:paraId="2AF78035" w14:textId="77777777" w:rsidR="007254D8" w:rsidRPr="00890863" w:rsidRDefault="007254D8" w:rsidP="00767B45">
      <w:pPr>
        <w:jc w:val="both"/>
        <w:rPr>
          <w:rFonts w:ascii="Arial" w:hAnsi="Arial" w:cs="Arial"/>
        </w:rPr>
      </w:pPr>
      <w:bookmarkStart w:id="109" w:name="_Hlk48198006"/>
      <w:r w:rsidRPr="00890863">
        <w:rPr>
          <w:rFonts w:ascii="Arial" w:hAnsi="Arial" w:cs="Arial"/>
        </w:rPr>
        <w:t>Izbrani ponudnik 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kot posledica malomarnosti izbranega ponudnika, bo takšno škodo kril izbrani ponudnik sam. V primeru, da pride do prej navedenega dogodka in se dokaže, da škoda ni nastala zaradi malomarnosti izbranega ponudnika, bo škodo kril naročnik iz police za zavarovanje odgovornosti iz dejavnosti.</w:t>
      </w:r>
    </w:p>
    <w:bookmarkEnd w:id="109"/>
    <w:p w14:paraId="73FE38A8" w14:textId="77777777" w:rsidR="007254D8" w:rsidRPr="00890863" w:rsidRDefault="007254D8" w:rsidP="00767B45">
      <w:pPr>
        <w:jc w:val="both"/>
        <w:rPr>
          <w:rFonts w:ascii="Arial" w:hAnsi="Arial" w:cs="Arial"/>
          <w:i/>
          <w:iCs/>
          <w:color w:val="538135" w:themeColor="accent6" w:themeShade="BF"/>
        </w:rPr>
      </w:pPr>
    </w:p>
    <w:p w14:paraId="7AD08934"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Mehanizacija in kadrovska usposobljenost</w:t>
      </w:r>
    </w:p>
    <w:p w14:paraId="2D2C799E" w14:textId="77777777" w:rsidR="007254D8" w:rsidRPr="00890863" w:rsidRDefault="007254D8" w:rsidP="00767B45">
      <w:pPr>
        <w:jc w:val="both"/>
        <w:rPr>
          <w:rFonts w:ascii="Arial" w:hAnsi="Arial" w:cs="Arial"/>
        </w:rPr>
      </w:pPr>
      <w:r w:rsidRPr="00890863">
        <w:rPr>
          <w:rFonts w:ascii="Arial" w:hAnsi="Arial" w:cs="Arial"/>
        </w:rPr>
        <w:t xml:space="preserve">Ponudniki morajo za vsak posamezni sklop razpolagati z ustrezno opremo (stroji, vozila, priključki, drobno orodje), s katerimi lahko izvaja storitve zimske službe ter mora biti ustrezno kadrovsko usposobljen za izvajanje teh del in izpolnjuje druge predpisane strokovne in varnostne zahteve za tako delo. </w:t>
      </w:r>
    </w:p>
    <w:p w14:paraId="1E426144" w14:textId="77777777" w:rsidR="007254D8" w:rsidRPr="00890863" w:rsidRDefault="007254D8" w:rsidP="00767B45">
      <w:pPr>
        <w:jc w:val="both"/>
        <w:rPr>
          <w:rFonts w:ascii="Arial" w:hAnsi="Arial" w:cs="Arial"/>
        </w:rPr>
      </w:pPr>
    </w:p>
    <w:p w14:paraId="739A3063" w14:textId="77777777" w:rsidR="007254D8" w:rsidRPr="00890863" w:rsidRDefault="007254D8" w:rsidP="00767B45">
      <w:pPr>
        <w:jc w:val="both"/>
        <w:rPr>
          <w:rFonts w:ascii="Arial" w:hAnsi="Arial" w:cs="Arial"/>
        </w:rPr>
      </w:pPr>
      <w:r w:rsidRPr="00890863">
        <w:rPr>
          <w:rFonts w:ascii="Arial" w:hAnsi="Arial" w:cs="Arial"/>
        </w:rPr>
        <w:lastRenderedPageBreak/>
        <w:t>Pavšalno izvajanje storitev zimske službe se izvaja z uporabo vozil in strojev glede na presojo in zmogljivosti izbranega ponudnika.</w:t>
      </w:r>
    </w:p>
    <w:p w14:paraId="7D3F3920" w14:textId="77777777" w:rsidR="007254D8" w:rsidRPr="00890863" w:rsidRDefault="007254D8" w:rsidP="00767B45">
      <w:pPr>
        <w:jc w:val="both"/>
        <w:rPr>
          <w:rFonts w:ascii="Arial" w:hAnsi="Arial" w:cs="Arial"/>
        </w:rPr>
      </w:pPr>
    </w:p>
    <w:p w14:paraId="7D7F87DE" w14:textId="77777777" w:rsidR="007254D8" w:rsidRPr="00890863" w:rsidRDefault="007254D8" w:rsidP="00767B45">
      <w:pPr>
        <w:jc w:val="both"/>
        <w:rPr>
          <w:rFonts w:ascii="Arial" w:hAnsi="Arial" w:cs="Arial"/>
        </w:rPr>
      </w:pPr>
      <w:r w:rsidRPr="004B275D">
        <w:rPr>
          <w:rFonts w:ascii="Arial" w:hAnsi="Arial" w:cs="Arial"/>
        </w:rPr>
        <w:t>Vsa ponudnikova mehanizacija (ne samo vozila, tudi druga mehanizacija, kot npr. rovokopač, nakladač, mala snežna freza, itn.) mora biti tehnično brezhibna in ustrezno zavarovana, kar dokazuje z izjavo, naročnik pa ima pravico od ponudnika zahtevati predložitev kopij zavarovalnih polic oz. izpisov iz uradnih registrov. Seznam delovnih vozil, strojev in priključkov mora izbrani ponudnik navesti v ponudbi, pri čemer mora za vsak stroj oz. vozilo navesti moč oz. tip in registrsko oznako.</w:t>
      </w:r>
    </w:p>
    <w:p w14:paraId="208C4A9C" w14:textId="77777777" w:rsidR="007254D8" w:rsidRPr="00890863" w:rsidRDefault="007254D8" w:rsidP="00767B45">
      <w:pPr>
        <w:jc w:val="both"/>
        <w:rPr>
          <w:rFonts w:ascii="Arial" w:hAnsi="Arial" w:cs="Arial"/>
        </w:rPr>
      </w:pPr>
    </w:p>
    <w:p w14:paraId="4116F8FF"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 xml:space="preserve">Potek dela in roki </w:t>
      </w:r>
    </w:p>
    <w:p w14:paraId="295B1C90" w14:textId="77777777" w:rsidR="007254D8" w:rsidRPr="00890863" w:rsidRDefault="007254D8" w:rsidP="00767B45">
      <w:pPr>
        <w:jc w:val="both"/>
        <w:rPr>
          <w:rFonts w:ascii="Arial" w:hAnsi="Arial" w:cs="Arial"/>
        </w:rPr>
      </w:pPr>
      <w:r w:rsidRPr="00890863">
        <w:rPr>
          <w:rFonts w:ascii="Arial" w:hAnsi="Arial" w:cs="Arial"/>
        </w:rPr>
        <w:t xml:space="preserve">Izvajanje zimske službe poteka na način, da naročnik izvaja dežurno službo, ki vključuje spremljanje vremenskih razmer in pregledništvo na cestah. </w:t>
      </w:r>
    </w:p>
    <w:p w14:paraId="2763968F" w14:textId="77777777" w:rsidR="007254D8" w:rsidRPr="00890863" w:rsidRDefault="007254D8" w:rsidP="00767B45">
      <w:pPr>
        <w:jc w:val="both"/>
        <w:rPr>
          <w:rFonts w:ascii="Arial" w:hAnsi="Arial" w:cs="Arial"/>
        </w:rPr>
      </w:pPr>
    </w:p>
    <w:p w14:paraId="3293A20C" w14:textId="77777777" w:rsidR="007254D8" w:rsidRPr="00890863" w:rsidRDefault="007254D8" w:rsidP="00767B45">
      <w:pPr>
        <w:jc w:val="both"/>
        <w:rPr>
          <w:rFonts w:ascii="Arial" w:hAnsi="Arial" w:cs="Arial"/>
        </w:rPr>
      </w:pPr>
      <w:r w:rsidRPr="00890863">
        <w:rPr>
          <w:rFonts w:ascii="Arial" w:hAnsi="Arial" w:cs="Arial"/>
        </w:rPr>
        <w:t>Izbrani ponudnik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izbranim ponudnikom na kontakte navedene v okvirnem sporazumu posredoval seznam dežurnih ekip s kontakti.</w:t>
      </w:r>
    </w:p>
    <w:p w14:paraId="64BC85BE" w14:textId="77777777" w:rsidR="007254D8" w:rsidRPr="00890863" w:rsidRDefault="007254D8" w:rsidP="00767B45">
      <w:pPr>
        <w:jc w:val="both"/>
        <w:rPr>
          <w:rFonts w:ascii="Arial" w:hAnsi="Arial" w:cs="Arial"/>
        </w:rPr>
      </w:pPr>
    </w:p>
    <w:p w14:paraId="2F63ACA1" w14:textId="77777777" w:rsidR="007254D8" w:rsidRPr="00890863" w:rsidRDefault="007254D8" w:rsidP="00767B45">
      <w:pPr>
        <w:jc w:val="both"/>
        <w:rPr>
          <w:rFonts w:ascii="Arial" w:hAnsi="Arial" w:cs="Arial"/>
        </w:rPr>
      </w:pPr>
      <w:r w:rsidRPr="00890863">
        <w:rPr>
          <w:rFonts w:ascii="Arial" w:hAnsi="Arial" w:cs="Arial"/>
        </w:rPr>
        <w:t xml:space="preserve">Ne glede na določbe prejšnjega odstavka pa mora izbrani ponudnik začeti z izvajanjem storitev zimske službe na poziv vsakokratnega dežurnega vodje zimske službe.   </w:t>
      </w:r>
    </w:p>
    <w:p w14:paraId="1DE277D4" w14:textId="77777777" w:rsidR="007254D8" w:rsidRPr="00890863" w:rsidRDefault="007254D8" w:rsidP="00767B45">
      <w:pPr>
        <w:jc w:val="both"/>
        <w:rPr>
          <w:rFonts w:ascii="Arial" w:hAnsi="Arial" w:cs="Arial"/>
        </w:rPr>
      </w:pPr>
    </w:p>
    <w:p w14:paraId="141BC39B" w14:textId="77777777" w:rsidR="007254D8" w:rsidRPr="00890863" w:rsidRDefault="007254D8" w:rsidP="00767B45">
      <w:pPr>
        <w:jc w:val="both"/>
        <w:rPr>
          <w:rFonts w:ascii="Arial" w:hAnsi="Arial" w:cs="Arial"/>
        </w:rPr>
      </w:pPr>
      <w:r w:rsidRPr="00890863">
        <w:rPr>
          <w:rFonts w:ascii="Arial" w:hAnsi="Arial" w:cs="Arial"/>
        </w:rPr>
        <w:t xml:space="preserve">Obseg posameznih storitev vsakokratne akcije zimske službe bosta medsebojno dogovorila vsakokratni dežurni vodja zimske službe in izbrani ponudnik, glede na razmere in izkušnje. </w:t>
      </w:r>
    </w:p>
    <w:p w14:paraId="082BBEA5" w14:textId="77777777" w:rsidR="007254D8" w:rsidRPr="00890863" w:rsidRDefault="007254D8" w:rsidP="00767B45">
      <w:pPr>
        <w:jc w:val="both"/>
        <w:rPr>
          <w:rFonts w:ascii="Arial" w:hAnsi="Arial" w:cs="Arial"/>
        </w:rPr>
      </w:pPr>
    </w:p>
    <w:p w14:paraId="113D6F4D" w14:textId="77777777" w:rsidR="007254D8" w:rsidRPr="00890863" w:rsidRDefault="007254D8" w:rsidP="00767B45">
      <w:pPr>
        <w:jc w:val="both"/>
        <w:rPr>
          <w:rFonts w:ascii="Arial" w:hAnsi="Arial" w:cs="Arial"/>
        </w:rPr>
      </w:pPr>
      <w:r w:rsidRPr="00890863">
        <w:rPr>
          <w:rFonts w:ascii="Arial" w:hAnsi="Arial" w:cs="Arial"/>
        </w:rPr>
        <w:t xml:space="preserve">Ponudniki morajo zagotoviti ustrezno odzivnost in pričeti s storitvami, kot jih dogovorita v soglasju z naročnikom v roku najkasneje 1 ure po pozivu vsakokratnega dežurnega vodje zimske službe, ne glede na to, ali gre za dnevni, nočni čas, nedeljo ali praznik.  </w:t>
      </w:r>
    </w:p>
    <w:p w14:paraId="7CE388A7" w14:textId="77777777" w:rsidR="007254D8" w:rsidRPr="00890863" w:rsidRDefault="007254D8" w:rsidP="00767B45">
      <w:pPr>
        <w:jc w:val="both"/>
        <w:rPr>
          <w:rFonts w:ascii="Arial" w:hAnsi="Arial" w:cs="Arial"/>
        </w:rPr>
      </w:pPr>
    </w:p>
    <w:p w14:paraId="3FFE6AE6" w14:textId="77777777" w:rsidR="007254D8" w:rsidRPr="00890863" w:rsidRDefault="007254D8" w:rsidP="00767B45">
      <w:pPr>
        <w:jc w:val="both"/>
        <w:rPr>
          <w:rFonts w:ascii="Arial" w:hAnsi="Arial" w:cs="Arial"/>
        </w:rPr>
      </w:pPr>
      <w:r w:rsidRPr="00890863">
        <w:rPr>
          <w:rFonts w:ascii="Arial" w:hAnsi="Arial" w:cs="Arial"/>
        </w:rPr>
        <w:t xml:space="preserve">V primeru, da izbrani ponudnik ne začne z izvajanjem storitev zimske službe v dogovorjenem roku ali pa storitev sploh ne izvede ter se to zgodi drugič v vsakokratni sezoni, se to šteje kot bistveno kršitev določil okvirnega sporazuma in zato naročnik odpove okvirni sporazum in vnovči finančno zavarovanje. </w:t>
      </w:r>
    </w:p>
    <w:p w14:paraId="1E57D9B1" w14:textId="77777777" w:rsidR="007254D8" w:rsidRPr="00890863" w:rsidRDefault="007254D8" w:rsidP="00767B45">
      <w:pPr>
        <w:jc w:val="both"/>
        <w:rPr>
          <w:rFonts w:ascii="Arial" w:hAnsi="Arial" w:cs="Arial"/>
        </w:rPr>
      </w:pPr>
    </w:p>
    <w:p w14:paraId="2B471080"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 xml:space="preserve">Sledilne naprave </w:t>
      </w:r>
    </w:p>
    <w:p w14:paraId="6050D6FD" w14:textId="77777777" w:rsidR="007254D8" w:rsidRPr="00890863" w:rsidRDefault="007254D8" w:rsidP="00767B45">
      <w:pPr>
        <w:jc w:val="both"/>
        <w:rPr>
          <w:rFonts w:ascii="Arial" w:hAnsi="Arial" w:cs="Arial"/>
        </w:rPr>
      </w:pPr>
      <w:r w:rsidRPr="00890863">
        <w:rPr>
          <w:rFonts w:ascii="Arial" w:hAnsi="Arial" w:cs="Arial"/>
        </w:rPr>
        <w:t>Ponudnik mora naročniku za vsak stroj ali vozilo, s katerim bo v okviru lastne razpoložljive delovne s</w:t>
      </w:r>
      <w:r>
        <w:rPr>
          <w:rFonts w:ascii="Arial" w:hAnsi="Arial" w:cs="Arial"/>
        </w:rPr>
        <w:t>i</w:t>
      </w:r>
      <w:r w:rsidRPr="00890863">
        <w:rPr>
          <w:rFonts w:ascii="Arial" w:hAnsi="Arial" w:cs="Arial"/>
        </w:rPr>
        <w:t xml:space="preserve">le ali preko podizvajalcev, sočasno (lahko) izvajal storitve zimske službe, omogočiti vgradnjo mobilnih sledilnih naprav (sistem GPS sledenja). Navedeno ne velja za vozile in stroje, s katerimi se bo zagotavljalo pavšalno izvajanje zimske službe. Sledilne naprave se na priključke (vlečni plug, traktorski priključek – snežna freza) ne bodo montirale. </w:t>
      </w:r>
    </w:p>
    <w:p w14:paraId="1854959C" w14:textId="77777777" w:rsidR="007254D8" w:rsidRPr="00890863" w:rsidRDefault="007254D8" w:rsidP="00767B45">
      <w:pPr>
        <w:jc w:val="both"/>
        <w:rPr>
          <w:rFonts w:ascii="Arial" w:hAnsi="Arial" w:cs="Arial"/>
        </w:rPr>
      </w:pPr>
    </w:p>
    <w:p w14:paraId="7FFC3226" w14:textId="77777777" w:rsidR="007254D8" w:rsidRPr="00890863" w:rsidRDefault="007254D8" w:rsidP="00767B45">
      <w:pPr>
        <w:jc w:val="both"/>
        <w:rPr>
          <w:rFonts w:ascii="Arial" w:hAnsi="Arial" w:cs="Arial"/>
        </w:rPr>
      </w:pPr>
      <w:r w:rsidRPr="00890863">
        <w:rPr>
          <w:rFonts w:ascii="Arial" w:hAnsi="Arial" w:cs="Arial"/>
        </w:rPr>
        <w:t>Ponudnik mora zagotavljati, da bo imel v času izvajanja storitev zimske službe vklopljeno  sledilno napravo na vozilih in strojih (stanje »zimska«), s katerimi bo storitve dejansko izvajal. Ponudnik bo imel le toliko sledilnih naprav, za kolikor lahko zagotavlja sočasno uporabo strojev in vozil, zato mora zagotavljati prenosljivost naprav. V času, ko izbrani ponudnik ne bo izvajal storitev zimske službe, mora biti to ustrezno označeno na sledilni napravi (»privat«). V primeru zmote ali da izbrani ponudnik pozabi nastaviti ustrezno sledljivost strojev in vozil pri izvajanju zimske službe, mora o tem po elektronski pošti obvestiti kontaktno osebo naročnika. V primeru, da se navedeno odstopanje zgodi več kot dvakrat na sezono, se šteje kot da izbrani ponudnik storitev zimske službe v konkretni akciji ni izvajal.</w:t>
      </w:r>
    </w:p>
    <w:p w14:paraId="091CC9A7" w14:textId="77777777" w:rsidR="007254D8" w:rsidRPr="00890863" w:rsidRDefault="007254D8" w:rsidP="00767B45">
      <w:pPr>
        <w:jc w:val="both"/>
        <w:rPr>
          <w:rFonts w:ascii="Arial" w:hAnsi="Arial" w:cs="Arial"/>
        </w:rPr>
      </w:pPr>
    </w:p>
    <w:p w14:paraId="3070CA3C" w14:textId="77777777" w:rsidR="007254D8" w:rsidRPr="00890863" w:rsidRDefault="007254D8" w:rsidP="00767B45">
      <w:pPr>
        <w:jc w:val="both"/>
        <w:rPr>
          <w:rFonts w:ascii="Arial" w:hAnsi="Arial" w:cs="Arial"/>
        </w:rPr>
      </w:pPr>
      <w:r w:rsidRPr="00890863">
        <w:rPr>
          <w:rFonts w:ascii="Arial" w:hAnsi="Arial" w:cs="Arial"/>
        </w:rPr>
        <w:t>Naročnik bo s sledenjem vozil in strojev zagotavljal nadzor nad obračunom storitev zimske službe,  pregled nad izvajanjem storitev, analize in poročanje ter kot pomoč pri reševanju neskladnosti, reševanju reklamacij ali v izrednih razmerah.</w:t>
      </w:r>
    </w:p>
    <w:p w14:paraId="720B2CF8" w14:textId="77777777" w:rsidR="007254D8" w:rsidRPr="00890863" w:rsidRDefault="007254D8" w:rsidP="00767B45">
      <w:pPr>
        <w:jc w:val="both"/>
        <w:rPr>
          <w:rFonts w:ascii="Arial" w:hAnsi="Arial" w:cs="Arial"/>
        </w:rPr>
      </w:pPr>
    </w:p>
    <w:p w14:paraId="31C929BE"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 xml:space="preserve">Vodenje evidenc </w:t>
      </w:r>
    </w:p>
    <w:p w14:paraId="0D533D69" w14:textId="6D934212" w:rsidR="007254D8" w:rsidRPr="00890863" w:rsidRDefault="007254D8" w:rsidP="00767B45">
      <w:pPr>
        <w:jc w:val="both"/>
        <w:rPr>
          <w:rFonts w:ascii="Arial" w:hAnsi="Arial" w:cs="Arial"/>
        </w:rPr>
      </w:pPr>
      <w:r w:rsidRPr="00890863">
        <w:rPr>
          <w:rFonts w:ascii="Arial" w:hAnsi="Arial" w:cs="Arial"/>
        </w:rPr>
        <w:t xml:space="preserve">Ponudnik mora evidenco opravljenih storitev zimske službe voditi v </w:t>
      </w:r>
      <w:r>
        <w:rPr>
          <w:rFonts w:ascii="Arial" w:hAnsi="Arial" w:cs="Arial"/>
        </w:rPr>
        <w:t xml:space="preserve">aplikaciji </w:t>
      </w:r>
      <w:r w:rsidRPr="00890863">
        <w:rPr>
          <w:rFonts w:ascii="Arial" w:hAnsi="Arial" w:cs="Arial"/>
        </w:rPr>
        <w:t>eCeste</w:t>
      </w:r>
      <w:r>
        <w:rPr>
          <w:rFonts w:ascii="Arial" w:hAnsi="Arial" w:cs="Arial"/>
        </w:rPr>
        <w:t xml:space="preserve"> (</w:t>
      </w:r>
      <w:r w:rsidRPr="00413A3D">
        <w:rPr>
          <w:rFonts w:ascii="Arial" w:hAnsi="Arial" w:cs="Arial"/>
        </w:rPr>
        <w:t>https://vgrc.si</w:t>
      </w:r>
      <w:r>
        <w:rPr>
          <w:rFonts w:ascii="Arial" w:hAnsi="Arial" w:cs="Arial"/>
        </w:rPr>
        <w:t>)</w:t>
      </w:r>
      <w:r w:rsidRPr="00890863">
        <w:rPr>
          <w:rFonts w:ascii="Arial" w:hAnsi="Arial" w:cs="Arial"/>
        </w:rPr>
        <w:t xml:space="preserve">, do katerega dostopa preko spletnega brskalnika. Naročnik mu omogoči dostop do programa in nudi tehnično pomoč pri oddaji podatkov; računalniško opremo in podatkovno povezavo do programa pa si mora izbrani ponudnik zagotavljati sam. </w:t>
      </w:r>
      <w:r>
        <w:rPr>
          <w:rFonts w:ascii="Arial" w:hAnsi="Arial" w:cs="Arial"/>
        </w:rPr>
        <w:t xml:space="preserve">Naročnik bo po potrebi organiziral delavnico uporabe navedenega programa za vse izbrane ponudnike. </w:t>
      </w:r>
      <w:r w:rsidRPr="00890863">
        <w:rPr>
          <w:rFonts w:ascii="Arial" w:hAnsi="Arial" w:cs="Arial"/>
        </w:rPr>
        <w:t xml:space="preserve">V evidenci se vodi podatke o </w:t>
      </w:r>
      <w:r>
        <w:rPr>
          <w:rFonts w:ascii="Arial" w:hAnsi="Arial" w:cs="Arial"/>
        </w:rPr>
        <w:t>odseku ali površini,</w:t>
      </w:r>
      <w:r w:rsidRPr="00890863">
        <w:rPr>
          <w:rFonts w:ascii="Arial" w:hAnsi="Arial" w:cs="Arial"/>
        </w:rPr>
        <w:t xml:space="preserve"> </w:t>
      </w:r>
      <w:r w:rsidRPr="00890863">
        <w:rPr>
          <w:rFonts w:ascii="Arial" w:hAnsi="Arial" w:cs="Arial"/>
        </w:rPr>
        <w:lastRenderedPageBreak/>
        <w:t>stroj</w:t>
      </w:r>
      <w:r>
        <w:rPr>
          <w:rFonts w:ascii="Arial" w:hAnsi="Arial" w:cs="Arial"/>
        </w:rPr>
        <w:t>u</w:t>
      </w:r>
      <w:r w:rsidRPr="00890863">
        <w:rPr>
          <w:rFonts w:ascii="Arial" w:hAnsi="Arial" w:cs="Arial"/>
        </w:rPr>
        <w:t xml:space="preserve"> in/ali vozil</w:t>
      </w:r>
      <w:r>
        <w:rPr>
          <w:rFonts w:ascii="Arial" w:hAnsi="Arial" w:cs="Arial"/>
        </w:rPr>
        <w:t>u</w:t>
      </w:r>
      <w:r w:rsidRPr="00890863">
        <w:rPr>
          <w:rFonts w:ascii="Arial" w:hAnsi="Arial" w:cs="Arial"/>
        </w:rPr>
        <w:t>, vrsti delovne sile, količini opravljenih del, vrsti dela (pluženje, posipanje, pluženje s posipanjem, ostale storitve), ocenjeni količini in vrsti porabljenih posipnih materialov.</w:t>
      </w:r>
    </w:p>
    <w:p w14:paraId="4D67A163" w14:textId="77777777" w:rsidR="007254D8" w:rsidRPr="00890863" w:rsidRDefault="007254D8" w:rsidP="00767B45">
      <w:pPr>
        <w:jc w:val="both"/>
        <w:rPr>
          <w:rFonts w:ascii="Arial" w:hAnsi="Arial" w:cs="Arial"/>
        </w:rPr>
      </w:pPr>
    </w:p>
    <w:p w14:paraId="1BA72E4E" w14:textId="77777777" w:rsidR="007254D8" w:rsidRPr="00890863" w:rsidRDefault="007254D8" w:rsidP="00767B45">
      <w:pPr>
        <w:jc w:val="both"/>
        <w:rPr>
          <w:rFonts w:ascii="Arial" w:hAnsi="Arial" w:cs="Arial"/>
        </w:rPr>
      </w:pPr>
      <w:r w:rsidRPr="00890863">
        <w:rPr>
          <w:rFonts w:ascii="Arial" w:hAnsi="Arial" w:cs="Arial"/>
        </w:rPr>
        <w:t>Izbrani ponudnik mora zagotavljati sprotno vpisovanje podatkov in sicer najpozneje v roku 24 ur po končani vsakokratni akciji.</w:t>
      </w:r>
    </w:p>
    <w:p w14:paraId="77A829EB" w14:textId="77777777" w:rsidR="007254D8" w:rsidRPr="00890863" w:rsidRDefault="007254D8" w:rsidP="00767B45">
      <w:pPr>
        <w:jc w:val="both"/>
        <w:rPr>
          <w:rFonts w:ascii="Arial" w:hAnsi="Arial" w:cs="Arial"/>
        </w:rPr>
      </w:pPr>
    </w:p>
    <w:p w14:paraId="095D166F" w14:textId="77777777" w:rsidR="007254D8" w:rsidRDefault="007254D8" w:rsidP="00767B45">
      <w:pPr>
        <w:jc w:val="both"/>
        <w:rPr>
          <w:rFonts w:ascii="Arial" w:hAnsi="Arial" w:cs="Arial"/>
        </w:rPr>
      </w:pPr>
      <w:r w:rsidRPr="00413A3D">
        <w:rPr>
          <w:rFonts w:ascii="Arial" w:hAnsi="Arial" w:cs="Arial"/>
        </w:rPr>
        <w:t xml:space="preserve">Izbrani ponudnik mora zagotoviti ločen vnos podatkov za posamezne izvajalce oz. podizvajalce. </w:t>
      </w:r>
    </w:p>
    <w:p w14:paraId="53324FC1" w14:textId="77777777" w:rsidR="007254D8" w:rsidRPr="00890863" w:rsidRDefault="007254D8" w:rsidP="00767B45">
      <w:pPr>
        <w:jc w:val="both"/>
        <w:rPr>
          <w:rFonts w:ascii="Arial" w:hAnsi="Arial" w:cs="Arial"/>
        </w:rPr>
      </w:pPr>
    </w:p>
    <w:p w14:paraId="4C2A7821" w14:textId="77777777" w:rsidR="007254D8" w:rsidRPr="00890863" w:rsidRDefault="007254D8" w:rsidP="00767B45">
      <w:pPr>
        <w:jc w:val="both"/>
        <w:rPr>
          <w:rFonts w:ascii="Arial" w:hAnsi="Arial" w:cs="Arial"/>
        </w:rPr>
      </w:pPr>
      <w:r w:rsidRPr="00890863">
        <w:rPr>
          <w:rFonts w:ascii="Arial" w:hAnsi="Arial" w:cs="Arial"/>
        </w:rPr>
        <w:t>Naročnik zagotavlja stalni nadzor nad vnosom podatkov ter jih tudi sproti potrjuje, kar izbranemu ponudniku omogoči pripravo mesečnega poročila o izvedenih storitvah zimske službe.</w:t>
      </w:r>
    </w:p>
    <w:p w14:paraId="144F5BBD" w14:textId="77777777" w:rsidR="007254D8" w:rsidRPr="00890863" w:rsidRDefault="007254D8" w:rsidP="00767B45">
      <w:pPr>
        <w:jc w:val="both"/>
        <w:rPr>
          <w:rFonts w:ascii="Arial" w:hAnsi="Arial" w:cs="Arial"/>
        </w:rPr>
      </w:pPr>
    </w:p>
    <w:p w14:paraId="437F1BA8" w14:textId="77777777" w:rsidR="007254D8" w:rsidRPr="00890863" w:rsidRDefault="007254D8" w:rsidP="003F0B35">
      <w:pPr>
        <w:pStyle w:val="Odstavekseznama"/>
        <w:numPr>
          <w:ilvl w:val="0"/>
          <w:numId w:val="4"/>
        </w:numPr>
        <w:contextualSpacing/>
        <w:jc w:val="both"/>
        <w:rPr>
          <w:rFonts w:ascii="Arial" w:hAnsi="Arial" w:cs="Arial"/>
        </w:rPr>
      </w:pPr>
      <w:r w:rsidRPr="00890863">
        <w:rPr>
          <w:rFonts w:ascii="Arial" w:hAnsi="Arial" w:cs="Arial"/>
        </w:rPr>
        <w:t xml:space="preserve">PONUDBA </w:t>
      </w:r>
    </w:p>
    <w:p w14:paraId="7E54C622" w14:textId="77777777" w:rsidR="007254D8" w:rsidRPr="00890863" w:rsidRDefault="007254D8" w:rsidP="00767B45">
      <w:pPr>
        <w:ind w:left="360"/>
        <w:jc w:val="both"/>
        <w:rPr>
          <w:rFonts w:ascii="Arial" w:hAnsi="Arial" w:cs="Arial"/>
        </w:rPr>
      </w:pPr>
    </w:p>
    <w:p w14:paraId="1541F8D8" w14:textId="69591569" w:rsidR="007254D8" w:rsidRDefault="007254D8" w:rsidP="00767B45">
      <w:pPr>
        <w:jc w:val="both"/>
        <w:rPr>
          <w:rFonts w:ascii="Arial" w:hAnsi="Arial" w:cs="Arial"/>
        </w:rPr>
      </w:pPr>
      <w:r>
        <w:rPr>
          <w:rFonts w:ascii="Arial" w:hAnsi="Arial" w:cs="Arial"/>
        </w:rPr>
        <w:t>O</w:t>
      </w:r>
      <w:r w:rsidRPr="00890863">
        <w:rPr>
          <w:rFonts w:ascii="Arial" w:hAnsi="Arial" w:cs="Arial"/>
        </w:rPr>
        <w:t>braz</w:t>
      </w:r>
      <w:r>
        <w:rPr>
          <w:rFonts w:ascii="Arial" w:hAnsi="Arial" w:cs="Arial"/>
        </w:rPr>
        <w:t>ec</w:t>
      </w:r>
      <w:r w:rsidRPr="00890863">
        <w:rPr>
          <w:rFonts w:ascii="Arial" w:hAnsi="Arial" w:cs="Arial"/>
        </w:rPr>
        <w:t xml:space="preserve"> </w:t>
      </w:r>
      <w:r w:rsidR="006D1243">
        <w:rPr>
          <w:rFonts w:ascii="Arial" w:hAnsi="Arial" w:cs="Arial"/>
        </w:rPr>
        <w:t xml:space="preserve">št. 5 – Ponudbeni </w:t>
      </w:r>
      <w:r>
        <w:rPr>
          <w:rFonts w:ascii="Arial" w:hAnsi="Arial" w:cs="Arial"/>
        </w:rPr>
        <w:t>Predračun</w:t>
      </w:r>
      <w:r w:rsidRPr="00890863">
        <w:rPr>
          <w:rFonts w:ascii="Arial" w:hAnsi="Arial" w:cs="Arial"/>
        </w:rPr>
        <w:t xml:space="preserve"> je</w:t>
      </w:r>
      <w:r>
        <w:rPr>
          <w:rFonts w:ascii="Arial" w:hAnsi="Arial" w:cs="Arial"/>
        </w:rPr>
        <w:t xml:space="preserve"> podan v obliki .xls, kjer vsak zavihek predstavlja svoj sklop. Z</w:t>
      </w:r>
      <w:r w:rsidRPr="00890863">
        <w:rPr>
          <w:rFonts w:ascii="Arial" w:hAnsi="Arial" w:cs="Arial"/>
        </w:rPr>
        <w:t xml:space="preserve">a </w:t>
      </w:r>
      <w:r>
        <w:rPr>
          <w:rFonts w:ascii="Arial" w:hAnsi="Arial" w:cs="Arial"/>
        </w:rPr>
        <w:t xml:space="preserve">vsak </w:t>
      </w:r>
      <w:r w:rsidRPr="00890863">
        <w:rPr>
          <w:rFonts w:ascii="Arial" w:hAnsi="Arial" w:cs="Arial"/>
        </w:rPr>
        <w:t>posamezni sklop</w:t>
      </w:r>
      <w:r>
        <w:rPr>
          <w:rFonts w:ascii="Arial" w:hAnsi="Arial" w:cs="Arial"/>
        </w:rPr>
        <w:t xml:space="preserve"> je</w:t>
      </w:r>
      <w:r w:rsidRPr="00890863">
        <w:rPr>
          <w:rFonts w:ascii="Arial" w:hAnsi="Arial" w:cs="Arial"/>
        </w:rPr>
        <w:t xml:space="preserve"> na podlagi preteklih sezon </w:t>
      </w:r>
      <w:r>
        <w:rPr>
          <w:rFonts w:ascii="Arial" w:hAnsi="Arial" w:cs="Arial"/>
        </w:rPr>
        <w:t xml:space="preserve">razvidna </w:t>
      </w:r>
      <w:r w:rsidRPr="00890863">
        <w:rPr>
          <w:rFonts w:ascii="Arial" w:hAnsi="Arial" w:cs="Arial"/>
        </w:rPr>
        <w:t>ocenjena količina enot (ur, m</w:t>
      </w:r>
      <w:r w:rsidRPr="00890863">
        <w:rPr>
          <w:rFonts w:ascii="Arial" w:hAnsi="Arial" w:cs="Arial"/>
          <w:vertAlign w:val="superscript"/>
        </w:rPr>
        <w:t>3</w:t>
      </w:r>
      <w:r w:rsidRPr="00890863">
        <w:rPr>
          <w:rFonts w:ascii="Arial" w:hAnsi="Arial" w:cs="Arial"/>
        </w:rPr>
        <w:t xml:space="preserve"> ali kosov) za posamezen stroj, vozilo, priključek, delovno silo ali ostalo storitev.</w:t>
      </w:r>
    </w:p>
    <w:p w14:paraId="1EF43EED" w14:textId="77777777" w:rsidR="007254D8" w:rsidRDefault="007254D8" w:rsidP="00767B45">
      <w:pPr>
        <w:jc w:val="both"/>
        <w:rPr>
          <w:rFonts w:ascii="Arial" w:hAnsi="Arial" w:cs="Arial"/>
        </w:rPr>
      </w:pPr>
    </w:p>
    <w:p w14:paraId="39CCC84D" w14:textId="580654C5" w:rsidR="006D1243" w:rsidRDefault="006D1243" w:rsidP="00767B45">
      <w:pPr>
        <w:jc w:val="both"/>
        <w:rPr>
          <w:rFonts w:ascii="Arial" w:hAnsi="Arial" w:cs="Arial"/>
        </w:rPr>
      </w:pPr>
      <w:r>
        <w:rPr>
          <w:rFonts w:ascii="Arial" w:hAnsi="Arial" w:cs="Arial"/>
        </w:rPr>
        <w:t xml:space="preserve">Skupaj ponudbena vrednost za posamezni sklop se ustrezno prepiše v obrazec št. 1 – Povzetek predračuna. </w:t>
      </w:r>
    </w:p>
    <w:p w14:paraId="3B1221DF" w14:textId="77777777" w:rsidR="006D1243" w:rsidRPr="00890863" w:rsidRDefault="006D1243" w:rsidP="00767B45">
      <w:pPr>
        <w:jc w:val="both"/>
        <w:rPr>
          <w:rFonts w:ascii="Arial" w:hAnsi="Arial" w:cs="Arial"/>
        </w:rPr>
      </w:pPr>
    </w:p>
    <w:p w14:paraId="1B1ED661" w14:textId="7FAFD9AD" w:rsidR="007254D8" w:rsidRPr="00890863" w:rsidRDefault="007254D8" w:rsidP="00767B45">
      <w:pPr>
        <w:jc w:val="both"/>
        <w:rPr>
          <w:rFonts w:ascii="Arial" w:hAnsi="Arial" w:cs="Arial"/>
        </w:rPr>
      </w:pPr>
      <w:r w:rsidRPr="00890863">
        <w:rPr>
          <w:rFonts w:ascii="Arial" w:hAnsi="Arial" w:cs="Arial"/>
        </w:rPr>
        <w:t xml:space="preserve">V  </w:t>
      </w:r>
      <w:r w:rsidR="006D1243">
        <w:rPr>
          <w:rFonts w:ascii="Arial" w:hAnsi="Arial" w:cs="Arial"/>
        </w:rPr>
        <w:t xml:space="preserve">Ponudbeni </w:t>
      </w:r>
      <w:r w:rsidRPr="00890863">
        <w:rPr>
          <w:rFonts w:ascii="Arial" w:hAnsi="Arial" w:cs="Arial"/>
        </w:rPr>
        <w:t>predračun se za vsak sklop vpisuje cene brez DDV, zaokrožene na dve decimalni mesti in sicer:</w:t>
      </w:r>
    </w:p>
    <w:p w14:paraId="0912F745"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navedene stroje, vozila, priključke in delovno silo v EUR/uro,</w:t>
      </w:r>
    </w:p>
    <w:p w14:paraId="37A4D61A"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storitve prevoza posipnih materialov v EUR/m</w:t>
      </w:r>
      <w:r w:rsidRPr="00890863">
        <w:rPr>
          <w:rFonts w:ascii="Arial" w:hAnsi="Arial" w:cs="Arial"/>
          <w:vertAlign w:val="superscript"/>
        </w:rPr>
        <w:t>3</w:t>
      </w:r>
      <w:r w:rsidRPr="00890863">
        <w:rPr>
          <w:rFonts w:ascii="Arial" w:hAnsi="Arial" w:cs="Arial"/>
        </w:rPr>
        <w:t xml:space="preserve"> </w:t>
      </w:r>
    </w:p>
    <w:p w14:paraId="49B67A96" w14:textId="77777777" w:rsidR="007254D8" w:rsidRDefault="007254D8" w:rsidP="003F0B35">
      <w:pPr>
        <w:pStyle w:val="Odstavekseznama"/>
        <w:numPr>
          <w:ilvl w:val="0"/>
          <w:numId w:val="5"/>
        </w:numPr>
        <w:contextualSpacing/>
        <w:jc w:val="both"/>
        <w:rPr>
          <w:rFonts w:ascii="Arial" w:hAnsi="Arial" w:cs="Arial"/>
        </w:rPr>
      </w:pPr>
      <w:r w:rsidRPr="00890863">
        <w:rPr>
          <w:rFonts w:ascii="Arial" w:hAnsi="Arial" w:cs="Arial"/>
        </w:rPr>
        <w:t>za storitve postavitve snežnih kolov v EUR/kos,</w:t>
      </w:r>
    </w:p>
    <w:p w14:paraId="7DB21B8B" w14:textId="478DE511" w:rsidR="00750C67" w:rsidRPr="00890863" w:rsidRDefault="00750C67" w:rsidP="003F0B35">
      <w:pPr>
        <w:pStyle w:val="Odstavekseznama"/>
        <w:numPr>
          <w:ilvl w:val="0"/>
          <w:numId w:val="5"/>
        </w:numPr>
        <w:contextualSpacing/>
        <w:jc w:val="both"/>
        <w:rPr>
          <w:rFonts w:ascii="Arial" w:hAnsi="Arial" w:cs="Arial"/>
        </w:rPr>
      </w:pPr>
      <w:r>
        <w:rPr>
          <w:rFonts w:ascii="Arial" w:hAnsi="Arial" w:cs="Arial"/>
        </w:rPr>
        <w:t>za storitve spravila snežnih kolov v EUR/kos</w:t>
      </w:r>
    </w:p>
    <w:p w14:paraId="7889AFD8"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pavšalno izvajanje zimske službe v EUR/km/sezono</w:t>
      </w:r>
    </w:p>
    <w:p w14:paraId="552BEC20"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administracijo v EUR/kos</w:t>
      </w:r>
    </w:p>
    <w:p w14:paraId="110E6ECE"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pripravljenost v EUR/kos</w:t>
      </w:r>
    </w:p>
    <w:p w14:paraId="71BD8CE1" w14:textId="77777777" w:rsidR="007254D8" w:rsidRPr="00890863" w:rsidRDefault="007254D8" w:rsidP="00767B45">
      <w:pPr>
        <w:jc w:val="both"/>
        <w:rPr>
          <w:rFonts w:ascii="Arial" w:hAnsi="Arial" w:cs="Arial"/>
        </w:rPr>
      </w:pPr>
    </w:p>
    <w:p w14:paraId="0FD28ED9" w14:textId="77777777" w:rsidR="007254D8" w:rsidRPr="00890863" w:rsidRDefault="007254D8" w:rsidP="00767B45">
      <w:pPr>
        <w:jc w:val="both"/>
        <w:rPr>
          <w:rFonts w:ascii="Arial" w:hAnsi="Arial" w:cs="Arial"/>
        </w:rPr>
      </w:pPr>
      <w:r w:rsidRPr="00890863">
        <w:rPr>
          <w:rFonts w:ascii="Arial" w:hAnsi="Arial" w:cs="Arial"/>
        </w:rPr>
        <w:t>Ponudniki morajo upoštevati, da se uporablja enotna urna postavka, ne glede na to, ali je bilo delo opravljeno v dnevne ali nočnem času, ob nedeljah ali praznikih.</w:t>
      </w:r>
    </w:p>
    <w:p w14:paraId="1BBEDF18" w14:textId="77777777" w:rsidR="007254D8" w:rsidRPr="00890863" w:rsidRDefault="007254D8" w:rsidP="00767B45">
      <w:pPr>
        <w:jc w:val="both"/>
        <w:rPr>
          <w:rFonts w:ascii="Arial" w:hAnsi="Arial" w:cs="Arial"/>
        </w:rPr>
      </w:pPr>
    </w:p>
    <w:p w14:paraId="04816168" w14:textId="77777777" w:rsidR="007254D8" w:rsidRPr="00890863" w:rsidRDefault="007254D8" w:rsidP="00767B45">
      <w:pPr>
        <w:jc w:val="both"/>
        <w:rPr>
          <w:rFonts w:ascii="Arial" w:hAnsi="Arial" w:cs="Arial"/>
        </w:rPr>
      </w:pPr>
      <w:r w:rsidRPr="00890863">
        <w:rPr>
          <w:rFonts w:ascii="Arial" w:hAnsi="Arial" w:cs="Arial"/>
        </w:rPr>
        <w:t>Delovne ure za delavca PK bodo pri obračunu storitev zimske službe priznane v naslednjih primerih:</w:t>
      </w:r>
    </w:p>
    <w:p w14:paraId="72828368"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če gre za spremljevalca pri pluženju in/ali posipanju na kamionu, ne glede na moč kamiona,</w:t>
      </w:r>
    </w:p>
    <w:p w14:paraId="13F82891"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če gre za spremljevalca pri pluženju ali sočasnem pluženju in posipanju na unimogu nad 125 kW,</w:t>
      </w:r>
    </w:p>
    <w:p w14:paraId="3238F8DA"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 xml:space="preserve">če gre za ročno kidanje snega in posipanje in v primeru nepredvidenih dela kot npr. odstranjevanje ovir na cestišču, čiščenje jaškov in prepustov, ročno odstranjevanje ledu… </w:t>
      </w:r>
    </w:p>
    <w:p w14:paraId="4EAF832F" w14:textId="77777777" w:rsidR="007254D8" w:rsidRPr="00890863" w:rsidRDefault="007254D8" w:rsidP="00767B45">
      <w:pPr>
        <w:jc w:val="both"/>
        <w:rPr>
          <w:rFonts w:ascii="Arial" w:hAnsi="Arial" w:cs="Arial"/>
        </w:rPr>
      </w:pPr>
    </w:p>
    <w:p w14:paraId="3E48808F" w14:textId="49BBA6BE" w:rsidR="007254D8" w:rsidRDefault="007254D8" w:rsidP="00767B45">
      <w:pPr>
        <w:jc w:val="both"/>
        <w:rPr>
          <w:rFonts w:ascii="Arial" w:hAnsi="Arial" w:cs="Arial"/>
        </w:rPr>
      </w:pPr>
      <w:r>
        <w:rPr>
          <w:rFonts w:ascii="Arial" w:hAnsi="Arial" w:cs="Arial"/>
        </w:rPr>
        <w:t>Stroški administracije se priznajo na vsakega podizvajalca in se obračunajo enkrat na sezono.</w:t>
      </w:r>
    </w:p>
    <w:p w14:paraId="00425912" w14:textId="77777777" w:rsidR="00750C67" w:rsidRDefault="00750C67" w:rsidP="00767B45">
      <w:pPr>
        <w:jc w:val="both"/>
        <w:rPr>
          <w:rFonts w:ascii="Arial" w:hAnsi="Arial" w:cs="Arial"/>
        </w:rPr>
      </w:pPr>
    </w:p>
    <w:p w14:paraId="7ADD3ED1" w14:textId="6E885C1B" w:rsidR="007254D8" w:rsidRDefault="007254D8" w:rsidP="00767B45">
      <w:pPr>
        <w:jc w:val="both"/>
        <w:rPr>
          <w:rFonts w:ascii="Arial" w:hAnsi="Arial" w:cs="Arial"/>
        </w:rPr>
      </w:pPr>
      <w:r>
        <w:rPr>
          <w:rFonts w:ascii="Arial" w:hAnsi="Arial" w:cs="Arial"/>
        </w:rPr>
        <w:t>Stroški pripravljenosti se priznajo za vsakega voznika oz. upravljavca stroja, ki ga bo ponudnik navedel v ponudbi</w:t>
      </w:r>
      <w:r w:rsidR="004B275D">
        <w:rPr>
          <w:rFonts w:ascii="Arial" w:hAnsi="Arial" w:cs="Arial"/>
        </w:rPr>
        <w:t xml:space="preserve"> in se obračunajo enkrat na sezono</w:t>
      </w:r>
      <w:r>
        <w:rPr>
          <w:rFonts w:ascii="Arial" w:hAnsi="Arial" w:cs="Arial"/>
        </w:rPr>
        <w:t xml:space="preserve">. </w:t>
      </w:r>
    </w:p>
    <w:p w14:paraId="14BFE3D2" w14:textId="77777777" w:rsidR="007254D8" w:rsidRDefault="007254D8" w:rsidP="00767B45">
      <w:pPr>
        <w:jc w:val="both"/>
        <w:rPr>
          <w:rFonts w:ascii="Arial" w:hAnsi="Arial" w:cs="Arial"/>
        </w:rPr>
      </w:pPr>
    </w:p>
    <w:p w14:paraId="2093A790" w14:textId="77777777" w:rsidR="007254D8" w:rsidRPr="00890863" w:rsidRDefault="007254D8" w:rsidP="00767B45">
      <w:pPr>
        <w:jc w:val="both"/>
        <w:rPr>
          <w:rFonts w:ascii="Arial" w:hAnsi="Arial" w:cs="Arial"/>
        </w:rPr>
      </w:pPr>
      <w:r w:rsidRPr="00890863">
        <w:rPr>
          <w:rFonts w:ascii="Arial" w:hAnsi="Arial" w:cs="Arial"/>
        </w:rPr>
        <w:t>Kot je razvidno iz predračuna je za stroje in vozila, za katera je omogočeno sočasno pluženje in posipanje, ločena postavka, kjer se (lahko) navede drugo ceno za to storitev.</w:t>
      </w:r>
    </w:p>
    <w:p w14:paraId="5B900299" w14:textId="77777777" w:rsidR="007254D8" w:rsidRPr="00890863" w:rsidRDefault="007254D8" w:rsidP="00767B45">
      <w:pPr>
        <w:jc w:val="both"/>
        <w:rPr>
          <w:rFonts w:ascii="Arial" w:hAnsi="Arial" w:cs="Arial"/>
        </w:rPr>
      </w:pPr>
    </w:p>
    <w:p w14:paraId="3EC085C4" w14:textId="77777777" w:rsidR="007254D8" w:rsidRPr="00890863" w:rsidRDefault="007254D8" w:rsidP="00767B45">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stroškov kot so na primer: zavarovalni stroški, priprava strojev in vozil, premik vozil, strojev in delavcev na odsek, kjer posamezni izbrani ponudnik izvaja storitve zimske službe, stroški ureditve in vzdrževanja začasnega skladišča posipnih materialov ter morebitni stroški najema le-te, nakladanje in razkladanje posipnih materialov, vodenje evidenc, stroški dajatev v primeru podjemnih pogodb...</w:t>
      </w:r>
    </w:p>
    <w:p w14:paraId="7AD89667" w14:textId="77777777" w:rsidR="007254D8" w:rsidRPr="00890863" w:rsidRDefault="007254D8" w:rsidP="00767B45">
      <w:pPr>
        <w:jc w:val="both"/>
        <w:rPr>
          <w:rFonts w:ascii="Arial" w:hAnsi="Arial" w:cs="Arial"/>
        </w:rPr>
      </w:pPr>
    </w:p>
    <w:p w14:paraId="620EE454" w14:textId="79619AAB" w:rsidR="007254D8" w:rsidRDefault="007254D8" w:rsidP="00767B45">
      <w:pPr>
        <w:jc w:val="both"/>
        <w:rPr>
          <w:rFonts w:ascii="Arial" w:hAnsi="Arial" w:cs="Arial"/>
        </w:rPr>
      </w:pPr>
      <w:r w:rsidRPr="00890863">
        <w:rPr>
          <w:rFonts w:ascii="Arial" w:hAnsi="Arial" w:cs="Arial"/>
        </w:rPr>
        <w:t>Cene navedene v ponudbenem predračunu so fiksne in nespremenljive za obdobje enega leta</w:t>
      </w:r>
      <w:r w:rsidR="00C626E1">
        <w:rPr>
          <w:rFonts w:ascii="Arial" w:hAnsi="Arial" w:cs="Arial"/>
        </w:rPr>
        <w:t xml:space="preserve"> od podpisa okvirnega sporazuma</w:t>
      </w:r>
      <w:r w:rsidRPr="00890863">
        <w:rPr>
          <w:rFonts w:ascii="Arial" w:hAnsi="Arial" w:cs="Arial"/>
        </w:rPr>
        <w:t xml:space="preserve">, za nadaljnji čas veljavnosti okvirnega sporazuma pa se lahko spremenijo skladno z določbami Pravilnika o načinih valorizacije denarnih obveznosti, ki jih v večletnih pogodbah dogovarjajo pravne osebe javnega sektorja (Uradni list RS, št. 1/04). </w:t>
      </w:r>
    </w:p>
    <w:p w14:paraId="705A4E8B" w14:textId="77777777" w:rsidR="007254D8" w:rsidRDefault="007254D8" w:rsidP="00767B45">
      <w:pPr>
        <w:jc w:val="both"/>
        <w:rPr>
          <w:rFonts w:ascii="Arial" w:hAnsi="Arial" w:cs="Arial"/>
        </w:rPr>
      </w:pPr>
    </w:p>
    <w:p w14:paraId="53841724" w14:textId="77777777" w:rsidR="007254D8" w:rsidRPr="00C53E7A" w:rsidRDefault="007254D8" w:rsidP="00767B45">
      <w:pPr>
        <w:jc w:val="both"/>
        <w:rPr>
          <w:rFonts w:ascii="Arial" w:hAnsi="Arial" w:cs="Arial"/>
        </w:rPr>
      </w:pPr>
      <w:r w:rsidRPr="00C53E7A">
        <w:rPr>
          <w:rFonts w:ascii="Arial" w:hAnsi="Arial" w:cs="Arial"/>
        </w:rPr>
        <w:lastRenderedPageBreak/>
        <w:t>Valorizacija denarnih obveznosti, ki temelji na povišanju indeksa cen</w:t>
      </w:r>
      <w:r>
        <w:rPr>
          <w:rFonts w:ascii="Arial" w:hAnsi="Arial" w:cs="Arial"/>
        </w:rPr>
        <w:t xml:space="preserve"> življenjskih potrebščin (indeks cen življenjskih potrebščin po klasifikaciji ECOICOP, ki ga objavlja Statistični urad RS)</w:t>
      </w:r>
      <w:r w:rsidRPr="00C53E7A">
        <w:rPr>
          <w:rFonts w:ascii="Arial" w:hAnsi="Arial" w:cs="Arial"/>
        </w:rPr>
        <w:t>, se lahko prvič izvede</w:t>
      </w:r>
      <w:r>
        <w:rPr>
          <w:rFonts w:ascii="Arial" w:hAnsi="Arial" w:cs="Arial"/>
        </w:rPr>
        <w:t xml:space="preserve"> </w:t>
      </w:r>
      <w:r w:rsidRPr="00C53E7A">
        <w:rPr>
          <w:rFonts w:ascii="Arial" w:hAnsi="Arial" w:cs="Arial"/>
        </w:rPr>
        <w:t xml:space="preserve">po preteku enega leta od sklenitve </w:t>
      </w:r>
      <w:r>
        <w:rPr>
          <w:rFonts w:ascii="Arial" w:hAnsi="Arial" w:cs="Arial"/>
        </w:rPr>
        <w:t>okvirnega sporazuma</w:t>
      </w:r>
      <w:r w:rsidRPr="00C53E7A">
        <w:rPr>
          <w:rFonts w:ascii="Arial" w:hAnsi="Arial" w:cs="Arial"/>
        </w:rPr>
        <w:t xml:space="preserve"> in</w:t>
      </w:r>
      <w:r>
        <w:rPr>
          <w:rFonts w:ascii="Arial" w:hAnsi="Arial" w:cs="Arial"/>
        </w:rPr>
        <w:t xml:space="preserve"> </w:t>
      </w:r>
      <w:r w:rsidRPr="00C53E7A">
        <w:rPr>
          <w:rFonts w:ascii="Arial" w:hAnsi="Arial" w:cs="Arial"/>
        </w:rPr>
        <w:t xml:space="preserve">ko kumulativno povečanje dogovorjenega indeksa cen preseže 4% vrednosti, šteto od preteka enega leta od sklenitve </w:t>
      </w:r>
      <w:r>
        <w:rPr>
          <w:rFonts w:ascii="Arial" w:hAnsi="Arial" w:cs="Arial"/>
        </w:rPr>
        <w:t>okvirnega sporazuma</w:t>
      </w:r>
      <w:r w:rsidRPr="00C53E7A">
        <w:rPr>
          <w:rFonts w:ascii="Arial" w:hAnsi="Arial" w:cs="Arial"/>
        </w:rPr>
        <w:t>.</w:t>
      </w:r>
    </w:p>
    <w:p w14:paraId="0D78A89B" w14:textId="77777777" w:rsidR="007254D8" w:rsidRPr="00C53E7A" w:rsidRDefault="007254D8" w:rsidP="00767B45">
      <w:pPr>
        <w:jc w:val="both"/>
        <w:rPr>
          <w:rFonts w:ascii="Arial" w:hAnsi="Arial" w:cs="Arial"/>
        </w:rPr>
      </w:pPr>
      <w:r w:rsidRPr="00C53E7A">
        <w:rPr>
          <w:rFonts w:ascii="Arial" w:hAnsi="Arial" w:cs="Arial"/>
        </w:rPr>
        <w:t>Nadaljnja povišanja se lahko izvedejo, ko kumulativno povečanje dogovorjenega indeksa cen ponovno preseže 4% vrednosti od zadnjega povišanja denarnih obveznosti.</w:t>
      </w:r>
    </w:p>
    <w:p w14:paraId="68E904B1" w14:textId="77777777" w:rsidR="007254D8" w:rsidRDefault="007254D8" w:rsidP="00767B45">
      <w:pPr>
        <w:jc w:val="both"/>
        <w:rPr>
          <w:rFonts w:ascii="Arial" w:hAnsi="Arial" w:cs="Arial"/>
        </w:rPr>
      </w:pPr>
      <w:r w:rsidRPr="00C53E7A">
        <w:rPr>
          <w:rFonts w:ascii="Arial" w:hAnsi="Arial" w:cs="Arial"/>
        </w:rPr>
        <w:t>Povišanje denarnih obveznosti lahko znaša največ 80% povišanja indeksa cen</w:t>
      </w:r>
      <w:r>
        <w:rPr>
          <w:rFonts w:ascii="Arial" w:hAnsi="Arial" w:cs="Arial"/>
        </w:rPr>
        <w:t xml:space="preserve"> življenjskih potrebščin.</w:t>
      </w:r>
      <w:r w:rsidRPr="00C53E7A">
        <w:rPr>
          <w:rFonts w:ascii="Arial" w:hAnsi="Arial" w:cs="Arial"/>
        </w:rPr>
        <w:t xml:space="preserve"> </w:t>
      </w:r>
    </w:p>
    <w:p w14:paraId="4E65F7F4" w14:textId="77777777" w:rsidR="007254D8" w:rsidRDefault="007254D8" w:rsidP="00767B45">
      <w:pPr>
        <w:jc w:val="both"/>
        <w:rPr>
          <w:rFonts w:ascii="Arial" w:hAnsi="Arial" w:cs="Arial"/>
        </w:rPr>
      </w:pPr>
    </w:p>
    <w:p w14:paraId="38E63CEF" w14:textId="77777777" w:rsidR="007254D8" w:rsidRDefault="007254D8" w:rsidP="00767B45">
      <w:pPr>
        <w:jc w:val="both"/>
        <w:rPr>
          <w:rFonts w:ascii="Arial" w:hAnsi="Arial" w:cs="Arial"/>
        </w:rPr>
      </w:pPr>
      <w:r w:rsidRPr="00890863">
        <w:rPr>
          <w:rFonts w:ascii="Arial" w:hAnsi="Arial" w:cs="Arial"/>
        </w:rPr>
        <w:t>Glede na to, da sta v primeru izvajanja zimske službe, obseg in količina opravljenih storitev vnaprej nemogoče določljivi, si naročnik pridržuje pravico, da poveča ali zmanjša obseg storitev kot so navedene v predračunu in ga prilagodi dejanskim potrebam. Ponudniki nimajo nobenih pravic iz naslova izgubljenega dobička v primeru, da bo obseg naročenih storitev manjši od predvidenega.</w:t>
      </w:r>
    </w:p>
    <w:p w14:paraId="3D1A2971" w14:textId="77777777" w:rsidR="006D1243" w:rsidRPr="00890863" w:rsidRDefault="006D1243" w:rsidP="00767B45">
      <w:pPr>
        <w:jc w:val="both"/>
        <w:rPr>
          <w:rFonts w:ascii="Arial" w:hAnsi="Arial" w:cs="Arial"/>
        </w:rPr>
      </w:pPr>
    </w:p>
    <w:p w14:paraId="70A31E9E" w14:textId="77777777" w:rsidR="007254D8" w:rsidRPr="00890863" w:rsidRDefault="007254D8" w:rsidP="003F0B35">
      <w:pPr>
        <w:pStyle w:val="Odstavekseznama"/>
        <w:numPr>
          <w:ilvl w:val="0"/>
          <w:numId w:val="4"/>
        </w:numPr>
        <w:contextualSpacing/>
        <w:jc w:val="both"/>
        <w:rPr>
          <w:rFonts w:ascii="Arial" w:hAnsi="Arial" w:cs="Arial"/>
        </w:rPr>
      </w:pPr>
      <w:r w:rsidRPr="00890863">
        <w:rPr>
          <w:rFonts w:ascii="Arial" w:hAnsi="Arial" w:cs="Arial"/>
        </w:rPr>
        <w:t>OBRAČUN</w:t>
      </w:r>
    </w:p>
    <w:p w14:paraId="3CDA775A" w14:textId="77777777" w:rsidR="007254D8" w:rsidRPr="00890863" w:rsidRDefault="007254D8" w:rsidP="00767B45">
      <w:pPr>
        <w:jc w:val="both"/>
        <w:rPr>
          <w:rFonts w:ascii="Arial" w:hAnsi="Arial" w:cs="Arial"/>
        </w:rPr>
      </w:pPr>
    </w:p>
    <w:p w14:paraId="24219D86" w14:textId="04C13790" w:rsidR="007254D8" w:rsidRDefault="007254D8" w:rsidP="00767B45">
      <w:pPr>
        <w:jc w:val="both"/>
        <w:rPr>
          <w:rFonts w:ascii="Arial" w:hAnsi="Arial" w:cs="Arial"/>
        </w:rPr>
      </w:pPr>
      <w:r w:rsidRPr="00890863">
        <w:rPr>
          <w:rFonts w:ascii="Arial" w:hAnsi="Arial" w:cs="Arial"/>
        </w:rPr>
        <w:t xml:space="preserve">Obračun opravljenih storitev zimske službe se bo izvajal na podlagi podatkov, ki jih bo izbrani ponudnik vpisoval v </w:t>
      </w:r>
      <w:r>
        <w:rPr>
          <w:rFonts w:ascii="Arial" w:hAnsi="Arial" w:cs="Arial"/>
        </w:rPr>
        <w:t>aplikacijo eCeste</w:t>
      </w:r>
      <w:r w:rsidRPr="00890863">
        <w:rPr>
          <w:rFonts w:ascii="Arial" w:hAnsi="Arial" w:cs="Arial"/>
        </w:rPr>
        <w:t xml:space="preserve">. Osnova za obračun so torej dejanske količine in vrste opravljenih storitev. </w:t>
      </w:r>
    </w:p>
    <w:p w14:paraId="38A4F1C0" w14:textId="77777777" w:rsidR="007254D8" w:rsidRPr="00890863" w:rsidRDefault="007254D8" w:rsidP="00767B45">
      <w:pPr>
        <w:jc w:val="both"/>
        <w:rPr>
          <w:rFonts w:ascii="Arial" w:hAnsi="Arial" w:cs="Arial"/>
        </w:rPr>
      </w:pPr>
    </w:p>
    <w:p w14:paraId="2ADB24F3" w14:textId="77777777" w:rsidR="007254D8" w:rsidRPr="00890863" w:rsidRDefault="007254D8" w:rsidP="00767B45">
      <w:pPr>
        <w:jc w:val="both"/>
        <w:rPr>
          <w:rFonts w:ascii="Arial" w:hAnsi="Arial" w:cs="Arial"/>
        </w:rPr>
      </w:pPr>
      <w:r w:rsidRPr="00890863">
        <w:rPr>
          <w:rFonts w:ascii="Arial" w:hAnsi="Arial" w:cs="Arial"/>
        </w:rPr>
        <w:t>Naročnik bo zagotavljal stalno sledenje, pregled in potrjevanje podatkov, ki jih bo v računalniški program vpisoval izbrani ponudnik. Naročnik bo podatke potrdil najkasneje do 5. koledarskega dne tekočega meseca za podatke o opravljenih storitvah zimske službe v preteklem mesecu.</w:t>
      </w:r>
    </w:p>
    <w:p w14:paraId="34253BB8" w14:textId="77777777" w:rsidR="007254D8" w:rsidRPr="00890863" w:rsidRDefault="007254D8" w:rsidP="00767B45">
      <w:pPr>
        <w:jc w:val="both"/>
        <w:rPr>
          <w:rFonts w:ascii="Arial" w:hAnsi="Arial" w:cs="Arial"/>
        </w:rPr>
      </w:pPr>
    </w:p>
    <w:p w14:paraId="1370D996" w14:textId="77777777" w:rsidR="007254D8" w:rsidRDefault="007254D8" w:rsidP="00767B45">
      <w:pPr>
        <w:jc w:val="both"/>
        <w:rPr>
          <w:rFonts w:ascii="Arial" w:hAnsi="Arial" w:cs="Arial"/>
        </w:rPr>
      </w:pPr>
      <w:r w:rsidRPr="00890863">
        <w:rPr>
          <w:rFonts w:ascii="Arial" w:hAnsi="Arial" w:cs="Arial"/>
        </w:rPr>
        <w:t>Izbrani ponudnik bo za opravljene storitve zimske službe izstavljal mesečni račun in sicer najpozneje do 10. koledarskega dne v mesecu za pretekli mesec. Obvezna priloga računa je poročilo o opravljenih storitvah zimske službe, ki ga izbrani ponudnik pripravi v računalniškem programu. Rok plačila je 30 dni od datuma prejema pravilno izstavljenega računa na transakcijski račun, ki ga izbrani ponudnik navede na računu.</w:t>
      </w:r>
    </w:p>
    <w:p w14:paraId="420BD0F7" w14:textId="77777777" w:rsidR="00790AE4" w:rsidRDefault="00790AE4" w:rsidP="00767B45">
      <w:pPr>
        <w:jc w:val="both"/>
        <w:rPr>
          <w:rFonts w:ascii="Arial" w:hAnsi="Arial" w:cs="Arial"/>
        </w:rPr>
      </w:pPr>
    </w:p>
    <w:p w14:paraId="28207D7D" w14:textId="0FD06084" w:rsidR="00790AE4" w:rsidRDefault="00790AE4" w:rsidP="00767B45">
      <w:pPr>
        <w:jc w:val="both"/>
        <w:rPr>
          <w:rFonts w:ascii="Arial" w:hAnsi="Arial" w:cs="Arial"/>
        </w:rPr>
      </w:pPr>
      <w:r>
        <w:rPr>
          <w:rFonts w:ascii="Arial" w:hAnsi="Arial" w:cs="Arial"/>
        </w:rPr>
        <w:t>Če izbrani ponudnik izvaja storitve na več sklopih, mora račun izstaviti za vsak sklop posebej.</w:t>
      </w:r>
    </w:p>
    <w:p w14:paraId="2BBB24B6" w14:textId="0CBAF748" w:rsidR="00790AE4" w:rsidRPr="00890863" w:rsidRDefault="00790AE4" w:rsidP="00767B45">
      <w:pPr>
        <w:jc w:val="both"/>
        <w:rPr>
          <w:rFonts w:ascii="Arial" w:hAnsi="Arial" w:cs="Arial"/>
        </w:rPr>
      </w:pPr>
      <w:r>
        <w:rPr>
          <w:rFonts w:ascii="Arial" w:hAnsi="Arial" w:cs="Arial"/>
        </w:rPr>
        <w:t>Na računu je potrebno navesti številko okvirnega sporazuma.</w:t>
      </w:r>
    </w:p>
    <w:p w14:paraId="6B581DDD" w14:textId="77777777" w:rsidR="007254D8" w:rsidRPr="00890863" w:rsidRDefault="007254D8" w:rsidP="00767B45">
      <w:pPr>
        <w:jc w:val="both"/>
        <w:rPr>
          <w:rFonts w:ascii="Arial" w:hAnsi="Arial" w:cs="Arial"/>
        </w:rPr>
      </w:pPr>
    </w:p>
    <w:p w14:paraId="2E7EA757" w14:textId="77777777" w:rsidR="007254D8" w:rsidRPr="00890863" w:rsidRDefault="007254D8" w:rsidP="00767B45">
      <w:pPr>
        <w:jc w:val="both"/>
        <w:rPr>
          <w:rFonts w:ascii="Arial" w:hAnsi="Arial" w:cs="Arial"/>
        </w:rPr>
      </w:pPr>
      <w:r w:rsidRPr="00890863">
        <w:rPr>
          <w:rFonts w:ascii="Arial" w:hAnsi="Arial" w:cs="Arial"/>
        </w:rPr>
        <w:t>Ne glede na določbe prejšnjih odstavkov se za določen del zimske službe upošteva pavšalni obračun. V ponudbenem predračunu so za vsak sklop navedeni odseki in posamezna dolžina, za katere je prav tako potrebno zagotavljati pravočasno in kakovostno storitev, obračuna pa se glede na dolžino odseka (v EUR/km/sezono) in ne glede na dejansko število opravljenih ur.</w:t>
      </w:r>
    </w:p>
    <w:p w14:paraId="4BE6786A" w14:textId="77777777" w:rsidR="007254D8" w:rsidRPr="00890863" w:rsidRDefault="007254D8" w:rsidP="00767B45">
      <w:pPr>
        <w:jc w:val="both"/>
        <w:rPr>
          <w:rFonts w:ascii="Arial" w:hAnsi="Arial" w:cs="Arial"/>
        </w:rPr>
      </w:pPr>
    </w:p>
    <w:p w14:paraId="63A6631B" w14:textId="77777777" w:rsidR="007254D8" w:rsidRPr="00890863" w:rsidRDefault="007254D8" w:rsidP="00767B45">
      <w:pPr>
        <w:jc w:val="both"/>
        <w:rPr>
          <w:rFonts w:ascii="Arial" w:hAnsi="Arial" w:cs="Arial"/>
        </w:rPr>
      </w:pPr>
      <w:r w:rsidRPr="00890863">
        <w:rPr>
          <w:rFonts w:ascii="Arial" w:hAnsi="Arial" w:cs="Arial"/>
        </w:rPr>
        <w:t>Izbrani ponudnik mora glede obračuna pavšalnega izvajanja storitev zimske službe upoštevati, da se ločen račun izstavi dvakrat na sezono oz. dvakrat v koledarskem letu, sorazmerno glede na število mesecev. To pomeni, da izvajalec do 31.1. izstavi račun za 2/5 celotne vrednosti tekoče sezone zimske službe, z datumom opravljene storitve 31.12. preteklega leta, ter ob zaključku tekoče sezone, oz. 30. 4. še za manjkajoče 3/5 celotne vrednosti tekoče sezone pavšalnega obračuna.</w:t>
      </w:r>
    </w:p>
    <w:p w14:paraId="0134F288" w14:textId="77777777" w:rsidR="007254D8" w:rsidRPr="00890863" w:rsidRDefault="007254D8" w:rsidP="00767B45">
      <w:pPr>
        <w:jc w:val="both"/>
        <w:rPr>
          <w:rFonts w:ascii="Arial" w:hAnsi="Arial" w:cs="Arial"/>
        </w:rPr>
      </w:pPr>
    </w:p>
    <w:p w14:paraId="6748F836" w14:textId="77777777" w:rsidR="007254D8" w:rsidRDefault="007254D8" w:rsidP="00767B45">
      <w:pPr>
        <w:jc w:val="both"/>
        <w:rPr>
          <w:rFonts w:ascii="Arial" w:hAnsi="Arial" w:cs="Arial"/>
        </w:rPr>
      </w:pPr>
      <w:r w:rsidRPr="00890863">
        <w:rPr>
          <w:rFonts w:ascii="Arial" w:hAnsi="Arial" w:cs="Arial"/>
        </w:rPr>
        <w:t>Obračun stroškov administracije in pripravljenosti se obračuna za vsako zimsko sezono posebej in sicer z obračunom za storitve opravljene v mesecu novembru.</w:t>
      </w:r>
    </w:p>
    <w:p w14:paraId="412E5BD5" w14:textId="77777777" w:rsidR="00790AE4" w:rsidRDefault="00790AE4" w:rsidP="00767B45">
      <w:pPr>
        <w:jc w:val="both"/>
        <w:rPr>
          <w:rFonts w:ascii="Arial" w:hAnsi="Arial" w:cs="Arial"/>
        </w:rPr>
      </w:pPr>
    </w:p>
    <w:p w14:paraId="6A0BC6F2" w14:textId="5F4F2F29" w:rsidR="00790AE4" w:rsidRPr="00890863" w:rsidRDefault="00790AE4" w:rsidP="00767B45">
      <w:pPr>
        <w:jc w:val="both"/>
        <w:rPr>
          <w:rFonts w:ascii="Arial" w:hAnsi="Arial" w:cs="Arial"/>
        </w:rPr>
      </w:pPr>
      <w:r>
        <w:rPr>
          <w:rFonts w:ascii="Arial" w:hAnsi="Arial" w:cs="Arial"/>
        </w:rPr>
        <w:t>Za odseke, ki so v prilogi označene z oznako »ločen obračun« in ne predstavljajo vzdrževanja cest in drugih javnih površin, pač pa so za naročnika strošek v okviru izvajanja drugih gospodarskih javnih služb (npr. dostop do zajetji za oskrbo s pitno vodo), mora izbrani ponudnik izstavljati ločene mesečne račune.</w:t>
      </w:r>
    </w:p>
    <w:p w14:paraId="75672148" w14:textId="77777777" w:rsidR="007254D8" w:rsidRPr="00890863" w:rsidRDefault="007254D8" w:rsidP="00767B45">
      <w:pPr>
        <w:jc w:val="both"/>
        <w:rPr>
          <w:rFonts w:ascii="Arial" w:hAnsi="Arial" w:cs="Arial"/>
        </w:rPr>
      </w:pPr>
    </w:p>
    <w:p w14:paraId="1074C184" w14:textId="77777777" w:rsidR="007254D8" w:rsidRPr="00890863" w:rsidRDefault="007254D8" w:rsidP="00767B45">
      <w:pPr>
        <w:jc w:val="both"/>
        <w:rPr>
          <w:rFonts w:ascii="Arial" w:hAnsi="Arial" w:cs="Arial"/>
        </w:rPr>
      </w:pPr>
    </w:p>
    <w:p w14:paraId="6A30B041" w14:textId="77777777" w:rsidR="007254D8" w:rsidRPr="00890863" w:rsidRDefault="007254D8" w:rsidP="00767B45">
      <w:pPr>
        <w:jc w:val="both"/>
        <w:rPr>
          <w:rFonts w:ascii="Arial" w:hAnsi="Arial" w:cs="Arial"/>
        </w:rPr>
      </w:pPr>
    </w:p>
    <w:p w14:paraId="68E69C81" w14:textId="77777777" w:rsidR="007254D8" w:rsidRPr="00890863" w:rsidRDefault="007254D8" w:rsidP="00767B45">
      <w:pPr>
        <w:jc w:val="both"/>
        <w:rPr>
          <w:rFonts w:ascii="Arial" w:hAnsi="Arial" w:cs="Arial"/>
        </w:rPr>
      </w:pPr>
    </w:p>
    <w:p w14:paraId="720EFA78" w14:textId="77777777" w:rsidR="007254D8" w:rsidRDefault="007254D8" w:rsidP="00767B45">
      <w:pPr>
        <w:jc w:val="both"/>
        <w:rPr>
          <w:rFonts w:ascii="Arial" w:hAnsi="Arial" w:cs="Arial"/>
        </w:rPr>
      </w:pPr>
    </w:p>
    <w:p w14:paraId="53908E19" w14:textId="77777777" w:rsidR="00F315EE" w:rsidRDefault="00F315EE" w:rsidP="00767B45">
      <w:pPr>
        <w:jc w:val="both"/>
        <w:rPr>
          <w:rFonts w:ascii="Arial" w:hAnsi="Arial" w:cs="Arial"/>
        </w:rPr>
      </w:pPr>
    </w:p>
    <w:p w14:paraId="30DA45DA" w14:textId="77777777" w:rsidR="00F315EE" w:rsidRDefault="00F315EE" w:rsidP="00767B45">
      <w:pPr>
        <w:jc w:val="both"/>
        <w:rPr>
          <w:rFonts w:ascii="Arial" w:hAnsi="Arial" w:cs="Arial"/>
        </w:rPr>
      </w:pPr>
    </w:p>
    <w:p w14:paraId="3664B76D" w14:textId="77777777" w:rsidR="00F315EE" w:rsidRDefault="00F315EE" w:rsidP="00767B45">
      <w:pPr>
        <w:jc w:val="both"/>
        <w:rPr>
          <w:rFonts w:ascii="Arial" w:hAnsi="Arial" w:cs="Arial"/>
        </w:rPr>
      </w:pPr>
    </w:p>
    <w:p w14:paraId="62FD1B10" w14:textId="77777777" w:rsidR="00F315EE" w:rsidRDefault="00F315EE" w:rsidP="00767B45">
      <w:pPr>
        <w:jc w:val="both"/>
        <w:rPr>
          <w:rFonts w:ascii="Arial" w:hAnsi="Arial" w:cs="Arial"/>
        </w:rPr>
      </w:pPr>
    </w:p>
    <w:p w14:paraId="72F431D0" w14:textId="77777777" w:rsidR="00F315EE" w:rsidRDefault="00F315EE" w:rsidP="00767B45">
      <w:pPr>
        <w:jc w:val="both"/>
        <w:rPr>
          <w:rFonts w:ascii="Arial" w:hAnsi="Arial" w:cs="Arial"/>
        </w:rPr>
      </w:pPr>
    </w:p>
    <w:p w14:paraId="1FDB9BD5" w14:textId="77777777" w:rsidR="00F315EE" w:rsidRDefault="00F315EE" w:rsidP="00767B45">
      <w:pPr>
        <w:jc w:val="both"/>
        <w:rPr>
          <w:rFonts w:ascii="Arial" w:hAnsi="Arial" w:cs="Arial"/>
        </w:rPr>
      </w:pPr>
    </w:p>
    <w:p w14:paraId="689AE3B6" w14:textId="77777777" w:rsidR="00F315EE" w:rsidRDefault="00F315EE" w:rsidP="00767B45">
      <w:pPr>
        <w:jc w:val="both"/>
        <w:rPr>
          <w:rFonts w:ascii="Arial" w:hAnsi="Arial" w:cs="Arial"/>
        </w:rPr>
      </w:pPr>
    </w:p>
    <w:bookmarkEnd w:id="108"/>
    <w:p w14:paraId="7B1D4F82" w14:textId="2D531352" w:rsidR="004279D7" w:rsidRPr="00F315EE" w:rsidRDefault="004279D7" w:rsidP="004279D7">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PRILOGA: SEZNAM ODSEKOV IN POVRŠIN</w:t>
      </w:r>
      <w:r w:rsidRPr="00F315EE">
        <w:rPr>
          <w:rFonts w:ascii="Arial" w:hAnsi="Arial" w:cs="Arial"/>
          <w:b/>
          <w:bCs/>
          <w:sz w:val="22"/>
          <w:szCs w:val="22"/>
        </w:rPr>
        <w:t xml:space="preserve"> </w:t>
      </w:r>
    </w:p>
    <w:p w14:paraId="5BD135DA" w14:textId="040BD852" w:rsidR="001015E8" w:rsidRDefault="001015E8" w:rsidP="00767B45">
      <w:pPr>
        <w:jc w:val="both"/>
        <w:rPr>
          <w:rFonts w:ascii="Arial" w:hAnsi="Arial" w:cs="Arial"/>
          <w:b/>
        </w:rPr>
      </w:pPr>
    </w:p>
    <w:p w14:paraId="514D0EC5" w14:textId="77777777" w:rsidR="004279D7" w:rsidRDefault="004279D7" w:rsidP="00767B45">
      <w:pPr>
        <w:jc w:val="both"/>
        <w:rPr>
          <w:rFonts w:ascii="Arial" w:hAnsi="Arial" w:cs="Arial"/>
          <w:b/>
        </w:rPr>
      </w:pPr>
    </w:p>
    <w:p w14:paraId="7039F3E3" w14:textId="689E4730" w:rsidR="004279D7" w:rsidRPr="00C30C77" w:rsidRDefault="004279D7" w:rsidP="00767B45">
      <w:pPr>
        <w:jc w:val="both"/>
        <w:rPr>
          <w:rFonts w:ascii="Arial" w:hAnsi="Arial" w:cs="Arial"/>
          <w:bCs/>
        </w:rPr>
      </w:pPr>
      <w:r w:rsidRPr="00C30C77">
        <w:rPr>
          <w:rFonts w:ascii="Arial" w:hAnsi="Arial" w:cs="Arial"/>
          <w:bCs/>
        </w:rPr>
        <w:t>Seznam odsekov in površin je podan v .xls obliki.</w:t>
      </w:r>
    </w:p>
    <w:p w14:paraId="66724845" w14:textId="77777777" w:rsidR="004279D7" w:rsidRDefault="004279D7" w:rsidP="00767B45">
      <w:pPr>
        <w:jc w:val="both"/>
        <w:rPr>
          <w:rFonts w:ascii="Arial" w:hAnsi="Arial" w:cs="Arial"/>
          <w:b/>
        </w:rPr>
      </w:pPr>
    </w:p>
    <w:p w14:paraId="6B3F86B5" w14:textId="77777777" w:rsidR="004279D7" w:rsidRDefault="004279D7" w:rsidP="00767B45">
      <w:pPr>
        <w:jc w:val="both"/>
        <w:rPr>
          <w:rFonts w:ascii="Arial" w:hAnsi="Arial" w:cs="Arial"/>
          <w:b/>
        </w:rPr>
      </w:pPr>
    </w:p>
    <w:p w14:paraId="0204C391" w14:textId="77777777" w:rsidR="004279D7" w:rsidRDefault="004279D7" w:rsidP="00767B45">
      <w:pPr>
        <w:jc w:val="both"/>
        <w:rPr>
          <w:rFonts w:ascii="Arial" w:hAnsi="Arial" w:cs="Arial"/>
          <w:b/>
        </w:rPr>
      </w:pPr>
    </w:p>
    <w:p w14:paraId="27BF9050" w14:textId="77777777" w:rsidR="004279D7" w:rsidRDefault="004279D7" w:rsidP="00767B45">
      <w:pPr>
        <w:jc w:val="both"/>
        <w:rPr>
          <w:rFonts w:ascii="Arial" w:hAnsi="Arial" w:cs="Arial"/>
          <w:b/>
        </w:rPr>
      </w:pPr>
    </w:p>
    <w:p w14:paraId="325B2807" w14:textId="77777777" w:rsidR="004279D7" w:rsidRDefault="004279D7" w:rsidP="00767B45">
      <w:pPr>
        <w:jc w:val="both"/>
        <w:rPr>
          <w:rFonts w:ascii="Arial" w:hAnsi="Arial" w:cs="Arial"/>
          <w:b/>
        </w:rPr>
      </w:pPr>
    </w:p>
    <w:p w14:paraId="2A1F1D0A" w14:textId="77777777" w:rsidR="004279D7" w:rsidRDefault="004279D7" w:rsidP="00767B45">
      <w:pPr>
        <w:jc w:val="both"/>
        <w:rPr>
          <w:rFonts w:ascii="Arial" w:hAnsi="Arial" w:cs="Arial"/>
          <w:b/>
        </w:rPr>
      </w:pPr>
    </w:p>
    <w:p w14:paraId="3AB3380C" w14:textId="77777777" w:rsidR="004279D7" w:rsidRDefault="004279D7" w:rsidP="00767B45">
      <w:pPr>
        <w:jc w:val="both"/>
        <w:rPr>
          <w:rFonts w:ascii="Arial" w:hAnsi="Arial" w:cs="Arial"/>
          <w:b/>
        </w:rPr>
      </w:pPr>
    </w:p>
    <w:p w14:paraId="4C616D75" w14:textId="77777777" w:rsidR="004279D7" w:rsidRDefault="004279D7" w:rsidP="00767B45">
      <w:pPr>
        <w:jc w:val="both"/>
        <w:rPr>
          <w:rFonts w:ascii="Arial" w:hAnsi="Arial" w:cs="Arial"/>
          <w:b/>
        </w:rPr>
      </w:pPr>
    </w:p>
    <w:p w14:paraId="2F2BC1B7" w14:textId="77777777" w:rsidR="004279D7" w:rsidRDefault="004279D7" w:rsidP="00767B45">
      <w:pPr>
        <w:jc w:val="both"/>
        <w:rPr>
          <w:rFonts w:ascii="Arial" w:hAnsi="Arial" w:cs="Arial"/>
          <w:b/>
        </w:rPr>
      </w:pPr>
    </w:p>
    <w:p w14:paraId="442D898E" w14:textId="77777777" w:rsidR="004279D7" w:rsidRDefault="004279D7" w:rsidP="00767B45">
      <w:pPr>
        <w:jc w:val="both"/>
        <w:rPr>
          <w:rFonts w:ascii="Arial" w:hAnsi="Arial" w:cs="Arial"/>
          <w:b/>
        </w:rPr>
      </w:pPr>
    </w:p>
    <w:p w14:paraId="62DEC5D2" w14:textId="77777777" w:rsidR="004279D7" w:rsidRDefault="004279D7" w:rsidP="00767B45">
      <w:pPr>
        <w:jc w:val="both"/>
        <w:rPr>
          <w:rFonts w:ascii="Arial" w:hAnsi="Arial" w:cs="Arial"/>
          <w:b/>
        </w:rPr>
      </w:pPr>
    </w:p>
    <w:p w14:paraId="25EFC9C7" w14:textId="77777777" w:rsidR="004279D7" w:rsidRDefault="004279D7" w:rsidP="00767B45">
      <w:pPr>
        <w:jc w:val="both"/>
        <w:rPr>
          <w:rFonts w:ascii="Arial" w:hAnsi="Arial" w:cs="Arial"/>
          <w:b/>
        </w:rPr>
      </w:pPr>
    </w:p>
    <w:p w14:paraId="1337DFE5" w14:textId="77777777" w:rsidR="004279D7" w:rsidRDefault="004279D7" w:rsidP="00767B45">
      <w:pPr>
        <w:jc w:val="both"/>
        <w:rPr>
          <w:rFonts w:ascii="Arial" w:hAnsi="Arial" w:cs="Arial"/>
          <w:b/>
        </w:rPr>
      </w:pPr>
    </w:p>
    <w:p w14:paraId="2CF800EF" w14:textId="77777777" w:rsidR="004279D7" w:rsidRDefault="004279D7" w:rsidP="00767B45">
      <w:pPr>
        <w:jc w:val="both"/>
        <w:rPr>
          <w:rFonts w:ascii="Arial" w:hAnsi="Arial" w:cs="Arial"/>
          <w:b/>
        </w:rPr>
      </w:pPr>
    </w:p>
    <w:p w14:paraId="187AF374" w14:textId="77777777" w:rsidR="004279D7" w:rsidRDefault="004279D7" w:rsidP="00767B45">
      <w:pPr>
        <w:jc w:val="both"/>
        <w:rPr>
          <w:rFonts w:ascii="Arial" w:hAnsi="Arial" w:cs="Arial"/>
          <w:b/>
        </w:rPr>
      </w:pPr>
    </w:p>
    <w:p w14:paraId="3A67454F" w14:textId="77777777" w:rsidR="004279D7" w:rsidRDefault="004279D7" w:rsidP="00767B45">
      <w:pPr>
        <w:jc w:val="both"/>
        <w:rPr>
          <w:rFonts w:ascii="Arial" w:hAnsi="Arial" w:cs="Arial"/>
          <w:b/>
        </w:rPr>
      </w:pPr>
    </w:p>
    <w:p w14:paraId="2F11F5E5" w14:textId="77777777" w:rsidR="004279D7" w:rsidRDefault="004279D7" w:rsidP="00767B45">
      <w:pPr>
        <w:jc w:val="both"/>
        <w:rPr>
          <w:rFonts w:ascii="Arial" w:hAnsi="Arial" w:cs="Arial"/>
          <w:b/>
        </w:rPr>
      </w:pPr>
    </w:p>
    <w:p w14:paraId="7C900BF5" w14:textId="77777777" w:rsidR="004279D7" w:rsidRDefault="004279D7" w:rsidP="00767B45">
      <w:pPr>
        <w:jc w:val="both"/>
        <w:rPr>
          <w:rFonts w:ascii="Arial" w:hAnsi="Arial" w:cs="Arial"/>
          <w:b/>
        </w:rPr>
      </w:pPr>
    </w:p>
    <w:p w14:paraId="344FC5FD" w14:textId="77777777" w:rsidR="004279D7" w:rsidRDefault="004279D7" w:rsidP="00767B45">
      <w:pPr>
        <w:jc w:val="both"/>
        <w:rPr>
          <w:rFonts w:ascii="Arial" w:hAnsi="Arial" w:cs="Arial"/>
          <w:b/>
        </w:rPr>
      </w:pPr>
    </w:p>
    <w:p w14:paraId="77010288" w14:textId="77777777" w:rsidR="004279D7" w:rsidRDefault="004279D7" w:rsidP="00767B45">
      <w:pPr>
        <w:jc w:val="both"/>
        <w:rPr>
          <w:rFonts w:ascii="Arial" w:hAnsi="Arial" w:cs="Arial"/>
          <w:b/>
        </w:rPr>
      </w:pPr>
    </w:p>
    <w:p w14:paraId="16598825" w14:textId="77777777" w:rsidR="004279D7" w:rsidRDefault="004279D7" w:rsidP="00767B45">
      <w:pPr>
        <w:jc w:val="both"/>
        <w:rPr>
          <w:rFonts w:ascii="Arial" w:hAnsi="Arial" w:cs="Arial"/>
          <w:b/>
        </w:rPr>
      </w:pPr>
    </w:p>
    <w:p w14:paraId="4813A4DD" w14:textId="77777777" w:rsidR="004279D7" w:rsidRDefault="004279D7" w:rsidP="00767B45">
      <w:pPr>
        <w:jc w:val="both"/>
        <w:rPr>
          <w:rFonts w:ascii="Arial" w:hAnsi="Arial" w:cs="Arial"/>
          <w:b/>
        </w:rPr>
      </w:pPr>
    </w:p>
    <w:p w14:paraId="42DAA4DD" w14:textId="77777777" w:rsidR="004279D7" w:rsidRDefault="004279D7" w:rsidP="00767B45">
      <w:pPr>
        <w:jc w:val="both"/>
        <w:rPr>
          <w:rFonts w:ascii="Arial" w:hAnsi="Arial" w:cs="Arial"/>
          <w:b/>
        </w:rPr>
      </w:pPr>
    </w:p>
    <w:p w14:paraId="126A7844" w14:textId="77777777" w:rsidR="004279D7" w:rsidRDefault="004279D7" w:rsidP="00767B45">
      <w:pPr>
        <w:jc w:val="both"/>
        <w:rPr>
          <w:rFonts w:ascii="Arial" w:hAnsi="Arial" w:cs="Arial"/>
          <w:b/>
        </w:rPr>
      </w:pPr>
    </w:p>
    <w:p w14:paraId="712A79D8" w14:textId="77777777" w:rsidR="004279D7" w:rsidRDefault="004279D7" w:rsidP="00767B45">
      <w:pPr>
        <w:jc w:val="both"/>
        <w:rPr>
          <w:rFonts w:ascii="Arial" w:hAnsi="Arial" w:cs="Arial"/>
          <w:b/>
        </w:rPr>
      </w:pPr>
    </w:p>
    <w:p w14:paraId="32AE45F5" w14:textId="77777777" w:rsidR="004279D7" w:rsidRDefault="004279D7" w:rsidP="00767B45">
      <w:pPr>
        <w:jc w:val="both"/>
        <w:rPr>
          <w:rFonts w:ascii="Arial" w:hAnsi="Arial" w:cs="Arial"/>
          <w:b/>
        </w:rPr>
      </w:pPr>
    </w:p>
    <w:p w14:paraId="44EC5D4E" w14:textId="77777777" w:rsidR="004279D7" w:rsidRDefault="004279D7" w:rsidP="00767B45">
      <w:pPr>
        <w:jc w:val="both"/>
        <w:rPr>
          <w:rFonts w:ascii="Arial" w:hAnsi="Arial" w:cs="Arial"/>
          <w:b/>
        </w:rPr>
      </w:pPr>
    </w:p>
    <w:p w14:paraId="1B1BFB7A" w14:textId="77777777" w:rsidR="004279D7" w:rsidRDefault="004279D7" w:rsidP="00767B45">
      <w:pPr>
        <w:jc w:val="both"/>
        <w:rPr>
          <w:rFonts w:ascii="Arial" w:hAnsi="Arial" w:cs="Arial"/>
          <w:b/>
        </w:rPr>
      </w:pPr>
    </w:p>
    <w:p w14:paraId="4593BEAB" w14:textId="77777777" w:rsidR="004279D7" w:rsidRDefault="004279D7" w:rsidP="00767B45">
      <w:pPr>
        <w:jc w:val="both"/>
        <w:rPr>
          <w:rFonts w:ascii="Arial" w:hAnsi="Arial" w:cs="Arial"/>
          <w:b/>
        </w:rPr>
      </w:pPr>
    </w:p>
    <w:p w14:paraId="24DDACBD" w14:textId="77777777" w:rsidR="004279D7" w:rsidRDefault="004279D7" w:rsidP="00767B45">
      <w:pPr>
        <w:jc w:val="both"/>
        <w:rPr>
          <w:rFonts w:ascii="Arial" w:hAnsi="Arial" w:cs="Arial"/>
          <w:b/>
        </w:rPr>
      </w:pPr>
    </w:p>
    <w:p w14:paraId="0140C3B9" w14:textId="77777777" w:rsidR="004279D7" w:rsidRDefault="004279D7" w:rsidP="00767B45">
      <w:pPr>
        <w:jc w:val="both"/>
        <w:rPr>
          <w:rFonts w:ascii="Arial" w:hAnsi="Arial" w:cs="Arial"/>
          <w:b/>
        </w:rPr>
      </w:pPr>
    </w:p>
    <w:p w14:paraId="40EDCAEA" w14:textId="77777777" w:rsidR="004279D7" w:rsidRDefault="004279D7" w:rsidP="00767B45">
      <w:pPr>
        <w:jc w:val="both"/>
        <w:rPr>
          <w:rFonts w:ascii="Arial" w:hAnsi="Arial" w:cs="Arial"/>
          <w:b/>
        </w:rPr>
      </w:pPr>
    </w:p>
    <w:p w14:paraId="5431848B" w14:textId="77777777" w:rsidR="004279D7" w:rsidRDefault="004279D7" w:rsidP="00767B45">
      <w:pPr>
        <w:jc w:val="both"/>
        <w:rPr>
          <w:rFonts w:ascii="Arial" w:hAnsi="Arial" w:cs="Arial"/>
          <w:b/>
        </w:rPr>
      </w:pPr>
    </w:p>
    <w:p w14:paraId="1CA98177" w14:textId="77777777" w:rsidR="004279D7" w:rsidRDefault="004279D7" w:rsidP="00767B45">
      <w:pPr>
        <w:jc w:val="both"/>
        <w:rPr>
          <w:rFonts w:ascii="Arial" w:hAnsi="Arial" w:cs="Arial"/>
          <w:b/>
        </w:rPr>
      </w:pPr>
    </w:p>
    <w:p w14:paraId="66742C5E" w14:textId="77777777" w:rsidR="004279D7" w:rsidRDefault="004279D7" w:rsidP="00767B45">
      <w:pPr>
        <w:jc w:val="both"/>
        <w:rPr>
          <w:rFonts w:ascii="Arial" w:hAnsi="Arial" w:cs="Arial"/>
          <w:b/>
        </w:rPr>
      </w:pPr>
    </w:p>
    <w:p w14:paraId="7DA694E3" w14:textId="77777777" w:rsidR="004279D7" w:rsidRDefault="004279D7" w:rsidP="00767B45">
      <w:pPr>
        <w:jc w:val="both"/>
        <w:rPr>
          <w:rFonts w:ascii="Arial" w:hAnsi="Arial" w:cs="Arial"/>
          <w:b/>
        </w:rPr>
      </w:pPr>
    </w:p>
    <w:p w14:paraId="0662488B" w14:textId="77777777" w:rsidR="004279D7" w:rsidRDefault="004279D7" w:rsidP="00767B45">
      <w:pPr>
        <w:jc w:val="both"/>
        <w:rPr>
          <w:rFonts w:ascii="Arial" w:hAnsi="Arial" w:cs="Arial"/>
          <w:b/>
        </w:rPr>
      </w:pPr>
    </w:p>
    <w:p w14:paraId="397503DF" w14:textId="77777777" w:rsidR="004279D7" w:rsidRDefault="004279D7" w:rsidP="00767B45">
      <w:pPr>
        <w:jc w:val="both"/>
        <w:rPr>
          <w:rFonts w:ascii="Arial" w:hAnsi="Arial" w:cs="Arial"/>
          <w:b/>
        </w:rPr>
      </w:pPr>
    </w:p>
    <w:p w14:paraId="17837C5A" w14:textId="77777777" w:rsidR="004279D7" w:rsidRDefault="004279D7" w:rsidP="00767B45">
      <w:pPr>
        <w:jc w:val="both"/>
        <w:rPr>
          <w:rFonts w:ascii="Arial" w:hAnsi="Arial" w:cs="Arial"/>
          <w:b/>
        </w:rPr>
      </w:pPr>
    </w:p>
    <w:p w14:paraId="640EEF30" w14:textId="77777777" w:rsidR="004279D7" w:rsidRDefault="004279D7" w:rsidP="00767B45">
      <w:pPr>
        <w:jc w:val="both"/>
        <w:rPr>
          <w:rFonts w:ascii="Arial" w:hAnsi="Arial" w:cs="Arial"/>
          <w:b/>
        </w:rPr>
      </w:pPr>
    </w:p>
    <w:p w14:paraId="55BA7299" w14:textId="77777777" w:rsidR="004279D7" w:rsidRDefault="004279D7" w:rsidP="00767B45">
      <w:pPr>
        <w:jc w:val="both"/>
        <w:rPr>
          <w:rFonts w:ascii="Arial" w:hAnsi="Arial" w:cs="Arial"/>
          <w:b/>
        </w:rPr>
      </w:pPr>
    </w:p>
    <w:p w14:paraId="4A730B10" w14:textId="77777777" w:rsidR="004279D7" w:rsidRDefault="004279D7" w:rsidP="00767B45">
      <w:pPr>
        <w:jc w:val="both"/>
        <w:rPr>
          <w:rFonts w:ascii="Arial" w:hAnsi="Arial" w:cs="Arial"/>
          <w:b/>
        </w:rPr>
      </w:pPr>
    </w:p>
    <w:p w14:paraId="4954772C" w14:textId="77777777" w:rsidR="004279D7" w:rsidRDefault="004279D7" w:rsidP="00767B45">
      <w:pPr>
        <w:jc w:val="both"/>
        <w:rPr>
          <w:rFonts w:ascii="Arial" w:hAnsi="Arial" w:cs="Arial"/>
          <w:b/>
        </w:rPr>
      </w:pPr>
    </w:p>
    <w:p w14:paraId="09F5C5EF" w14:textId="77777777" w:rsidR="004279D7" w:rsidRDefault="004279D7" w:rsidP="00767B45">
      <w:pPr>
        <w:jc w:val="both"/>
        <w:rPr>
          <w:rFonts w:ascii="Arial" w:hAnsi="Arial" w:cs="Arial"/>
          <w:b/>
        </w:rPr>
      </w:pPr>
    </w:p>
    <w:p w14:paraId="70346B92" w14:textId="77777777" w:rsidR="004279D7" w:rsidRDefault="004279D7" w:rsidP="00767B45">
      <w:pPr>
        <w:jc w:val="both"/>
        <w:rPr>
          <w:rFonts w:ascii="Arial" w:hAnsi="Arial" w:cs="Arial"/>
          <w:b/>
        </w:rPr>
      </w:pPr>
    </w:p>
    <w:p w14:paraId="443528F2" w14:textId="77777777" w:rsidR="004279D7" w:rsidRDefault="004279D7" w:rsidP="00767B45">
      <w:pPr>
        <w:jc w:val="both"/>
        <w:rPr>
          <w:rFonts w:ascii="Arial" w:hAnsi="Arial" w:cs="Arial"/>
          <w:b/>
        </w:rPr>
      </w:pPr>
    </w:p>
    <w:p w14:paraId="68D622D4" w14:textId="77777777" w:rsidR="004279D7" w:rsidRDefault="004279D7" w:rsidP="00767B45">
      <w:pPr>
        <w:jc w:val="both"/>
        <w:rPr>
          <w:rFonts w:ascii="Arial" w:hAnsi="Arial" w:cs="Arial"/>
          <w:b/>
        </w:rPr>
      </w:pPr>
    </w:p>
    <w:p w14:paraId="62BDB0F0" w14:textId="77777777" w:rsidR="004279D7" w:rsidRDefault="004279D7" w:rsidP="00767B45">
      <w:pPr>
        <w:jc w:val="both"/>
        <w:rPr>
          <w:rFonts w:ascii="Arial" w:hAnsi="Arial" w:cs="Arial"/>
          <w:b/>
        </w:rPr>
      </w:pPr>
    </w:p>
    <w:p w14:paraId="21A5820E" w14:textId="77777777" w:rsidR="004279D7" w:rsidRDefault="004279D7" w:rsidP="00767B45">
      <w:pPr>
        <w:jc w:val="both"/>
        <w:rPr>
          <w:rFonts w:ascii="Arial" w:hAnsi="Arial" w:cs="Arial"/>
          <w:b/>
        </w:rPr>
      </w:pPr>
    </w:p>
    <w:p w14:paraId="3EA2F25C" w14:textId="77777777" w:rsidR="004279D7" w:rsidRDefault="004279D7" w:rsidP="00767B45">
      <w:pPr>
        <w:jc w:val="both"/>
        <w:rPr>
          <w:rFonts w:ascii="Arial" w:hAnsi="Arial" w:cs="Arial"/>
          <w:b/>
        </w:rPr>
      </w:pPr>
    </w:p>
    <w:p w14:paraId="70E65121" w14:textId="77777777" w:rsidR="004279D7" w:rsidRDefault="004279D7" w:rsidP="00767B45">
      <w:pPr>
        <w:jc w:val="both"/>
        <w:rPr>
          <w:rFonts w:ascii="Arial" w:hAnsi="Arial" w:cs="Arial"/>
          <w:b/>
        </w:rPr>
      </w:pPr>
    </w:p>
    <w:p w14:paraId="36CEBC11" w14:textId="77777777" w:rsidR="004279D7" w:rsidRDefault="004279D7" w:rsidP="00767B45">
      <w:pPr>
        <w:jc w:val="both"/>
        <w:rPr>
          <w:rFonts w:ascii="Arial" w:hAnsi="Arial" w:cs="Arial"/>
          <w:b/>
        </w:rPr>
      </w:pPr>
    </w:p>
    <w:p w14:paraId="283296DF" w14:textId="77777777" w:rsidR="004279D7" w:rsidRDefault="004279D7" w:rsidP="00767B45">
      <w:pPr>
        <w:jc w:val="both"/>
        <w:rPr>
          <w:rFonts w:ascii="Arial" w:hAnsi="Arial" w:cs="Arial"/>
          <w:b/>
        </w:rPr>
      </w:pPr>
    </w:p>
    <w:p w14:paraId="2BC37448" w14:textId="77777777" w:rsidR="004279D7" w:rsidRDefault="004279D7" w:rsidP="00767B45">
      <w:pPr>
        <w:jc w:val="both"/>
        <w:rPr>
          <w:rFonts w:ascii="Arial" w:hAnsi="Arial" w:cs="Arial"/>
          <w:b/>
        </w:rPr>
      </w:pPr>
    </w:p>
    <w:p w14:paraId="373E34F2" w14:textId="77777777" w:rsidR="006D1243" w:rsidRDefault="006D1243" w:rsidP="00767B45">
      <w:pPr>
        <w:jc w:val="both"/>
        <w:rPr>
          <w:rFonts w:ascii="Arial" w:hAnsi="Arial" w:cs="Arial"/>
          <w:b/>
        </w:rPr>
      </w:pPr>
    </w:p>
    <w:p w14:paraId="19DCA012" w14:textId="7BF948B5" w:rsidR="003615A8" w:rsidRDefault="003615A8" w:rsidP="00767B45">
      <w:pPr>
        <w:jc w:val="right"/>
        <w:rPr>
          <w:rFonts w:ascii="Arial" w:hAnsi="Arial" w:cs="Arial"/>
          <w:b/>
          <w:sz w:val="22"/>
          <w:szCs w:val="22"/>
        </w:rPr>
      </w:pPr>
    </w:p>
    <w:p w14:paraId="77B45F6B" w14:textId="2FB4BB27"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lastRenderedPageBreak/>
        <w:t>POVZETEK PREDRAČUNA</w:t>
      </w:r>
      <w:r w:rsidR="004279D7">
        <w:rPr>
          <w:rFonts w:ascii="Arial" w:hAnsi="Arial" w:cs="Arial"/>
          <w:b/>
          <w:bCs/>
        </w:rPr>
        <w:t xml:space="preserve"> (rekapitulacija)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77777777"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ZIMSKO VZDRŽEVANJE CEST IN OSTALIH JAVNIH POVRŠIN V OBČINI IDRIJA V OBDOBJU OD 1.11.2023 DO 30.4.2026«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51D2E2DC" w:rsidR="004279D7" w:rsidRPr="000D523E"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 ali za posamezen sklop, za katerega se prijavljam</w:t>
      </w:r>
    </w:p>
    <w:p w14:paraId="32792D3C" w14:textId="77777777" w:rsidR="004279D7" w:rsidRPr="000D523E" w:rsidRDefault="004279D7" w:rsidP="000D523E">
      <w:pPr>
        <w:tabs>
          <w:tab w:val="left" w:pos="426"/>
        </w:tabs>
        <w:contextualSpacing/>
        <w:jc w:val="both"/>
        <w:rPr>
          <w:rFonts w:ascii="Arial" w:hAnsi="Arial" w:cs="Arial"/>
        </w:rPr>
      </w:pPr>
    </w:p>
    <w:p w14:paraId="0391CBB1" w14:textId="77777777" w:rsidR="00382295" w:rsidRPr="000D523E" w:rsidRDefault="00382295" w:rsidP="000D523E">
      <w:pPr>
        <w:pStyle w:val="Odstavekseznama"/>
        <w:tabs>
          <w:tab w:val="left" w:pos="426"/>
        </w:tabs>
        <w:ind w:left="720"/>
        <w:contextualSpacing/>
        <w:jc w:val="both"/>
        <w:rPr>
          <w:rFonts w:ascii="Arial" w:hAnsi="Arial" w:cs="Arial"/>
          <w:color w:val="000000"/>
        </w:rPr>
      </w:pPr>
    </w:p>
    <w:tbl>
      <w:tblPr>
        <w:tblW w:w="4929" w:type="pct"/>
        <w:jc w:val="center"/>
        <w:tblLook w:val="04A0" w:firstRow="1" w:lastRow="0" w:firstColumn="1" w:lastColumn="0" w:noHBand="0" w:noVBand="1"/>
      </w:tblPr>
      <w:tblGrid>
        <w:gridCol w:w="2899"/>
        <w:gridCol w:w="1915"/>
        <w:gridCol w:w="1843"/>
        <w:gridCol w:w="2274"/>
      </w:tblGrid>
      <w:tr w:rsidR="000D523E" w:rsidRPr="00D51FC0" w14:paraId="5569202E" w14:textId="0BE68B99"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7A9E7546" w:rsidR="000D523E" w:rsidRPr="00D51FC0" w:rsidRDefault="000D523E" w:rsidP="00767B45">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22F411A8" w:rsidR="000D523E" w:rsidRPr="00D51FC0" w:rsidRDefault="000D523E" w:rsidP="00767B45">
            <w:pPr>
              <w:jc w:val="center"/>
              <w:rPr>
                <w:rFonts w:ascii="Arial" w:hAnsi="Arial" w:cs="Arial"/>
              </w:rPr>
            </w:pPr>
            <w:r>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2F9A0ACA" w:rsidR="000D523E" w:rsidRPr="00D51FC0" w:rsidRDefault="000D523E" w:rsidP="00767B45">
            <w:pPr>
              <w:jc w:val="center"/>
              <w:rPr>
                <w:rFonts w:ascii="Arial" w:hAnsi="Arial" w:cs="Arial"/>
              </w:rPr>
            </w:pPr>
            <w:r>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4AECA5BD" w:rsidR="000D523E" w:rsidRPr="00D51FC0" w:rsidRDefault="000D523E" w:rsidP="00767B45">
            <w:pPr>
              <w:jc w:val="center"/>
              <w:rPr>
                <w:rFonts w:ascii="Arial" w:hAnsi="Arial" w:cs="Arial"/>
              </w:rPr>
            </w:pPr>
            <w:r>
              <w:rPr>
                <w:rFonts w:ascii="Arial" w:hAnsi="Arial" w:cs="Arial"/>
              </w:rPr>
              <w:t>Skupaj ponudbena vrednost v EUR brez DDV</w:t>
            </w:r>
          </w:p>
        </w:tc>
      </w:tr>
      <w:tr w:rsidR="000D523E" w:rsidRPr="00D51FC0" w14:paraId="72E22CF7" w14:textId="0091A7C2"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D047853" w14:textId="62F22249" w:rsidR="000D523E" w:rsidRPr="00D51FC0" w:rsidRDefault="000D523E" w:rsidP="004279D7">
            <w:pPr>
              <w:rPr>
                <w:rFonts w:ascii="Arial" w:hAnsi="Arial" w:cs="Arial"/>
              </w:rPr>
            </w:pPr>
            <w:r w:rsidRPr="001E653F">
              <w:rPr>
                <w:rFonts w:ascii="Arial" w:eastAsia="Calibri" w:hAnsi="Arial" w:cs="Arial"/>
              </w:rPr>
              <w:t xml:space="preserve">sklop 1 – Črni Vrh </w:t>
            </w:r>
          </w:p>
        </w:tc>
        <w:tc>
          <w:tcPr>
            <w:tcW w:w="1072" w:type="pct"/>
            <w:tcBorders>
              <w:top w:val="single" w:sz="5" w:space="0" w:color="000000"/>
              <w:left w:val="single" w:sz="5" w:space="0" w:color="000000"/>
              <w:bottom w:val="single" w:sz="5" w:space="0" w:color="000000"/>
              <w:right w:val="single" w:sz="5" w:space="0" w:color="000000"/>
            </w:tcBorders>
          </w:tcPr>
          <w:p w14:paraId="6EB9950B" w14:textId="4060C359" w:rsidR="000D523E" w:rsidRPr="00D51FC0"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F91D49" w14:textId="2577FCCD" w:rsidR="000D523E" w:rsidRPr="00D51FC0"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88EC67" w14:textId="7AA39787" w:rsidR="000D523E" w:rsidRPr="00D51FC0" w:rsidRDefault="000D523E" w:rsidP="004279D7">
            <w:pPr>
              <w:jc w:val="center"/>
              <w:rPr>
                <w:rFonts w:ascii="Arial" w:hAnsi="Arial" w:cs="Arial"/>
              </w:rPr>
            </w:pPr>
          </w:p>
        </w:tc>
      </w:tr>
      <w:tr w:rsidR="000D523E" w:rsidRPr="00D51FC0" w14:paraId="769FCF1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F71F3CB" w14:textId="7E1A3836" w:rsidR="000D523E" w:rsidRDefault="000D523E" w:rsidP="004279D7">
            <w:pPr>
              <w:rPr>
                <w:rFonts w:ascii="Arial" w:hAnsi="Arial" w:cs="Arial"/>
                <w:color w:val="000000"/>
              </w:rPr>
            </w:pPr>
            <w:r w:rsidRPr="001E653F">
              <w:rPr>
                <w:rFonts w:ascii="Arial" w:eastAsia="Calibri" w:hAnsi="Arial" w:cs="Arial"/>
              </w:rPr>
              <w:t xml:space="preserve">sklop 2 – Godovič </w:t>
            </w:r>
          </w:p>
        </w:tc>
        <w:tc>
          <w:tcPr>
            <w:tcW w:w="1072" w:type="pct"/>
            <w:tcBorders>
              <w:top w:val="single" w:sz="5" w:space="0" w:color="000000"/>
              <w:left w:val="single" w:sz="5" w:space="0" w:color="000000"/>
              <w:bottom w:val="single" w:sz="5" w:space="0" w:color="000000"/>
              <w:right w:val="single" w:sz="5" w:space="0" w:color="000000"/>
            </w:tcBorders>
          </w:tcPr>
          <w:p w14:paraId="71A2635F"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DCB2F4A"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E22CC8" w14:textId="77777777" w:rsidR="000D523E" w:rsidRPr="00D51FC0" w:rsidRDefault="000D523E" w:rsidP="004279D7">
            <w:pPr>
              <w:jc w:val="center"/>
              <w:rPr>
                <w:rFonts w:ascii="Arial" w:hAnsi="Arial" w:cs="Arial"/>
              </w:rPr>
            </w:pPr>
          </w:p>
        </w:tc>
      </w:tr>
      <w:tr w:rsidR="000D523E" w:rsidRPr="00D51FC0" w14:paraId="46A6880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1979EDE" w14:textId="4EEB6CD2" w:rsidR="000D523E" w:rsidRDefault="000D523E" w:rsidP="004279D7">
            <w:pPr>
              <w:rPr>
                <w:rFonts w:ascii="Arial" w:hAnsi="Arial" w:cs="Arial"/>
                <w:color w:val="000000"/>
              </w:rPr>
            </w:pPr>
            <w:r w:rsidRPr="001E653F">
              <w:rPr>
                <w:rFonts w:ascii="Arial" w:eastAsia="Calibri" w:hAnsi="Arial" w:cs="Arial"/>
              </w:rPr>
              <w:t xml:space="preserve">sklop 3 – Zavratec </w:t>
            </w:r>
          </w:p>
        </w:tc>
        <w:tc>
          <w:tcPr>
            <w:tcW w:w="1072" w:type="pct"/>
            <w:tcBorders>
              <w:top w:val="single" w:sz="5" w:space="0" w:color="000000"/>
              <w:left w:val="single" w:sz="5" w:space="0" w:color="000000"/>
              <w:bottom w:val="single" w:sz="5" w:space="0" w:color="000000"/>
              <w:right w:val="single" w:sz="5" w:space="0" w:color="000000"/>
            </w:tcBorders>
          </w:tcPr>
          <w:p w14:paraId="60B69771"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DCC05D"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CC825B" w14:textId="77777777" w:rsidR="000D523E" w:rsidRPr="00D51FC0" w:rsidRDefault="000D523E" w:rsidP="004279D7">
            <w:pPr>
              <w:jc w:val="center"/>
              <w:rPr>
                <w:rFonts w:ascii="Arial" w:hAnsi="Arial" w:cs="Arial"/>
              </w:rPr>
            </w:pPr>
          </w:p>
        </w:tc>
      </w:tr>
      <w:tr w:rsidR="000D523E" w:rsidRPr="00D51FC0" w14:paraId="2A85377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644D16A" w14:textId="38BAA236" w:rsidR="000D523E" w:rsidRDefault="000D523E" w:rsidP="004279D7">
            <w:pPr>
              <w:rPr>
                <w:rFonts w:ascii="Arial" w:hAnsi="Arial" w:cs="Arial"/>
                <w:color w:val="000000"/>
              </w:rPr>
            </w:pPr>
            <w:r w:rsidRPr="001E653F">
              <w:rPr>
                <w:rFonts w:ascii="Arial" w:eastAsia="Calibri" w:hAnsi="Arial" w:cs="Arial"/>
              </w:rPr>
              <w:t>sklop 4 –Dole 1</w:t>
            </w:r>
          </w:p>
        </w:tc>
        <w:tc>
          <w:tcPr>
            <w:tcW w:w="1072" w:type="pct"/>
            <w:tcBorders>
              <w:top w:val="single" w:sz="5" w:space="0" w:color="000000"/>
              <w:left w:val="single" w:sz="5" w:space="0" w:color="000000"/>
              <w:bottom w:val="single" w:sz="5" w:space="0" w:color="000000"/>
              <w:right w:val="single" w:sz="5" w:space="0" w:color="000000"/>
            </w:tcBorders>
          </w:tcPr>
          <w:p w14:paraId="4922C2E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59BC0E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444578" w14:textId="77777777" w:rsidR="000D523E" w:rsidRPr="00D51FC0" w:rsidRDefault="000D523E" w:rsidP="004279D7">
            <w:pPr>
              <w:jc w:val="center"/>
              <w:rPr>
                <w:rFonts w:ascii="Arial" w:hAnsi="Arial" w:cs="Arial"/>
              </w:rPr>
            </w:pPr>
          </w:p>
        </w:tc>
      </w:tr>
      <w:tr w:rsidR="000D523E" w:rsidRPr="00D51FC0" w14:paraId="1001AF5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36FEF89" w14:textId="6AEDB700" w:rsidR="000D523E" w:rsidRDefault="000D523E" w:rsidP="004279D7">
            <w:pPr>
              <w:rPr>
                <w:rFonts w:ascii="Arial" w:hAnsi="Arial" w:cs="Arial"/>
                <w:color w:val="000000"/>
              </w:rPr>
            </w:pPr>
            <w:r w:rsidRPr="001E653F">
              <w:rPr>
                <w:rFonts w:ascii="Arial" w:eastAsia="Calibri" w:hAnsi="Arial" w:cs="Arial"/>
              </w:rPr>
              <w:t>sklop 5 – Dole 2</w:t>
            </w:r>
          </w:p>
        </w:tc>
        <w:tc>
          <w:tcPr>
            <w:tcW w:w="1072" w:type="pct"/>
            <w:tcBorders>
              <w:top w:val="single" w:sz="5" w:space="0" w:color="000000"/>
              <w:left w:val="single" w:sz="5" w:space="0" w:color="000000"/>
              <w:bottom w:val="single" w:sz="5" w:space="0" w:color="000000"/>
              <w:right w:val="single" w:sz="5" w:space="0" w:color="000000"/>
            </w:tcBorders>
          </w:tcPr>
          <w:p w14:paraId="48450973"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B8860D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F7C656" w14:textId="77777777" w:rsidR="000D523E" w:rsidRPr="00D51FC0" w:rsidRDefault="000D523E" w:rsidP="004279D7">
            <w:pPr>
              <w:jc w:val="center"/>
              <w:rPr>
                <w:rFonts w:ascii="Arial" w:hAnsi="Arial" w:cs="Arial"/>
              </w:rPr>
            </w:pPr>
          </w:p>
        </w:tc>
      </w:tr>
      <w:tr w:rsidR="000D523E" w:rsidRPr="00D51FC0" w14:paraId="47466AC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456BB62" w14:textId="3C925C7B" w:rsidR="000D523E" w:rsidRDefault="000D523E" w:rsidP="004279D7">
            <w:pPr>
              <w:rPr>
                <w:rFonts w:ascii="Arial" w:hAnsi="Arial" w:cs="Arial"/>
                <w:color w:val="000000"/>
              </w:rPr>
            </w:pPr>
            <w:r w:rsidRPr="001E653F">
              <w:rPr>
                <w:rFonts w:ascii="Arial" w:eastAsia="Calibri" w:hAnsi="Arial" w:cs="Arial"/>
              </w:rPr>
              <w:t>sklop 6 – Dole 3</w:t>
            </w:r>
          </w:p>
        </w:tc>
        <w:tc>
          <w:tcPr>
            <w:tcW w:w="1072" w:type="pct"/>
            <w:tcBorders>
              <w:top w:val="single" w:sz="5" w:space="0" w:color="000000"/>
              <w:left w:val="single" w:sz="5" w:space="0" w:color="000000"/>
              <w:bottom w:val="single" w:sz="5" w:space="0" w:color="000000"/>
              <w:right w:val="single" w:sz="5" w:space="0" w:color="000000"/>
            </w:tcBorders>
          </w:tcPr>
          <w:p w14:paraId="3E5F8A59"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24B59F6"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C72635" w14:textId="77777777" w:rsidR="000D523E" w:rsidRPr="00D51FC0" w:rsidRDefault="000D523E" w:rsidP="004279D7">
            <w:pPr>
              <w:jc w:val="center"/>
              <w:rPr>
                <w:rFonts w:ascii="Arial" w:hAnsi="Arial" w:cs="Arial"/>
              </w:rPr>
            </w:pPr>
          </w:p>
        </w:tc>
      </w:tr>
      <w:tr w:rsidR="000D523E" w:rsidRPr="00D51FC0" w14:paraId="4D3F3B1D"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947B107" w14:textId="55F2C0A9" w:rsidR="000D523E" w:rsidRDefault="000D523E" w:rsidP="004279D7">
            <w:pPr>
              <w:rPr>
                <w:rFonts w:ascii="Arial" w:hAnsi="Arial" w:cs="Arial"/>
                <w:color w:val="000000"/>
              </w:rPr>
            </w:pPr>
            <w:r w:rsidRPr="001E653F">
              <w:rPr>
                <w:rFonts w:ascii="Arial" w:eastAsia="Calibri" w:hAnsi="Arial" w:cs="Arial"/>
              </w:rPr>
              <w:t>sklop 7– Dole 4</w:t>
            </w:r>
          </w:p>
        </w:tc>
        <w:tc>
          <w:tcPr>
            <w:tcW w:w="1072" w:type="pct"/>
            <w:tcBorders>
              <w:top w:val="single" w:sz="5" w:space="0" w:color="000000"/>
              <w:left w:val="single" w:sz="5" w:space="0" w:color="000000"/>
              <w:bottom w:val="single" w:sz="5" w:space="0" w:color="000000"/>
              <w:right w:val="single" w:sz="5" w:space="0" w:color="000000"/>
            </w:tcBorders>
          </w:tcPr>
          <w:p w14:paraId="6E5F2405"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F5C2C9"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3E734F" w14:textId="77777777" w:rsidR="000D523E" w:rsidRPr="00D51FC0" w:rsidRDefault="000D523E" w:rsidP="004279D7">
            <w:pPr>
              <w:jc w:val="center"/>
              <w:rPr>
                <w:rFonts w:ascii="Arial" w:hAnsi="Arial" w:cs="Arial"/>
              </w:rPr>
            </w:pPr>
          </w:p>
        </w:tc>
      </w:tr>
      <w:tr w:rsidR="000D523E" w:rsidRPr="00D51FC0" w14:paraId="5B171FD5"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C579125" w14:textId="5CD5F566" w:rsidR="000D523E" w:rsidRDefault="000D523E" w:rsidP="004279D7">
            <w:pPr>
              <w:rPr>
                <w:rFonts w:ascii="Arial" w:hAnsi="Arial" w:cs="Arial"/>
                <w:color w:val="000000"/>
              </w:rPr>
            </w:pPr>
            <w:r w:rsidRPr="001E653F">
              <w:rPr>
                <w:rFonts w:ascii="Arial" w:eastAsia="Calibri" w:hAnsi="Arial" w:cs="Arial"/>
              </w:rPr>
              <w:t xml:space="preserve">sklop 8 – Ledine </w:t>
            </w:r>
          </w:p>
        </w:tc>
        <w:tc>
          <w:tcPr>
            <w:tcW w:w="1072" w:type="pct"/>
            <w:tcBorders>
              <w:top w:val="single" w:sz="5" w:space="0" w:color="000000"/>
              <w:left w:val="single" w:sz="5" w:space="0" w:color="000000"/>
              <w:bottom w:val="single" w:sz="5" w:space="0" w:color="000000"/>
              <w:right w:val="single" w:sz="5" w:space="0" w:color="000000"/>
            </w:tcBorders>
          </w:tcPr>
          <w:p w14:paraId="1667F3B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CFD5A98"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94C05" w14:textId="77777777" w:rsidR="000D523E" w:rsidRPr="00D51FC0" w:rsidRDefault="000D523E" w:rsidP="004279D7">
            <w:pPr>
              <w:jc w:val="center"/>
              <w:rPr>
                <w:rFonts w:ascii="Arial" w:hAnsi="Arial" w:cs="Arial"/>
              </w:rPr>
            </w:pPr>
          </w:p>
        </w:tc>
      </w:tr>
      <w:tr w:rsidR="000D523E" w:rsidRPr="00D51FC0" w14:paraId="11DA8D2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1DAEA69" w14:textId="17343A60" w:rsidR="000D523E" w:rsidRDefault="000D523E" w:rsidP="004279D7">
            <w:pPr>
              <w:rPr>
                <w:rFonts w:ascii="Arial" w:hAnsi="Arial" w:cs="Arial"/>
                <w:color w:val="000000"/>
              </w:rPr>
            </w:pPr>
            <w:r w:rsidRPr="001E653F">
              <w:rPr>
                <w:rFonts w:ascii="Arial" w:eastAsia="Calibri" w:hAnsi="Arial" w:cs="Arial"/>
              </w:rPr>
              <w:t xml:space="preserve">sklop 9 – Idrijske Krnice  </w:t>
            </w:r>
          </w:p>
        </w:tc>
        <w:tc>
          <w:tcPr>
            <w:tcW w:w="1072" w:type="pct"/>
            <w:tcBorders>
              <w:top w:val="single" w:sz="5" w:space="0" w:color="000000"/>
              <w:left w:val="single" w:sz="5" w:space="0" w:color="000000"/>
              <w:bottom w:val="single" w:sz="5" w:space="0" w:color="000000"/>
              <w:right w:val="single" w:sz="5" w:space="0" w:color="000000"/>
            </w:tcBorders>
          </w:tcPr>
          <w:p w14:paraId="565FA5B2"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E64788E"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F719FB9" w14:textId="77777777" w:rsidR="000D523E" w:rsidRPr="00D51FC0" w:rsidRDefault="000D523E" w:rsidP="004279D7">
            <w:pPr>
              <w:jc w:val="center"/>
              <w:rPr>
                <w:rFonts w:ascii="Arial" w:hAnsi="Arial" w:cs="Arial"/>
              </w:rPr>
            </w:pPr>
          </w:p>
        </w:tc>
      </w:tr>
      <w:tr w:rsidR="000D523E" w:rsidRPr="00D51FC0" w14:paraId="39DF5FF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237B175E" w14:textId="46A9F33C" w:rsidR="000D523E" w:rsidRPr="001E653F" w:rsidRDefault="000D523E" w:rsidP="000D523E">
            <w:pPr>
              <w:rPr>
                <w:rFonts w:ascii="Arial" w:eastAsia="Calibri" w:hAnsi="Arial" w:cs="Arial"/>
              </w:rPr>
            </w:pPr>
            <w:r w:rsidRPr="00306551">
              <w:rPr>
                <w:rFonts w:ascii="Arial" w:eastAsia="Calibri" w:hAnsi="Arial" w:cs="Arial"/>
              </w:rPr>
              <w:t xml:space="preserve">sklop 10 – Vojsko </w:t>
            </w:r>
          </w:p>
        </w:tc>
        <w:tc>
          <w:tcPr>
            <w:tcW w:w="1072" w:type="pct"/>
            <w:tcBorders>
              <w:top w:val="single" w:sz="5" w:space="0" w:color="000000"/>
              <w:left w:val="single" w:sz="5" w:space="0" w:color="000000"/>
              <w:bottom w:val="single" w:sz="5" w:space="0" w:color="000000"/>
              <w:right w:val="single" w:sz="5" w:space="0" w:color="000000"/>
            </w:tcBorders>
          </w:tcPr>
          <w:p w14:paraId="443C2659" w14:textId="77777777" w:rsidR="000D523E" w:rsidRDefault="000D523E" w:rsidP="000D523E">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97FCD2" w14:textId="77777777" w:rsidR="000D523E" w:rsidRDefault="000D523E" w:rsidP="000D523E">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CAF1FC" w14:textId="77777777" w:rsidR="000D523E" w:rsidRPr="00D51FC0" w:rsidRDefault="000D523E" w:rsidP="000D523E">
            <w:pPr>
              <w:jc w:val="center"/>
              <w:rPr>
                <w:rFonts w:ascii="Arial" w:hAnsi="Arial" w:cs="Arial"/>
              </w:rPr>
            </w:pPr>
          </w:p>
        </w:tc>
      </w:tr>
      <w:tr w:rsidR="000D523E" w:rsidRPr="00D51FC0" w14:paraId="29304E5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3AFCCC7" w14:textId="00E5259C" w:rsidR="000D523E" w:rsidRPr="001E653F" w:rsidRDefault="000D523E" w:rsidP="000D523E">
            <w:pPr>
              <w:rPr>
                <w:rFonts w:ascii="Arial" w:eastAsia="Calibri" w:hAnsi="Arial" w:cs="Arial"/>
              </w:rPr>
            </w:pPr>
            <w:r w:rsidRPr="00306551">
              <w:rPr>
                <w:rFonts w:ascii="Arial" w:eastAsia="Calibri" w:hAnsi="Arial" w:cs="Arial"/>
              </w:rPr>
              <w:t xml:space="preserve">sklop 11 – Spodnja Idrija </w:t>
            </w:r>
          </w:p>
        </w:tc>
        <w:tc>
          <w:tcPr>
            <w:tcW w:w="1072" w:type="pct"/>
            <w:tcBorders>
              <w:top w:val="single" w:sz="5" w:space="0" w:color="000000"/>
              <w:left w:val="single" w:sz="5" w:space="0" w:color="000000"/>
              <w:bottom w:val="single" w:sz="5" w:space="0" w:color="000000"/>
              <w:right w:val="single" w:sz="5" w:space="0" w:color="000000"/>
            </w:tcBorders>
          </w:tcPr>
          <w:p w14:paraId="7A4FADFB" w14:textId="77777777" w:rsidR="000D523E" w:rsidRDefault="000D523E" w:rsidP="000D523E">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DD25F28" w14:textId="77777777" w:rsidR="000D523E" w:rsidRDefault="000D523E" w:rsidP="000D523E">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996DCD" w14:textId="77777777" w:rsidR="000D523E" w:rsidRPr="00D51FC0" w:rsidRDefault="000D523E" w:rsidP="000D523E">
            <w:pPr>
              <w:jc w:val="center"/>
              <w:rPr>
                <w:rFonts w:ascii="Arial" w:hAnsi="Arial" w:cs="Arial"/>
              </w:rPr>
            </w:pPr>
          </w:p>
        </w:tc>
      </w:tr>
      <w:tr w:rsidR="000D523E" w:rsidRPr="00D51FC0" w14:paraId="55C2B22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10C9321" w14:textId="71E078DB" w:rsidR="000D523E" w:rsidRPr="001E653F" w:rsidRDefault="000D523E" w:rsidP="000D523E">
            <w:pPr>
              <w:rPr>
                <w:rFonts w:ascii="Arial" w:eastAsia="Calibri" w:hAnsi="Arial" w:cs="Arial"/>
              </w:rPr>
            </w:pPr>
            <w:r w:rsidRPr="00306551">
              <w:rPr>
                <w:rFonts w:ascii="Arial" w:eastAsia="Calibri" w:hAnsi="Arial" w:cs="Arial"/>
              </w:rPr>
              <w:t>sklop 12 – Idrija</w:t>
            </w:r>
          </w:p>
        </w:tc>
        <w:tc>
          <w:tcPr>
            <w:tcW w:w="1072" w:type="pct"/>
            <w:tcBorders>
              <w:top w:val="single" w:sz="5" w:space="0" w:color="000000"/>
              <w:left w:val="single" w:sz="5" w:space="0" w:color="000000"/>
              <w:bottom w:val="single" w:sz="5" w:space="0" w:color="000000"/>
              <w:right w:val="single" w:sz="5" w:space="0" w:color="000000"/>
            </w:tcBorders>
          </w:tcPr>
          <w:p w14:paraId="5A750D49" w14:textId="77777777" w:rsidR="000D523E" w:rsidRDefault="000D523E" w:rsidP="000D523E">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8BA17B" w14:textId="77777777" w:rsidR="000D523E" w:rsidRDefault="000D523E" w:rsidP="000D523E">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BEC992" w14:textId="77777777" w:rsidR="000D523E" w:rsidRPr="00D51FC0" w:rsidRDefault="000D523E" w:rsidP="000D523E">
            <w:pPr>
              <w:jc w:val="center"/>
              <w:rPr>
                <w:rFonts w:ascii="Arial" w:hAnsi="Arial" w:cs="Arial"/>
              </w:rPr>
            </w:pPr>
          </w:p>
        </w:tc>
      </w:tr>
    </w:tbl>
    <w:p w14:paraId="5A0EC3EE" w14:textId="2C05F0FF" w:rsidR="00CF2C14" w:rsidRDefault="00382295" w:rsidP="00767B45">
      <w:pPr>
        <w:jc w:val="both"/>
        <w:rPr>
          <w:rFonts w:ascii="Arial" w:hAnsi="Arial" w:cs="Arial"/>
          <w:i/>
          <w:color w:val="7F7F7F" w:themeColor="text1" w:themeTint="80"/>
        </w:rPr>
      </w:pPr>
      <w:r w:rsidRPr="00D51FC0">
        <w:rPr>
          <w:rFonts w:ascii="Arial" w:hAnsi="Arial" w:cs="Arial"/>
          <w:bCs/>
          <w:color w:val="000000"/>
        </w:rPr>
        <w:t xml:space="preserve"> </w:t>
      </w:r>
    </w:p>
    <w:p w14:paraId="5DDFBD42" w14:textId="411B296B" w:rsidR="00382295" w:rsidRPr="000D523E" w:rsidRDefault="00105F7E" w:rsidP="00767B45">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382295" w:rsidRPr="000D523E">
        <w:rPr>
          <w:rFonts w:ascii="Arial" w:hAnsi="Arial" w:cs="Arial"/>
          <w:i/>
          <w:color w:val="7F7F7F" w:themeColor="text1" w:themeTint="80"/>
          <w:sz w:val="16"/>
          <w:szCs w:val="16"/>
        </w:rPr>
        <w:t>Cena se poda na dve decimalni mesti natančno.</w:t>
      </w:r>
    </w:p>
    <w:p w14:paraId="3C5487B2" w14:textId="77777777" w:rsidR="00382295" w:rsidRDefault="00382295" w:rsidP="00767B45">
      <w:pPr>
        <w:jc w:val="both"/>
        <w:rPr>
          <w:rFonts w:ascii="Arial" w:hAnsi="Arial" w:cs="Arial"/>
          <w:i/>
          <w:color w:val="7F7F7F" w:themeColor="text1" w:themeTint="80"/>
        </w:rPr>
      </w:pPr>
    </w:p>
    <w:p w14:paraId="7D1A818A" w14:textId="1E91ACEA" w:rsidR="000D523E" w:rsidRPr="000D523E" w:rsidRDefault="000D523E" w:rsidP="000D523E">
      <w:pPr>
        <w:jc w:val="both"/>
        <w:rPr>
          <w:rFonts w:ascii="Arial" w:hAnsi="Arial" w:cs="Arial"/>
        </w:rPr>
      </w:pPr>
      <w:bookmarkStart w:id="110" w:name="_Hlk108592533"/>
      <w:r w:rsidRPr="000D523E">
        <w:rPr>
          <w:rFonts w:ascii="Arial" w:hAnsi="Arial" w:cs="Arial"/>
        </w:rPr>
        <w:t>Hkrati izjavljam, da imam zaposlen</w:t>
      </w:r>
      <w:r>
        <w:rPr>
          <w:rFonts w:ascii="Arial" w:hAnsi="Arial" w:cs="Arial"/>
        </w:rPr>
        <w:t>ih ____________________</w:t>
      </w:r>
      <w:r w:rsidRPr="000D523E">
        <w:rPr>
          <w:rFonts w:ascii="Arial" w:hAnsi="Arial" w:cs="Arial"/>
        </w:rPr>
        <w:t xml:space="preserve"> oseb, ki so na dan objave predmetnega javnega naročila stare manj kot 30 let</w:t>
      </w:r>
      <w:r>
        <w:rPr>
          <w:rFonts w:ascii="Arial" w:hAnsi="Arial" w:cs="Arial"/>
        </w:rPr>
        <w:t xml:space="preserve">. </w:t>
      </w:r>
    </w:p>
    <w:p w14:paraId="0E49D095" w14:textId="7CE876F4" w:rsidR="00857843" w:rsidRDefault="00857843" w:rsidP="00767B45">
      <w:pPr>
        <w:spacing w:after="160"/>
        <w:contextualSpacing/>
        <w:jc w:val="both"/>
        <w:rPr>
          <w:rFonts w:ascii="Arial" w:hAnsi="Arial" w:cs="Arial"/>
        </w:rPr>
      </w:pPr>
    </w:p>
    <w:p w14:paraId="55341F64" w14:textId="4B5160E2" w:rsidR="000D523E" w:rsidRPr="000D523E" w:rsidRDefault="000D523E" w:rsidP="000D523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NAVODILO: Vpiše se število oseb.</w:t>
      </w:r>
    </w:p>
    <w:p w14:paraId="0ACC2856" w14:textId="77777777" w:rsidR="000D523E" w:rsidRDefault="000D523E" w:rsidP="00767B45">
      <w:pPr>
        <w:spacing w:after="160"/>
        <w:contextualSpacing/>
        <w:jc w:val="both"/>
        <w:rPr>
          <w:rFonts w:ascii="Arial" w:hAnsi="Arial" w:cs="Arial"/>
        </w:rPr>
      </w:pPr>
    </w:p>
    <w:p w14:paraId="23946D31" w14:textId="05D4F62F"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1D342B">
        <w:rPr>
          <w:rFonts w:ascii="Arial" w:hAnsi="Arial" w:cs="Arial"/>
        </w:rPr>
        <w:t>22</w:t>
      </w:r>
      <w:r>
        <w:rPr>
          <w:rFonts w:ascii="Arial" w:hAnsi="Arial" w:cs="Arial"/>
        </w:rPr>
        <w:t>.</w:t>
      </w:r>
      <w:r w:rsidR="004279D7">
        <w:rPr>
          <w:rFonts w:ascii="Arial" w:hAnsi="Arial" w:cs="Arial"/>
        </w:rPr>
        <w:t>1</w:t>
      </w:r>
      <w:r w:rsidR="005A7042">
        <w:rPr>
          <w:rFonts w:ascii="Arial" w:hAnsi="Arial" w:cs="Arial"/>
        </w:rPr>
        <w:t>0</w:t>
      </w:r>
      <w:r>
        <w:rPr>
          <w:rFonts w:ascii="Arial" w:hAnsi="Arial" w:cs="Arial"/>
        </w:rPr>
        <w:t>.202</w:t>
      </w:r>
      <w:r w:rsidR="00F23983">
        <w:rPr>
          <w:rFonts w:ascii="Arial" w:hAnsi="Arial" w:cs="Arial"/>
        </w:rPr>
        <w:t>3</w:t>
      </w:r>
      <w:r>
        <w:rPr>
          <w:rFonts w:ascii="Arial" w:hAnsi="Arial" w:cs="Arial"/>
        </w:rPr>
        <w:t xml:space="preserve">. </w:t>
      </w:r>
    </w:p>
    <w:p w14:paraId="758033F8" w14:textId="3EFC9D57" w:rsidR="00C626E1" w:rsidRPr="00CF2C14" w:rsidRDefault="00C626E1" w:rsidP="00767B45">
      <w:pPr>
        <w:spacing w:before="120"/>
        <w:jc w:val="both"/>
        <w:rPr>
          <w:rFonts w:ascii="Arial" w:hAnsi="Arial" w:cs="Arial"/>
          <w:i/>
          <w:color w:val="7F7F7F" w:themeColor="text1" w:themeTint="80"/>
        </w:rPr>
      </w:pPr>
      <w:r>
        <w:rPr>
          <w:rFonts w:ascii="Arial" w:hAnsi="Arial" w:cs="Arial"/>
        </w:rPr>
        <w:t>Cene, ki sem jih navedel v ponudbi, nespremenjene veljajo eno leto po podpisu okvirnega sporazuma.</w:t>
      </w:r>
    </w:p>
    <w:bookmarkEnd w:id="110"/>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Pr="00CF2C14" w:rsidRDefault="008336E3" w:rsidP="00767B45">
      <w:pPr>
        <w:jc w:val="both"/>
        <w:rPr>
          <w:rFonts w:ascii="Arial" w:hAnsi="Arial" w:cs="Arial"/>
        </w:rPr>
      </w:pPr>
    </w:p>
    <w:p w14:paraId="28B7D810" w14:textId="4AD36FC5" w:rsidR="008146A6" w:rsidRPr="00CF2C14" w:rsidRDefault="008146A6" w:rsidP="008146A6">
      <w:pPr>
        <w:jc w:val="both"/>
        <w:rPr>
          <w:rFonts w:ascii="Arial" w:hAnsi="Arial" w:cs="Arial"/>
        </w:rPr>
      </w:pPr>
      <w:r>
        <w:rPr>
          <w:rFonts w:ascii="Arial" w:hAnsi="Arial" w:cs="Arial"/>
          <w:b/>
          <w:bCs/>
          <w:shd w:val="clear" w:color="auto" w:fill="D9E2F3" w:themeFill="accent5" w:themeFillTint="33"/>
        </w:rPr>
        <w:lastRenderedPageBreak/>
        <w:t xml:space="preserve">POOBLASTILO ZA PRIDOBITEV PODATKOV </w:t>
      </w:r>
      <w:r w:rsidR="00B87054">
        <w:rPr>
          <w:rFonts w:ascii="Arial" w:hAnsi="Arial" w:cs="Arial"/>
          <w:b/>
          <w:bCs/>
          <w:shd w:val="clear" w:color="auto" w:fill="D9E2F3" w:themeFill="accent5" w:themeFillTint="33"/>
        </w:rPr>
        <w:t>OD ZAVODA ZA INVALIDSKO IN POKOJNINSKO ZAVAROVANJE SLOVENIJE</w:t>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Obrazec 2</w:t>
      </w:r>
    </w:p>
    <w:p w14:paraId="4569434B" w14:textId="77777777" w:rsidR="008146A6" w:rsidRDefault="008146A6" w:rsidP="00767B45">
      <w:pPr>
        <w:jc w:val="both"/>
        <w:rPr>
          <w:rFonts w:ascii="Arial" w:hAnsi="Arial" w:cs="Arial"/>
          <w:b/>
          <w:bCs/>
          <w:shd w:val="clear" w:color="auto" w:fill="D9E2F3" w:themeFill="accent5" w:themeFillTint="33"/>
        </w:rPr>
      </w:pPr>
    </w:p>
    <w:p w14:paraId="36CA9106" w14:textId="77777777" w:rsidR="008146A6" w:rsidRDefault="008146A6" w:rsidP="00767B45">
      <w:pPr>
        <w:jc w:val="both"/>
        <w:rPr>
          <w:rFonts w:ascii="Arial" w:hAnsi="Arial" w:cs="Arial"/>
          <w:b/>
          <w:bCs/>
          <w:shd w:val="clear" w:color="auto" w:fill="D9E2F3" w:themeFill="accent5" w:themeFillTint="33"/>
        </w:rPr>
      </w:pPr>
    </w:p>
    <w:p w14:paraId="2B2B2B3C" w14:textId="66D866EB" w:rsidR="008146A6" w:rsidRPr="000D523E" w:rsidRDefault="008146A6" w:rsidP="008146A6">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rPr>
        <w:t xml:space="preserve">V zvezi z javnim naročilom za </w:t>
      </w:r>
      <w:r w:rsidRPr="000D523E">
        <w:rPr>
          <w:rFonts w:ascii="Arial" w:hAnsi="Arial" w:cs="Arial"/>
        </w:rPr>
        <w:t>»</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0D53E0" w14:textId="77777777" w:rsidR="008146A6" w:rsidRDefault="008146A6" w:rsidP="00767B45">
      <w:pPr>
        <w:jc w:val="both"/>
        <w:rPr>
          <w:rFonts w:ascii="Arial" w:hAnsi="Arial" w:cs="Arial"/>
          <w:b/>
          <w:bCs/>
          <w:shd w:val="clear" w:color="auto" w:fill="D9E2F3" w:themeFill="accent5" w:themeFillTint="33"/>
        </w:rPr>
      </w:pPr>
    </w:p>
    <w:p w14:paraId="57E803D0" w14:textId="77777777" w:rsidR="008146A6" w:rsidRDefault="008146A6" w:rsidP="00767B45">
      <w:pPr>
        <w:jc w:val="both"/>
        <w:rPr>
          <w:rFonts w:ascii="Arial" w:hAnsi="Arial" w:cs="Arial"/>
          <w:b/>
          <w:bCs/>
          <w:shd w:val="clear" w:color="auto" w:fill="D9E2F3" w:themeFill="accent5" w:themeFillTint="33"/>
        </w:rPr>
      </w:pPr>
    </w:p>
    <w:p w14:paraId="7CFA07BA" w14:textId="77777777" w:rsidR="008146A6" w:rsidRPr="000D523E" w:rsidRDefault="008146A6" w:rsidP="008146A6">
      <w:pPr>
        <w:tabs>
          <w:tab w:val="left" w:pos="426"/>
        </w:tabs>
        <w:contextualSpacing/>
        <w:jc w:val="both"/>
        <w:rPr>
          <w:rFonts w:ascii="Arial" w:hAnsi="Arial" w:cs="Arial"/>
        </w:rPr>
      </w:pPr>
      <w:r w:rsidRPr="000D523E">
        <w:rPr>
          <w:rFonts w:ascii="Arial" w:hAnsi="Arial" w:cs="Arial"/>
        </w:rPr>
        <w:t>PONUDNIK:  _________________________</w:t>
      </w:r>
      <w:r>
        <w:rPr>
          <w:rFonts w:ascii="Arial" w:hAnsi="Arial" w:cs="Arial"/>
        </w:rPr>
        <w:t>____, K</w:t>
      </w:r>
      <w:r w:rsidRPr="000D523E">
        <w:rPr>
          <w:rFonts w:ascii="Arial" w:hAnsi="Arial" w:cs="Arial"/>
        </w:rPr>
        <w:t>I GA ZASTOPA __________________________,</w:t>
      </w:r>
    </w:p>
    <w:p w14:paraId="1F075C64" w14:textId="77777777" w:rsidR="008146A6" w:rsidRPr="000D523E" w:rsidRDefault="008146A6" w:rsidP="008146A6">
      <w:pPr>
        <w:tabs>
          <w:tab w:val="left" w:pos="426"/>
        </w:tabs>
        <w:contextualSpacing/>
        <w:jc w:val="both"/>
        <w:rPr>
          <w:rFonts w:ascii="Arial" w:hAnsi="Arial" w:cs="Arial"/>
        </w:rPr>
      </w:pPr>
    </w:p>
    <w:p w14:paraId="282BA61F" w14:textId="5D12F6F3" w:rsidR="008146A6" w:rsidRDefault="008146A6" w:rsidP="008146A6">
      <w:pPr>
        <w:jc w:val="both"/>
        <w:rPr>
          <w:rFonts w:ascii="Arial" w:hAnsi="Arial" w:cs="Arial"/>
        </w:rPr>
      </w:pPr>
      <w:r>
        <w:rPr>
          <w:rFonts w:ascii="Arial" w:hAnsi="Arial" w:cs="Arial"/>
        </w:rPr>
        <w:t xml:space="preserve">dajem naročniku pooblastilo, da od Zavoda za invalidsko in pokojninsko zavarovanje </w:t>
      </w:r>
      <w:r w:rsidR="00B87054">
        <w:rPr>
          <w:rFonts w:ascii="Arial" w:hAnsi="Arial" w:cs="Arial"/>
        </w:rPr>
        <w:t xml:space="preserve">Slovenije </w:t>
      </w:r>
      <w:r>
        <w:rPr>
          <w:rFonts w:ascii="Arial" w:hAnsi="Arial" w:cs="Arial"/>
        </w:rPr>
        <w:t xml:space="preserve">pridobi podatke o številu </w:t>
      </w:r>
      <w:r w:rsidRPr="000D523E">
        <w:rPr>
          <w:rFonts w:ascii="Arial" w:hAnsi="Arial" w:cs="Arial"/>
        </w:rPr>
        <w:t>zaposlen</w:t>
      </w:r>
      <w:r>
        <w:rPr>
          <w:rFonts w:ascii="Arial" w:hAnsi="Arial" w:cs="Arial"/>
        </w:rPr>
        <w:t xml:space="preserve">ih </w:t>
      </w:r>
      <w:r w:rsidRPr="000D523E">
        <w:rPr>
          <w:rFonts w:ascii="Arial" w:hAnsi="Arial" w:cs="Arial"/>
        </w:rPr>
        <w:t>oseb, ki so na dan objave predmetnega javnega naročila stare manj kot 30 let</w:t>
      </w:r>
      <w:r>
        <w:rPr>
          <w:rFonts w:ascii="Arial" w:hAnsi="Arial" w:cs="Arial"/>
        </w:rPr>
        <w:t xml:space="preserve">, za potrebe preverjanja podatka, ki smo ga oddali v ponudbeni dokumentaciji in je navedeno kot merilo za izbiro ekonomsko najugodnejše ponudbe. </w:t>
      </w:r>
    </w:p>
    <w:p w14:paraId="2AD0BA0C" w14:textId="77777777" w:rsidR="008146A6" w:rsidRDefault="008146A6" w:rsidP="008146A6">
      <w:pPr>
        <w:jc w:val="both"/>
        <w:rPr>
          <w:rFonts w:ascii="Arial" w:hAnsi="Arial" w:cs="Arial"/>
        </w:rPr>
      </w:pPr>
    </w:p>
    <w:p w14:paraId="52967AB1" w14:textId="77777777" w:rsidR="008146A6" w:rsidRDefault="008146A6" w:rsidP="008146A6">
      <w:pPr>
        <w:tabs>
          <w:tab w:val="left" w:pos="1224"/>
        </w:tabs>
        <w:rPr>
          <w:rFonts w:ascii="Arial" w:hAnsi="Arial" w:cs="Arial"/>
        </w:rPr>
      </w:pPr>
    </w:p>
    <w:p w14:paraId="71EDB01D" w14:textId="77777777" w:rsidR="008146A6" w:rsidRPr="00CF2C14" w:rsidRDefault="008146A6" w:rsidP="008146A6">
      <w:pPr>
        <w:tabs>
          <w:tab w:val="left" w:pos="1224"/>
        </w:tabs>
        <w:rPr>
          <w:rFonts w:ascii="Arial" w:hAnsi="Arial" w:cs="Arial"/>
        </w:rPr>
      </w:pPr>
    </w:p>
    <w:p w14:paraId="468A443E" w14:textId="77777777" w:rsidR="008146A6" w:rsidRPr="00CF2C14" w:rsidRDefault="008146A6" w:rsidP="008146A6">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4168D42B" w14:textId="77777777" w:rsidR="008146A6" w:rsidRDefault="008146A6" w:rsidP="008146A6">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14FD422B" w14:textId="77777777" w:rsidR="008146A6" w:rsidRDefault="008146A6" w:rsidP="00767B45">
      <w:pPr>
        <w:jc w:val="both"/>
        <w:rPr>
          <w:rFonts w:ascii="Arial" w:hAnsi="Arial" w:cs="Arial"/>
          <w:b/>
          <w:bCs/>
          <w:shd w:val="clear" w:color="auto" w:fill="D9E2F3" w:themeFill="accent5" w:themeFillTint="33"/>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BB784D4" w14:textId="77777777" w:rsidR="008146A6" w:rsidRDefault="008146A6" w:rsidP="00767B45">
      <w:pPr>
        <w:jc w:val="both"/>
        <w:rPr>
          <w:rFonts w:ascii="Arial" w:hAnsi="Arial" w:cs="Arial"/>
          <w:b/>
          <w:bCs/>
          <w:shd w:val="clear" w:color="auto" w:fill="D9E2F3" w:themeFill="accent5" w:themeFillTint="33"/>
        </w:rPr>
      </w:pPr>
    </w:p>
    <w:p w14:paraId="520ED383" w14:textId="77777777" w:rsidR="008146A6" w:rsidRDefault="008146A6" w:rsidP="00767B45">
      <w:pPr>
        <w:jc w:val="both"/>
        <w:rPr>
          <w:rFonts w:ascii="Arial" w:hAnsi="Arial" w:cs="Arial"/>
          <w:b/>
          <w:bCs/>
          <w:shd w:val="clear" w:color="auto" w:fill="D9E2F3" w:themeFill="accent5" w:themeFillTint="33"/>
        </w:rPr>
      </w:pPr>
    </w:p>
    <w:p w14:paraId="135A75DD" w14:textId="77777777" w:rsidR="008146A6" w:rsidRDefault="008146A6" w:rsidP="00767B45">
      <w:pPr>
        <w:jc w:val="both"/>
        <w:rPr>
          <w:rFonts w:ascii="Arial" w:hAnsi="Arial" w:cs="Arial"/>
          <w:b/>
          <w:bCs/>
          <w:shd w:val="clear" w:color="auto" w:fill="D9E2F3" w:themeFill="accent5" w:themeFillTint="33"/>
        </w:rPr>
      </w:pPr>
    </w:p>
    <w:p w14:paraId="0C1C6173" w14:textId="77777777" w:rsidR="008146A6" w:rsidRDefault="008146A6" w:rsidP="00767B45">
      <w:pPr>
        <w:jc w:val="both"/>
        <w:rPr>
          <w:rFonts w:ascii="Arial" w:hAnsi="Arial" w:cs="Arial"/>
          <w:b/>
          <w:bCs/>
          <w:shd w:val="clear" w:color="auto" w:fill="D9E2F3" w:themeFill="accent5" w:themeFillTint="33"/>
        </w:rPr>
      </w:pPr>
    </w:p>
    <w:p w14:paraId="39C8DD22" w14:textId="77777777" w:rsidR="008146A6" w:rsidRDefault="008146A6" w:rsidP="00767B45">
      <w:pPr>
        <w:jc w:val="both"/>
        <w:rPr>
          <w:rFonts w:ascii="Arial" w:hAnsi="Arial" w:cs="Arial"/>
          <w:b/>
          <w:bCs/>
          <w:shd w:val="clear" w:color="auto" w:fill="D9E2F3" w:themeFill="accent5" w:themeFillTint="33"/>
        </w:rPr>
      </w:pPr>
    </w:p>
    <w:p w14:paraId="264FA4E4" w14:textId="77777777" w:rsidR="008146A6" w:rsidRDefault="008146A6" w:rsidP="00767B45">
      <w:pPr>
        <w:jc w:val="both"/>
        <w:rPr>
          <w:rFonts w:ascii="Arial" w:hAnsi="Arial" w:cs="Arial"/>
          <w:b/>
          <w:bCs/>
          <w:shd w:val="clear" w:color="auto" w:fill="D9E2F3" w:themeFill="accent5" w:themeFillTint="33"/>
        </w:rPr>
      </w:pPr>
    </w:p>
    <w:p w14:paraId="2E699818" w14:textId="77777777" w:rsidR="008146A6" w:rsidRDefault="008146A6" w:rsidP="00767B45">
      <w:pPr>
        <w:jc w:val="both"/>
        <w:rPr>
          <w:rFonts w:ascii="Arial" w:hAnsi="Arial" w:cs="Arial"/>
          <w:b/>
          <w:bCs/>
          <w:shd w:val="clear" w:color="auto" w:fill="D9E2F3" w:themeFill="accent5" w:themeFillTint="33"/>
        </w:rPr>
      </w:pPr>
    </w:p>
    <w:p w14:paraId="2BF7A65A" w14:textId="77777777" w:rsidR="008146A6" w:rsidRDefault="008146A6" w:rsidP="00767B45">
      <w:pPr>
        <w:jc w:val="both"/>
        <w:rPr>
          <w:rFonts w:ascii="Arial" w:hAnsi="Arial" w:cs="Arial"/>
          <w:b/>
          <w:bCs/>
          <w:shd w:val="clear" w:color="auto" w:fill="D9E2F3" w:themeFill="accent5" w:themeFillTint="33"/>
        </w:rPr>
      </w:pPr>
    </w:p>
    <w:p w14:paraId="0E904ED0" w14:textId="77777777" w:rsidR="008146A6" w:rsidRDefault="008146A6" w:rsidP="00767B45">
      <w:pPr>
        <w:jc w:val="both"/>
        <w:rPr>
          <w:rFonts w:ascii="Arial" w:hAnsi="Arial" w:cs="Arial"/>
          <w:b/>
          <w:bCs/>
          <w:shd w:val="clear" w:color="auto" w:fill="D9E2F3" w:themeFill="accent5" w:themeFillTint="33"/>
        </w:rPr>
      </w:pPr>
    </w:p>
    <w:p w14:paraId="2646A5F7" w14:textId="77777777" w:rsidR="008146A6" w:rsidRDefault="008146A6" w:rsidP="00767B45">
      <w:pPr>
        <w:jc w:val="both"/>
        <w:rPr>
          <w:rFonts w:ascii="Arial" w:hAnsi="Arial" w:cs="Arial"/>
          <w:b/>
          <w:bCs/>
          <w:shd w:val="clear" w:color="auto" w:fill="D9E2F3" w:themeFill="accent5" w:themeFillTint="33"/>
        </w:rPr>
      </w:pPr>
    </w:p>
    <w:p w14:paraId="2F6875FA" w14:textId="77777777" w:rsidR="008146A6" w:rsidRDefault="008146A6" w:rsidP="00767B45">
      <w:pPr>
        <w:jc w:val="both"/>
        <w:rPr>
          <w:rFonts w:ascii="Arial" w:hAnsi="Arial" w:cs="Arial"/>
          <w:b/>
          <w:bCs/>
          <w:shd w:val="clear" w:color="auto" w:fill="D9E2F3" w:themeFill="accent5" w:themeFillTint="33"/>
        </w:rPr>
      </w:pPr>
    </w:p>
    <w:p w14:paraId="1450AD7D" w14:textId="77777777" w:rsidR="008146A6" w:rsidRDefault="008146A6" w:rsidP="00767B45">
      <w:pPr>
        <w:jc w:val="both"/>
        <w:rPr>
          <w:rFonts w:ascii="Arial" w:hAnsi="Arial" w:cs="Arial"/>
          <w:b/>
          <w:bCs/>
          <w:shd w:val="clear" w:color="auto" w:fill="D9E2F3" w:themeFill="accent5" w:themeFillTint="33"/>
        </w:rPr>
      </w:pPr>
    </w:p>
    <w:p w14:paraId="349FF0EA" w14:textId="77777777" w:rsidR="008146A6" w:rsidRDefault="008146A6" w:rsidP="00767B45">
      <w:pPr>
        <w:jc w:val="both"/>
        <w:rPr>
          <w:rFonts w:ascii="Arial" w:hAnsi="Arial" w:cs="Arial"/>
          <w:b/>
          <w:bCs/>
          <w:shd w:val="clear" w:color="auto" w:fill="D9E2F3" w:themeFill="accent5" w:themeFillTint="33"/>
        </w:rPr>
      </w:pPr>
    </w:p>
    <w:p w14:paraId="0E9EC24D" w14:textId="77777777" w:rsidR="008146A6" w:rsidRDefault="008146A6" w:rsidP="00767B45">
      <w:pPr>
        <w:jc w:val="both"/>
        <w:rPr>
          <w:rFonts w:ascii="Arial" w:hAnsi="Arial" w:cs="Arial"/>
          <w:b/>
          <w:bCs/>
          <w:shd w:val="clear" w:color="auto" w:fill="D9E2F3" w:themeFill="accent5" w:themeFillTint="33"/>
        </w:rPr>
      </w:pPr>
    </w:p>
    <w:p w14:paraId="78E9134F" w14:textId="77777777" w:rsidR="008146A6" w:rsidRDefault="008146A6" w:rsidP="00767B45">
      <w:pPr>
        <w:jc w:val="both"/>
        <w:rPr>
          <w:rFonts w:ascii="Arial" w:hAnsi="Arial" w:cs="Arial"/>
          <w:b/>
          <w:bCs/>
          <w:shd w:val="clear" w:color="auto" w:fill="D9E2F3" w:themeFill="accent5" w:themeFillTint="33"/>
        </w:rPr>
      </w:pPr>
    </w:p>
    <w:p w14:paraId="521717A1" w14:textId="77777777" w:rsidR="008146A6" w:rsidRDefault="008146A6" w:rsidP="00767B45">
      <w:pPr>
        <w:jc w:val="both"/>
        <w:rPr>
          <w:rFonts w:ascii="Arial" w:hAnsi="Arial" w:cs="Arial"/>
          <w:b/>
          <w:bCs/>
          <w:shd w:val="clear" w:color="auto" w:fill="D9E2F3" w:themeFill="accent5" w:themeFillTint="33"/>
        </w:rPr>
      </w:pPr>
    </w:p>
    <w:p w14:paraId="1F8954A1" w14:textId="77777777" w:rsidR="008146A6" w:rsidRDefault="008146A6" w:rsidP="00767B45">
      <w:pPr>
        <w:jc w:val="both"/>
        <w:rPr>
          <w:rFonts w:ascii="Arial" w:hAnsi="Arial" w:cs="Arial"/>
          <w:b/>
          <w:bCs/>
          <w:shd w:val="clear" w:color="auto" w:fill="D9E2F3" w:themeFill="accent5" w:themeFillTint="33"/>
        </w:rPr>
      </w:pPr>
    </w:p>
    <w:p w14:paraId="4034567B" w14:textId="77777777" w:rsidR="008146A6" w:rsidRDefault="008146A6" w:rsidP="00767B45">
      <w:pPr>
        <w:jc w:val="both"/>
        <w:rPr>
          <w:rFonts w:ascii="Arial" w:hAnsi="Arial" w:cs="Arial"/>
          <w:b/>
          <w:bCs/>
          <w:shd w:val="clear" w:color="auto" w:fill="D9E2F3" w:themeFill="accent5" w:themeFillTint="33"/>
        </w:rPr>
      </w:pPr>
    </w:p>
    <w:p w14:paraId="50FD11C4" w14:textId="77777777" w:rsidR="008146A6" w:rsidRDefault="008146A6" w:rsidP="00767B45">
      <w:pPr>
        <w:jc w:val="both"/>
        <w:rPr>
          <w:rFonts w:ascii="Arial" w:hAnsi="Arial" w:cs="Arial"/>
          <w:b/>
          <w:bCs/>
          <w:shd w:val="clear" w:color="auto" w:fill="D9E2F3" w:themeFill="accent5" w:themeFillTint="33"/>
        </w:rPr>
      </w:pPr>
    </w:p>
    <w:p w14:paraId="582ED046" w14:textId="77777777" w:rsidR="008146A6" w:rsidRDefault="008146A6" w:rsidP="00767B45">
      <w:pPr>
        <w:jc w:val="both"/>
        <w:rPr>
          <w:rFonts w:ascii="Arial" w:hAnsi="Arial" w:cs="Arial"/>
          <w:b/>
          <w:bCs/>
          <w:shd w:val="clear" w:color="auto" w:fill="D9E2F3" w:themeFill="accent5" w:themeFillTint="33"/>
        </w:rPr>
      </w:pPr>
    </w:p>
    <w:p w14:paraId="64A22130" w14:textId="77777777" w:rsidR="008146A6" w:rsidRDefault="008146A6" w:rsidP="00767B45">
      <w:pPr>
        <w:jc w:val="both"/>
        <w:rPr>
          <w:rFonts w:ascii="Arial" w:hAnsi="Arial" w:cs="Arial"/>
          <w:b/>
          <w:bCs/>
          <w:shd w:val="clear" w:color="auto" w:fill="D9E2F3" w:themeFill="accent5" w:themeFillTint="33"/>
        </w:rPr>
      </w:pPr>
    </w:p>
    <w:p w14:paraId="409612DC" w14:textId="77777777" w:rsidR="008146A6" w:rsidRDefault="008146A6" w:rsidP="00767B45">
      <w:pPr>
        <w:jc w:val="both"/>
        <w:rPr>
          <w:rFonts w:ascii="Arial" w:hAnsi="Arial" w:cs="Arial"/>
          <w:b/>
          <w:bCs/>
          <w:shd w:val="clear" w:color="auto" w:fill="D9E2F3" w:themeFill="accent5" w:themeFillTint="33"/>
        </w:rPr>
      </w:pPr>
    </w:p>
    <w:p w14:paraId="37FB8D9D" w14:textId="77777777" w:rsidR="008146A6" w:rsidRDefault="008146A6" w:rsidP="00767B45">
      <w:pPr>
        <w:jc w:val="both"/>
        <w:rPr>
          <w:rFonts w:ascii="Arial" w:hAnsi="Arial" w:cs="Arial"/>
          <w:b/>
          <w:bCs/>
          <w:shd w:val="clear" w:color="auto" w:fill="D9E2F3" w:themeFill="accent5" w:themeFillTint="33"/>
        </w:rPr>
      </w:pPr>
    </w:p>
    <w:p w14:paraId="3CDB3110" w14:textId="77777777" w:rsidR="008146A6" w:rsidRDefault="008146A6" w:rsidP="00767B45">
      <w:pPr>
        <w:jc w:val="both"/>
        <w:rPr>
          <w:rFonts w:ascii="Arial" w:hAnsi="Arial" w:cs="Arial"/>
          <w:b/>
          <w:bCs/>
          <w:shd w:val="clear" w:color="auto" w:fill="D9E2F3" w:themeFill="accent5" w:themeFillTint="33"/>
        </w:rPr>
      </w:pPr>
    </w:p>
    <w:p w14:paraId="5E6427EC" w14:textId="77777777" w:rsidR="008146A6" w:rsidRDefault="008146A6" w:rsidP="00767B45">
      <w:pPr>
        <w:jc w:val="both"/>
        <w:rPr>
          <w:rFonts w:ascii="Arial" w:hAnsi="Arial" w:cs="Arial"/>
          <w:b/>
          <w:bCs/>
          <w:shd w:val="clear" w:color="auto" w:fill="D9E2F3" w:themeFill="accent5" w:themeFillTint="33"/>
        </w:rPr>
      </w:pPr>
    </w:p>
    <w:p w14:paraId="4E210654" w14:textId="77777777" w:rsidR="008146A6" w:rsidRDefault="008146A6" w:rsidP="00767B45">
      <w:pPr>
        <w:jc w:val="both"/>
        <w:rPr>
          <w:rFonts w:ascii="Arial" w:hAnsi="Arial" w:cs="Arial"/>
          <w:b/>
          <w:bCs/>
          <w:shd w:val="clear" w:color="auto" w:fill="D9E2F3" w:themeFill="accent5" w:themeFillTint="33"/>
        </w:rPr>
      </w:pPr>
    </w:p>
    <w:p w14:paraId="6C4B66A0" w14:textId="77777777" w:rsidR="008146A6" w:rsidRDefault="008146A6" w:rsidP="00767B45">
      <w:pPr>
        <w:jc w:val="both"/>
        <w:rPr>
          <w:rFonts w:ascii="Arial" w:hAnsi="Arial" w:cs="Arial"/>
          <w:b/>
          <w:bCs/>
          <w:shd w:val="clear" w:color="auto" w:fill="D9E2F3" w:themeFill="accent5" w:themeFillTint="33"/>
        </w:rPr>
      </w:pPr>
    </w:p>
    <w:p w14:paraId="3F6798CC" w14:textId="77777777" w:rsidR="008146A6" w:rsidRDefault="008146A6" w:rsidP="00767B45">
      <w:pPr>
        <w:jc w:val="both"/>
        <w:rPr>
          <w:rFonts w:ascii="Arial" w:hAnsi="Arial" w:cs="Arial"/>
          <w:b/>
          <w:bCs/>
          <w:shd w:val="clear" w:color="auto" w:fill="D9E2F3" w:themeFill="accent5" w:themeFillTint="33"/>
        </w:rPr>
      </w:pPr>
    </w:p>
    <w:p w14:paraId="18E5C1C0" w14:textId="77777777" w:rsidR="008146A6" w:rsidRDefault="008146A6" w:rsidP="00767B45">
      <w:pPr>
        <w:jc w:val="both"/>
        <w:rPr>
          <w:rFonts w:ascii="Arial" w:hAnsi="Arial" w:cs="Arial"/>
          <w:b/>
          <w:bCs/>
          <w:shd w:val="clear" w:color="auto" w:fill="D9E2F3" w:themeFill="accent5" w:themeFillTint="33"/>
        </w:rPr>
      </w:pPr>
    </w:p>
    <w:p w14:paraId="5005F250" w14:textId="77777777" w:rsidR="008146A6" w:rsidRDefault="008146A6" w:rsidP="00767B45">
      <w:pPr>
        <w:jc w:val="both"/>
        <w:rPr>
          <w:rFonts w:ascii="Arial" w:hAnsi="Arial" w:cs="Arial"/>
          <w:b/>
          <w:bCs/>
          <w:shd w:val="clear" w:color="auto" w:fill="D9E2F3" w:themeFill="accent5" w:themeFillTint="33"/>
        </w:rPr>
      </w:pPr>
    </w:p>
    <w:p w14:paraId="6BBDF386" w14:textId="77777777" w:rsidR="008146A6" w:rsidRDefault="008146A6" w:rsidP="00767B45">
      <w:pPr>
        <w:jc w:val="both"/>
        <w:rPr>
          <w:rFonts w:ascii="Arial" w:hAnsi="Arial" w:cs="Arial"/>
          <w:b/>
          <w:bCs/>
          <w:shd w:val="clear" w:color="auto" w:fill="D9E2F3" w:themeFill="accent5" w:themeFillTint="33"/>
        </w:rPr>
      </w:pPr>
    </w:p>
    <w:p w14:paraId="7EDB7442" w14:textId="77777777" w:rsidR="008146A6" w:rsidRDefault="008146A6" w:rsidP="00767B45">
      <w:pPr>
        <w:jc w:val="both"/>
        <w:rPr>
          <w:rFonts w:ascii="Arial" w:hAnsi="Arial" w:cs="Arial"/>
          <w:b/>
          <w:bCs/>
          <w:shd w:val="clear" w:color="auto" w:fill="D9E2F3" w:themeFill="accent5" w:themeFillTint="33"/>
        </w:rPr>
      </w:pPr>
    </w:p>
    <w:p w14:paraId="03A1994A" w14:textId="77777777" w:rsidR="008146A6" w:rsidRDefault="008146A6" w:rsidP="00767B45">
      <w:pPr>
        <w:jc w:val="both"/>
        <w:rPr>
          <w:rFonts w:ascii="Arial" w:hAnsi="Arial" w:cs="Arial"/>
          <w:b/>
          <w:bCs/>
          <w:shd w:val="clear" w:color="auto" w:fill="D9E2F3" w:themeFill="accent5" w:themeFillTint="33"/>
        </w:rPr>
      </w:pPr>
    </w:p>
    <w:p w14:paraId="1611DD17" w14:textId="6C446E9E"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3</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19"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ponudnika,</w:t>
      </w:r>
    </w:p>
    <w:p w14:paraId="0C741B4A"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morebitnega skupnega ponudnika,</w:t>
      </w:r>
    </w:p>
    <w:p w14:paraId="5D479A42"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morebitnega podizvajalca,</w:t>
      </w:r>
    </w:p>
    <w:p w14:paraId="1EF5AE8B"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42B20C1F" w14:textId="77777777" w:rsidR="00F23983" w:rsidRDefault="00F23983" w:rsidP="00767B45">
      <w:pPr>
        <w:rPr>
          <w:rFonts w:ascii="Arial" w:hAnsi="Arial" w:cs="Arial"/>
          <w:b/>
          <w:bCs/>
          <w:i/>
          <w:color w:val="7F7F7F" w:themeColor="text1" w:themeTint="80"/>
        </w:rPr>
      </w:pPr>
    </w:p>
    <w:p w14:paraId="073E5FED" w14:textId="7F3AFD8A"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lastRenderedPageBreak/>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8336E3">
        <w:rPr>
          <w:rFonts w:ascii="Arial" w:eastAsia="Calibri" w:hAnsi="Arial" w:cs="Arial"/>
          <w:b/>
          <w:bCs/>
          <w:shd w:val="clear" w:color="auto" w:fill="D9E2F3"/>
        </w:rPr>
        <w:t>4</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25A8CF95" w:rsidR="00FB089E" w:rsidRDefault="00B87054" w:rsidP="00FB089E">
      <w:pPr>
        <w:rPr>
          <w:rFonts w:ascii="Arial" w:hAnsi="Arial" w:cs="Arial"/>
        </w:rPr>
      </w:pPr>
      <w:r>
        <w:rPr>
          <w:rFonts w:ascii="Arial" w:hAnsi="Arial" w:cs="Arial"/>
        </w:rPr>
        <w:t xml:space="preserve">V zvezi z javnim naročilom za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w:t>
      </w:r>
      <w:r w:rsidR="00FB089E" w:rsidRPr="00FB089E">
        <w:rPr>
          <w:rFonts w:ascii="Arial" w:hAnsi="Arial" w:cs="Arial"/>
        </w:rPr>
        <w:t>onudbo oddajamo</w:t>
      </w:r>
      <w:r w:rsidR="001451C5">
        <w:rPr>
          <w:rFonts w:ascii="Arial" w:hAnsi="Arial" w:cs="Arial"/>
        </w:rPr>
        <w:t xml:space="preserve"> za naslednje sklope kot</w:t>
      </w:r>
      <w:r w:rsidR="00FB089E" w:rsidRPr="00FB089E">
        <w:rPr>
          <w:rFonts w:ascii="Arial" w:hAnsi="Arial" w:cs="Arial"/>
        </w:rPr>
        <w:t xml:space="preserve">: </w:t>
      </w:r>
    </w:p>
    <w:p w14:paraId="57439730" w14:textId="77777777" w:rsidR="00FB089E" w:rsidRDefault="00FB089E" w:rsidP="00FB089E">
      <w:pPr>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FB089E" w:rsidRPr="00D51FC0" w14:paraId="21BD879C"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9786B" w14:textId="77777777" w:rsidR="00FB089E" w:rsidRPr="00D51FC0" w:rsidRDefault="00FB089E" w:rsidP="00CD0FD7">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746D59AA" w14:textId="4999EF63" w:rsidR="00FB089E" w:rsidRPr="00D51FC0" w:rsidRDefault="00E926DD" w:rsidP="00CD0FD7">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514A8469" w14:textId="1BF683C3" w:rsidR="00FB089E" w:rsidRDefault="00E926DD" w:rsidP="00CD0FD7">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2215C2D3" w14:textId="09FBD88D" w:rsidR="00FB089E" w:rsidRPr="00D51FC0" w:rsidRDefault="00E926DD" w:rsidP="00CD0FD7">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FDA11" w14:textId="1D7B3587" w:rsidR="00FB089E" w:rsidRPr="00D51FC0" w:rsidRDefault="00E926DD" w:rsidP="00CD0FD7">
            <w:pPr>
              <w:jc w:val="center"/>
              <w:rPr>
                <w:rFonts w:ascii="Arial" w:hAnsi="Arial" w:cs="Arial"/>
              </w:rPr>
            </w:pPr>
            <w:r>
              <w:rPr>
                <w:rFonts w:ascii="Arial" w:hAnsi="Arial" w:cs="Arial"/>
              </w:rPr>
              <w:t>Ponudba z uporabo zmogljivosti drugih subjektov</w:t>
            </w:r>
          </w:p>
        </w:tc>
      </w:tr>
      <w:tr w:rsidR="00FB089E" w:rsidRPr="00D51FC0" w14:paraId="195117D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F081F72" w14:textId="77777777" w:rsidR="00FB089E" w:rsidRPr="00D51FC0" w:rsidRDefault="00FB089E" w:rsidP="00CD0FD7">
            <w:pPr>
              <w:rPr>
                <w:rFonts w:ascii="Arial" w:hAnsi="Arial" w:cs="Arial"/>
              </w:rPr>
            </w:pPr>
            <w:bookmarkStart w:id="111" w:name="_Hlk138332101"/>
            <w:r w:rsidRPr="001E653F">
              <w:rPr>
                <w:rFonts w:ascii="Arial" w:eastAsia="Calibri" w:hAnsi="Arial" w:cs="Arial"/>
              </w:rPr>
              <w:t xml:space="preserve">sklop 1 – Črni Vrh </w:t>
            </w:r>
          </w:p>
        </w:tc>
        <w:tc>
          <w:tcPr>
            <w:tcW w:w="890" w:type="pct"/>
            <w:tcBorders>
              <w:top w:val="single" w:sz="5" w:space="0" w:color="000000"/>
              <w:left w:val="single" w:sz="5" w:space="0" w:color="000000"/>
              <w:bottom w:val="single" w:sz="5" w:space="0" w:color="000000"/>
              <w:right w:val="single" w:sz="5" w:space="0" w:color="000000"/>
            </w:tcBorders>
          </w:tcPr>
          <w:p w14:paraId="75AB45F5" w14:textId="223A4C95" w:rsidR="00FB089E" w:rsidRPr="00D51FC0" w:rsidRDefault="00FB089E" w:rsidP="00CD0FD7">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69CAF3B" w14:textId="4794602C" w:rsidR="00FB089E" w:rsidRPr="00D51FC0" w:rsidRDefault="00FB089E" w:rsidP="00CD0FD7">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6A7B76C" w14:textId="17C3A4C2" w:rsidR="00FB089E" w:rsidRPr="00D51FC0" w:rsidRDefault="00FB089E" w:rsidP="00CD0FD7">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3487F9" w14:textId="3D3AE72E" w:rsidR="00FB089E" w:rsidRPr="00D51FC0" w:rsidRDefault="00FB089E" w:rsidP="00CD0FD7">
            <w:pPr>
              <w:jc w:val="center"/>
              <w:rPr>
                <w:rFonts w:ascii="Arial" w:hAnsi="Arial" w:cs="Arial"/>
              </w:rPr>
            </w:pPr>
          </w:p>
        </w:tc>
      </w:tr>
      <w:tr w:rsidR="00FB089E" w:rsidRPr="00D51FC0" w14:paraId="5159662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70CC91B" w14:textId="77777777" w:rsidR="00FB089E" w:rsidRDefault="00FB089E" w:rsidP="00FB089E">
            <w:pPr>
              <w:rPr>
                <w:rFonts w:ascii="Arial" w:hAnsi="Arial" w:cs="Arial"/>
                <w:color w:val="000000"/>
              </w:rPr>
            </w:pPr>
            <w:r w:rsidRPr="001E653F">
              <w:rPr>
                <w:rFonts w:ascii="Arial" w:eastAsia="Calibri" w:hAnsi="Arial" w:cs="Arial"/>
              </w:rPr>
              <w:t xml:space="preserve">sklop 2 – Godovič </w:t>
            </w:r>
          </w:p>
        </w:tc>
        <w:tc>
          <w:tcPr>
            <w:tcW w:w="890" w:type="pct"/>
            <w:tcBorders>
              <w:top w:val="single" w:sz="5" w:space="0" w:color="000000"/>
              <w:left w:val="single" w:sz="5" w:space="0" w:color="000000"/>
              <w:bottom w:val="single" w:sz="5" w:space="0" w:color="000000"/>
              <w:right w:val="single" w:sz="5" w:space="0" w:color="000000"/>
            </w:tcBorders>
          </w:tcPr>
          <w:p w14:paraId="208BF284" w14:textId="24C21D22"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2E56EC3" w14:textId="7F48BE86"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38666" w14:textId="48339E32"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A7C5BB" w14:textId="3198A661" w:rsidR="00FB089E" w:rsidRPr="00D51FC0" w:rsidRDefault="00FB089E" w:rsidP="00FB089E">
            <w:pPr>
              <w:jc w:val="center"/>
              <w:rPr>
                <w:rFonts w:ascii="Arial" w:hAnsi="Arial" w:cs="Arial"/>
              </w:rPr>
            </w:pPr>
          </w:p>
        </w:tc>
      </w:tr>
      <w:tr w:rsidR="00FB089E" w:rsidRPr="00D51FC0" w14:paraId="0E1C117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DAFFFF7" w14:textId="77777777" w:rsidR="00FB089E" w:rsidRDefault="00FB089E" w:rsidP="00FB089E">
            <w:pPr>
              <w:rPr>
                <w:rFonts w:ascii="Arial" w:hAnsi="Arial" w:cs="Arial"/>
                <w:color w:val="000000"/>
              </w:rPr>
            </w:pPr>
            <w:r w:rsidRPr="001E653F">
              <w:rPr>
                <w:rFonts w:ascii="Arial" w:eastAsia="Calibri" w:hAnsi="Arial" w:cs="Arial"/>
              </w:rPr>
              <w:t xml:space="preserve">sklop 3 – Zavratec </w:t>
            </w:r>
          </w:p>
        </w:tc>
        <w:tc>
          <w:tcPr>
            <w:tcW w:w="890" w:type="pct"/>
            <w:tcBorders>
              <w:top w:val="single" w:sz="5" w:space="0" w:color="000000"/>
              <w:left w:val="single" w:sz="5" w:space="0" w:color="000000"/>
              <w:bottom w:val="single" w:sz="5" w:space="0" w:color="000000"/>
              <w:right w:val="single" w:sz="5" w:space="0" w:color="000000"/>
            </w:tcBorders>
          </w:tcPr>
          <w:p w14:paraId="13FB89DD" w14:textId="0302BC7B"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BBAFA58" w14:textId="447621FD"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4A2C0" w14:textId="64F5CAE8"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4473D1" w14:textId="45E45DF8" w:rsidR="00FB089E" w:rsidRPr="00D51FC0" w:rsidRDefault="00FB089E" w:rsidP="00FB089E">
            <w:pPr>
              <w:jc w:val="center"/>
              <w:rPr>
                <w:rFonts w:ascii="Arial" w:hAnsi="Arial" w:cs="Arial"/>
              </w:rPr>
            </w:pPr>
          </w:p>
        </w:tc>
      </w:tr>
      <w:tr w:rsidR="00FB089E" w:rsidRPr="00D51FC0" w14:paraId="2C82CC1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5D7A5D9" w14:textId="77777777" w:rsidR="00FB089E" w:rsidRDefault="00FB089E" w:rsidP="00FB089E">
            <w:pPr>
              <w:rPr>
                <w:rFonts w:ascii="Arial" w:hAnsi="Arial" w:cs="Arial"/>
                <w:color w:val="000000"/>
              </w:rPr>
            </w:pPr>
            <w:r w:rsidRPr="001E653F">
              <w:rPr>
                <w:rFonts w:ascii="Arial" w:eastAsia="Calibri" w:hAnsi="Arial" w:cs="Arial"/>
              </w:rPr>
              <w:t>sklop 4 –Dole 1</w:t>
            </w:r>
          </w:p>
        </w:tc>
        <w:tc>
          <w:tcPr>
            <w:tcW w:w="890" w:type="pct"/>
            <w:tcBorders>
              <w:top w:val="single" w:sz="5" w:space="0" w:color="000000"/>
              <w:left w:val="single" w:sz="5" w:space="0" w:color="000000"/>
              <w:bottom w:val="single" w:sz="5" w:space="0" w:color="000000"/>
              <w:right w:val="single" w:sz="5" w:space="0" w:color="000000"/>
            </w:tcBorders>
          </w:tcPr>
          <w:p w14:paraId="1D0273F0" w14:textId="32C36FB7"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F02ADB2" w14:textId="2E133ACC"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2268C91" w14:textId="3CDE0FDC"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EB4A01" w14:textId="1B057ECC" w:rsidR="00FB089E" w:rsidRPr="00D51FC0" w:rsidRDefault="00FB089E" w:rsidP="00FB089E">
            <w:pPr>
              <w:jc w:val="center"/>
              <w:rPr>
                <w:rFonts w:ascii="Arial" w:hAnsi="Arial" w:cs="Arial"/>
              </w:rPr>
            </w:pPr>
          </w:p>
        </w:tc>
      </w:tr>
      <w:tr w:rsidR="00FB089E" w:rsidRPr="00D51FC0" w14:paraId="2908BC0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0DCD3B8" w14:textId="77777777" w:rsidR="00FB089E" w:rsidRDefault="00FB089E" w:rsidP="00FB089E">
            <w:pPr>
              <w:rPr>
                <w:rFonts w:ascii="Arial" w:hAnsi="Arial" w:cs="Arial"/>
                <w:color w:val="000000"/>
              </w:rPr>
            </w:pPr>
            <w:r w:rsidRPr="001E653F">
              <w:rPr>
                <w:rFonts w:ascii="Arial" w:eastAsia="Calibri" w:hAnsi="Arial" w:cs="Arial"/>
              </w:rPr>
              <w:t>sklop 5 – Dole 2</w:t>
            </w:r>
          </w:p>
        </w:tc>
        <w:tc>
          <w:tcPr>
            <w:tcW w:w="890" w:type="pct"/>
            <w:tcBorders>
              <w:top w:val="single" w:sz="5" w:space="0" w:color="000000"/>
              <w:left w:val="single" w:sz="5" w:space="0" w:color="000000"/>
              <w:bottom w:val="single" w:sz="5" w:space="0" w:color="000000"/>
              <w:right w:val="single" w:sz="5" w:space="0" w:color="000000"/>
            </w:tcBorders>
          </w:tcPr>
          <w:p w14:paraId="22B2FE41" w14:textId="4E1B0EFA"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6590CEA" w14:textId="4F0A02D2"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7D0D73C" w14:textId="64594070"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DDE78C" w14:textId="0EA17D86" w:rsidR="00FB089E" w:rsidRPr="00D51FC0" w:rsidRDefault="00FB089E" w:rsidP="00FB089E">
            <w:pPr>
              <w:jc w:val="center"/>
              <w:rPr>
                <w:rFonts w:ascii="Arial" w:hAnsi="Arial" w:cs="Arial"/>
              </w:rPr>
            </w:pPr>
          </w:p>
        </w:tc>
      </w:tr>
      <w:tr w:rsidR="00FB089E" w:rsidRPr="00D51FC0" w14:paraId="2A56F32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F222E09" w14:textId="77777777" w:rsidR="00FB089E" w:rsidRDefault="00FB089E" w:rsidP="00FB089E">
            <w:pPr>
              <w:rPr>
                <w:rFonts w:ascii="Arial" w:hAnsi="Arial" w:cs="Arial"/>
                <w:color w:val="000000"/>
              </w:rPr>
            </w:pPr>
            <w:r w:rsidRPr="001E653F">
              <w:rPr>
                <w:rFonts w:ascii="Arial" w:eastAsia="Calibri" w:hAnsi="Arial" w:cs="Arial"/>
              </w:rPr>
              <w:t>sklop 6 – Dole 3</w:t>
            </w:r>
          </w:p>
        </w:tc>
        <w:tc>
          <w:tcPr>
            <w:tcW w:w="890" w:type="pct"/>
            <w:tcBorders>
              <w:top w:val="single" w:sz="5" w:space="0" w:color="000000"/>
              <w:left w:val="single" w:sz="5" w:space="0" w:color="000000"/>
              <w:bottom w:val="single" w:sz="5" w:space="0" w:color="000000"/>
              <w:right w:val="single" w:sz="5" w:space="0" w:color="000000"/>
            </w:tcBorders>
          </w:tcPr>
          <w:p w14:paraId="6D4CF2C6" w14:textId="6ECD5487"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5D88759" w14:textId="06B52807"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C0A7829" w14:textId="311827A1"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B09BD3" w14:textId="7F1A5ABE" w:rsidR="00FB089E" w:rsidRPr="00D51FC0" w:rsidRDefault="00FB089E" w:rsidP="00FB089E">
            <w:pPr>
              <w:jc w:val="center"/>
              <w:rPr>
                <w:rFonts w:ascii="Arial" w:hAnsi="Arial" w:cs="Arial"/>
              </w:rPr>
            </w:pPr>
          </w:p>
        </w:tc>
      </w:tr>
      <w:tr w:rsidR="00FB089E" w:rsidRPr="00D51FC0" w14:paraId="4DFB39D8"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4BBD332" w14:textId="77777777" w:rsidR="00FB089E" w:rsidRDefault="00FB089E" w:rsidP="00FB089E">
            <w:pPr>
              <w:rPr>
                <w:rFonts w:ascii="Arial" w:hAnsi="Arial" w:cs="Arial"/>
                <w:color w:val="000000"/>
              </w:rPr>
            </w:pPr>
            <w:r w:rsidRPr="001E653F">
              <w:rPr>
                <w:rFonts w:ascii="Arial" w:eastAsia="Calibri" w:hAnsi="Arial" w:cs="Arial"/>
              </w:rPr>
              <w:t>sklop 7– Dole 4</w:t>
            </w:r>
          </w:p>
        </w:tc>
        <w:tc>
          <w:tcPr>
            <w:tcW w:w="890" w:type="pct"/>
            <w:tcBorders>
              <w:top w:val="single" w:sz="5" w:space="0" w:color="000000"/>
              <w:left w:val="single" w:sz="5" w:space="0" w:color="000000"/>
              <w:bottom w:val="single" w:sz="5" w:space="0" w:color="000000"/>
              <w:right w:val="single" w:sz="5" w:space="0" w:color="000000"/>
            </w:tcBorders>
          </w:tcPr>
          <w:p w14:paraId="14A21ACE" w14:textId="6A39064A"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4694160" w14:textId="1F5DBD6F"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9EB0B0F" w14:textId="27D7DD9E"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13F719" w14:textId="5630C3E4" w:rsidR="00FB089E" w:rsidRPr="00D51FC0" w:rsidRDefault="00FB089E" w:rsidP="00FB089E">
            <w:pPr>
              <w:jc w:val="center"/>
              <w:rPr>
                <w:rFonts w:ascii="Arial" w:hAnsi="Arial" w:cs="Arial"/>
              </w:rPr>
            </w:pPr>
          </w:p>
        </w:tc>
      </w:tr>
      <w:tr w:rsidR="00FB089E" w:rsidRPr="00D51FC0" w14:paraId="2C0F032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9E7036A" w14:textId="77777777" w:rsidR="00FB089E" w:rsidRDefault="00FB089E" w:rsidP="00FB089E">
            <w:pPr>
              <w:rPr>
                <w:rFonts w:ascii="Arial" w:hAnsi="Arial" w:cs="Arial"/>
                <w:color w:val="000000"/>
              </w:rPr>
            </w:pPr>
            <w:r w:rsidRPr="001E653F">
              <w:rPr>
                <w:rFonts w:ascii="Arial" w:eastAsia="Calibri" w:hAnsi="Arial" w:cs="Arial"/>
              </w:rPr>
              <w:t xml:space="preserve">sklop 8 – Ledine </w:t>
            </w:r>
          </w:p>
        </w:tc>
        <w:tc>
          <w:tcPr>
            <w:tcW w:w="890" w:type="pct"/>
            <w:tcBorders>
              <w:top w:val="single" w:sz="5" w:space="0" w:color="000000"/>
              <w:left w:val="single" w:sz="5" w:space="0" w:color="000000"/>
              <w:bottom w:val="single" w:sz="5" w:space="0" w:color="000000"/>
              <w:right w:val="single" w:sz="5" w:space="0" w:color="000000"/>
            </w:tcBorders>
          </w:tcPr>
          <w:p w14:paraId="6E7ABB38" w14:textId="5654EFF6"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D5627F6" w14:textId="5920B1E1"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756D38A5" w14:textId="002651E7"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301F5" w14:textId="28B34337" w:rsidR="00FB089E" w:rsidRPr="00D51FC0" w:rsidRDefault="00FB089E" w:rsidP="00FB089E">
            <w:pPr>
              <w:jc w:val="center"/>
              <w:rPr>
                <w:rFonts w:ascii="Arial" w:hAnsi="Arial" w:cs="Arial"/>
              </w:rPr>
            </w:pPr>
          </w:p>
        </w:tc>
      </w:tr>
      <w:tr w:rsidR="00FB089E" w:rsidRPr="00D51FC0" w14:paraId="76BEB6A4"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6F7A47C" w14:textId="77777777" w:rsidR="00FB089E" w:rsidRDefault="00FB089E" w:rsidP="00FB089E">
            <w:pPr>
              <w:rPr>
                <w:rFonts w:ascii="Arial" w:hAnsi="Arial" w:cs="Arial"/>
                <w:color w:val="000000"/>
              </w:rPr>
            </w:pPr>
            <w:r w:rsidRPr="001E653F">
              <w:rPr>
                <w:rFonts w:ascii="Arial" w:eastAsia="Calibri" w:hAnsi="Arial" w:cs="Arial"/>
              </w:rPr>
              <w:t xml:space="preserve">sklop 9 – Idrijske Krnice  </w:t>
            </w:r>
          </w:p>
        </w:tc>
        <w:tc>
          <w:tcPr>
            <w:tcW w:w="890" w:type="pct"/>
            <w:tcBorders>
              <w:top w:val="single" w:sz="5" w:space="0" w:color="000000"/>
              <w:left w:val="single" w:sz="5" w:space="0" w:color="000000"/>
              <w:bottom w:val="single" w:sz="5" w:space="0" w:color="000000"/>
              <w:right w:val="single" w:sz="5" w:space="0" w:color="000000"/>
            </w:tcBorders>
          </w:tcPr>
          <w:p w14:paraId="756E1C49" w14:textId="38AAE611"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49F17E7" w14:textId="69AD4E8A"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C40044C" w14:textId="2D2E70E2"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F1A11D" w14:textId="138695D3" w:rsidR="00FB089E" w:rsidRPr="00D51FC0" w:rsidRDefault="00FB089E" w:rsidP="00FB089E">
            <w:pPr>
              <w:jc w:val="center"/>
              <w:rPr>
                <w:rFonts w:ascii="Arial" w:hAnsi="Arial" w:cs="Arial"/>
              </w:rPr>
            </w:pPr>
          </w:p>
        </w:tc>
      </w:tr>
      <w:tr w:rsidR="00FB089E" w:rsidRPr="00D51FC0" w14:paraId="59FA7B15"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D719B01" w14:textId="77777777" w:rsidR="00FB089E" w:rsidRPr="001E653F" w:rsidRDefault="00FB089E" w:rsidP="00FB089E">
            <w:pPr>
              <w:rPr>
                <w:rFonts w:ascii="Arial" w:eastAsia="Calibri" w:hAnsi="Arial" w:cs="Arial"/>
              </w:rPr>
            </w:pPr>
            <w:r w:rsidRPr="00306551">
              <w:rPr>
                <w:rFonts w:ascii="Arial" w:eastAsia="Calibri" w:hAnsi="Arial" w:cs="Arial"/>
              </w:rPr>
              <w:t xml:space="preserve">sklop 10 – Vojsko </w:t>
            </w:r>
          </w:p>
        </w:tc>
        <w:tc>
          <w:tcPr>
            <w:tcW w:w="890" w:type="pct"/>
            <w:tcBorders>
              <w:top w:val="single" w:sz="5" w:space="0" w:color="000000"/>
              <w:left w:val="single" w:sz="5" w:space="0" w:color="000000"/>
              <w:bottom w:val="single" w:sz="5" w:space="0" w:color="000000"/>
              <w:right w:val="single" w:sz="5" w:space="0" w:color="000000"/>
            </w:tcBorders>
          </w:tcPr>
          <w:p w14:paraId="5A543EB8" w14:textId="029D91D7"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3F0E322D" w14:textId="735AEF5C"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CF6EC03" w14:textId="79595691"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C920C1" w14:textId="0F48DD2A" w:rsidR="00FB089E" w:rsidRPr="00D51FC0" w:rsidRDefault="00FB089E" w:rsidP="00FB089E">
            <w:pPr>
              <w:jc w:val="center"/>
              <w:rPr>
                <w:rFonts w:ascii="Arial" w:hAnsi="Arial" w:cs="Arial"/>
              </w:rPr>
            </w:pPr>
          </w:p>
        </w:tc>
      </w:tr>
      <w:tr w:rsidR="00FB089E" w:rsidRPr="00D51FC0" w14:paraId="7BCFA566"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950AED7" w14:textId="77777777" w:rsidR="00FB089E" w:rsidRPr="001E653F" w:rsidRDefault="00FB089E" w:rsidP="00FB089E">
            <w:pPr>
              <w:rPr>
                <w:rFonts w:ascii="Arial" w:eastAsia="Calibri" w:hAnsi="Arial" w:cs="Arial"/>
              </w:rPr>
            </w:pPr>
            <w:r w:rsidRPr="00306551">
              <w:rPr>
                <w:rFonts w:ascii="Arial" w:eastAsia="Calibri" w:hAnsi="Arial" w:cs="Arial"/>
              </w:rPr>
              <w:t xml:space="preserve">sklop 11 – Spodnja Idrija </w:t>
            </w:r>
          </w:p>
        </w:tc>
        <w:tc>
          <w:tcPr>
            <w:tcW w:w="890" w:type="pct"/>
            <w:tcBorders>
              <w:top w:val="single" w:sz="5" w:space="0" w:color="000000"/>
              <w:left w:val="single" w:sz="5" w:space="0" w:color="000000"/>
              <w:bottom w:val="single" w:sz="5" w:space="0" w:color="000000"/>
              <w:right w:val="single" w:sz="5" w:space="0" w:color="000000"/>
            </w:tcBorders>
          </w:tcPr>
          <w:p w14:paraId="2750629F" w14:textId="5D4E108E"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1E61EBC" w14:textId="30D7AE7F"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51E4329F" w14:textId="33FDF61E"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76D4D4" w14:textId="71F08A7E" w:rsidR="00FB089E" w:rsidRPr="00D51FC0" w:rsidRDefault="00FB089E" w:rsidP="00FB089E">
            <w:pPr>
              <w:jc w:val="center"/>
              <w:rPr>
                <w:rFonts w:ascii="Arial" w:hAnsi="Arial" w:cs="Arial"/>
              </w:rPr>
            </w:pPr>
          </w:p>
        </w:tc>
      </w:tr>
      <w:tr w:rsidR="00FB089E" w:rsidRPr="00D51FC0" w14:paraId="619D7091"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80938D5" w14:textId="77777777" w:rsidR="00FB089E" w:rsidRPr="001E653F" w:rsidRDefault="00FB089E" w:rsidP="00FB089E">
            <w:pPr>
              <w:rPr>
                <w:rFonts w:ascii="Arial" w:eastAsia="Calibri" w:hAnsi="Arial" w:cs="Arial"/>
              </w:rPr>
            </w:pPr>
            <w:r w:rsidRPr="00306551">
              <w:rPr>
                <w:rFonts w:ascii="Arial" w:eastAsia="Calibri" w:hAnsi="Arial" w:cs="Arial"/>
              </w:rPr>
              <w:t>sklop 12 – Idrija</w:t>
            </w:r>
          </w:p>
        </w:tc>
        <w:tc>
          <w:tcPr>
            <w:tcW w:w="890" w:type="pct"/>
            <w:tcBorders>
              <w:top w:val="single" w:sz="5" w:space="0" w:color="000000"/>
              <w:left w:val="single" w:sz="5" w:space="0" w:color="000000"/>
              <w:bottom w:val="single" w:sz="5" w:space="0" w:color="000000"/>
              <w:right w:val="single" w:sz="5" w:space="0" w:color="000000"/>
            </w:tcBorders>
          </w:tcPr>
          <w:p w14:paraId="44D62A1B" w14:textId="14C82E46"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33811D1" w14:textId="5FF9FF68"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71A28C5" w14:textId="6023FEFC"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9AFB09" w14:textId="16DE104C" w:rsidR="00FB089E" w:rsidRPr="00D51FC0" w:rsidRDefault="00FB089E" w:rsidP="00FB089E">
            <w:pPr>
              <w:jc w:val="center"/>
              <w:rPr>
                <w:rFonts w:ascii="Arial" w:hAnsi="Arial" w:cs="Arial"/>
              </w:rPr>
            </w:pPr>
          </w:p>
        </w:tc>
      </w:tr>
      <w:bookmarkEnd w:id="111"/>
    </w:tbl>
    <w:p w14:paraId="41E911B7" w14:textId="77777777" w:rsidR="00FB089E" w:rsidRDefault="00FB089E" w:rsidP="00FB089E">
      <w:pPr>
        <w:rPr>
          <w:rFonts w:ascii="Arial" w:hAnsi="Arial" w:cs="Arial"/>
        </w:rPr>
      </w:pPr>
    </w:p>
    <w:p w14:paraId="5C827D6E" w14:textId="23CFA4EB" w:rsidR="00FB089E" w:rsidRPr="000D523E" w:rsidRDefault="00FB089E" w:rsidP="00FB089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E926DD">
        <w:rPr>
          <w:rFonts w:ascii="Arial" w:hAnsi="Arial" w:cs="Arial"/>
          <w:i/>
          <w:color w:val="7F7F7F" w:themeColor="text1" w:themeTint="80"/>
          <w:sz w:val="16"/>
          <w:szCs w:val="16"/>
        </w:rPr>
        <w:t>Ustrezno označiti z besedo »da« ali znakom ×, v polje, kjer ponudnik izbiro potrjuje.</w:t>
      </w:r>
    </w:p>
    <w:p w14:paraId="7F545A8A" w14:textId="77777777" w:rsidR="00FB089E" w:rsidRDefault="00FB089E" w:rsidP="00FB089E">
      <w:pPr>
        <w:rPr>
          <w:rFonts w:ascii="Arial" w:hAnsi="Arial" w:cs="Arial"/>
        </w:rPr>
      </w:pPr>
    </w:p>
    <w:p w14:paraId="4F172B1B" w14:textId="48B78433"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1D342B">
        <w:rPr>
          <w:rFonts w:ascii="Arial" w:hAnsi="Arial" w:cs="Arial"/>
          <w:b/>
        </w:rPr>
        <w:t>22</w:t>
      </w:r>
      <w:r w:rsidRPr="00FB089E">
        <w:rPr>
          <w:rFonts w:ascii="Arial" w:hAnsi="Arial" w:cs="Arial"/>
          <w:b/>
        </w:rPr>
        <w:t>.1</w:t>
      </w:r>
      <w:r w:rsidR="00C30C77">
        <w:rPr>
          <w:rFonts w:ascii="Arial" w:hAnsi="Arial" w:cs="Arial"/>
          <w:b/>
        </w:rPr>
        <w:t>0</w:t>
      </w:r>
      <w:r w:rsidRPr="00FB089E">
        <w:rPr>
          <w:rFonts w:ascii="Arial" w:hAnsi="Arial" w:cs="Arial"/>
          <w:b/>
        </w:rPr>
        <w:t>. 2023.</w:t>
      </w:r>
    </w:p>
    <w:p w14:paraId="65492CDD" w14:textId="77777777" w:rsidR="00FB089E" w:rsidRPr="00FB089E" w:rsidRDefault="00FB089E" w:rsidP="003F0B35">
      <w:pPr>
        <w:pStyle w:val="Naslov1"/>
        <w:keepLines/>
        <w:numPr>
          <w:ilvl w:val="0"/>
          <w:numId w:val="22"/>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60A27684"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Skrbnik </w:t>
            </w:r>
            <w:r w:rsidR="005F52F8">
              <w:rPr>
                <w:rFonts w:ascii="Arial" w:hAnsi="Arial" w:cs="Arial"/>
                <w:lang w:eastAsia="en-US"/>
              </w:rPr>
              <w:t>okvirnega sporazuma</w:t>
            </w:r>
            <w:r w:rsidRPr="00FB089E">
              <w:rPr>
                <w:rFonts w:ascii="Arial" w:hAnsi="Arial" w:cs="Arial"/>
                <w:lang w:eastAsia="en-US"/>
              </w:rPr>
              <w:t>:</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3EA3ECFD" w:rsidR="00FB089E" w:rsidRPr="00FB089E" w:rsidRDefault="00FB089E" w:rsidP="003F0B35">
      <w:pPr>
        <w:pStyle w:val="Naslov2"/>
        <w:keepLines/>
        <w:numPr>
          <w:ilvl w:val="1"/>
          <w:numId w:val="22"/>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3F0B35">
      <w:pPr>
        <w:pStyle w:val="Naslov2"/>
        <w:keepLines/>
        <w:numPr>
          <w:ilvl w:val="1"/>
          <w:numId w:val="24"/>
        </w:numPr>
        <w:suppressAutoHyphens/>
        <w:spacing w:before="240" w:after="120" w:line="260" w:lineRule="atLeast"/>
        <w:jc w:val="both"/>
        <w:rPr>
          <w:rFonts w:ascii="Arial" w:eastAsia="Times New Roman" w:hAnsi="Arial" w:cs="Arial"/>
          <w:lang w:eastAsia="x-none"/>
        </w:rPr>
      </w:pPr>
      <w:r w:rsidRPr="00FB089E">
        <w:rPr>
          <w:rFonts w:ascii="Arial" w:hAnsi="Arial"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Zap.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2D7AF827" w14:textId="77777777" w:rsidR="00E926DD" w:rsidRDefault="00E926DD" w:rsidP="00E926DD">
      <w:pPr>
        <w:rPr>
          <w:rFonts w:eastAsia="Calibri"/>
          <w:lang w:eastAsia="x-none"/>
        </w:rPr>
      </w:pPr>
    </w:p>
    <w:p w14:paraId="0C87994D" w14:textId="77777777" w:rsidR="007E6DE0" w:rsidRDefault="007E6DE0" w:rsidP="00E926DD">
      <w:pPr>
        <w:rPr>
          <w:rFonts w:eastAsia="Calibri"/>
          <w:lang w:eastAsia="x-none"/>
        </w:rPr>
      </w:pPr>
    </w:p>
    <w:p w14:paraId="26E4A640" w14:textId="77777777" w:rsidR="007E6DE0" w:rsidRDefault="007E6DE0" w:rsidP="00E926DD">
      <w:pPr>
        <w:rPr>
          <w:rFonts w:eastAsia="Calibri"/>
          <w:lang w:eastAsia="x-none"/>
        </w:rPr>
      </w:pPr>
    </w:p>
    <w:p w14:paraId="3A33EB14" w14:textId="77777777" w:rsidR="00E926DD" w:rsidRPr="00E926DD" w:rsidRDefault="00E926DD" w:rsidP="00E926DD">
      <w:pPr>
        <w:rPr>
          <w:rFonts w:eastAsia="Calibri"/>
          <w:lang w:eastAsia="x-none"/>
        </w:rPr>
      </w:pPr>
    </w:p>
    <w:p w14:paraId="33B24F28" w14:textId="77777777" w:rsidR="00FB089E" w:rsidRPr="00FB089E" w:rsidRDefault="00FB089E" w:rsidP="003F0B35">
      <w:pPr>
        <w:pStyle w:val="Naslov1"/>
        <w:keepLines/>
        <w:numPr>
          <w:ilvl w:val="0"/>
          <w:numId w:val="22"/>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lastRenderedPageBreak/>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1366FE9C" w:rsidR="00FB089E" w:rsidRPr="00FB089E" w:rsidRDefault="00FB089E" w:rsidP="00B87054">
      <w:pPr>
        <w:jc w:val="both"/>
        <w:rPr>
          <w:rFonts w:ascii="Arial" w:hAnsi="Arial" w:cs="Arial"/>
        </w:rPr>
      </w:pPr>
      <w:r w:rsidRPr="00FB089E">
        <w:rPr>
          <w:rFonts w:ascii="Arial" w:hAnsi="Arial" w:cs="Arial"/>
        </w:rPr>
        <w:t xml:space="preserve">Pri javnem naročilu </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3F0B35">
      <w:pPr>
        <w:numPr>
          <w:ilvl w:val="0"/>
          <w:numId w:val="23"/>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3F0B35">
      <w:pPr>
        <w:numPr>
          <w:ilvl w:val="0"/>
          <w:numId w:val="23"/>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3F0B35">
      <w:pPr>
        <w:pStyle w:val="Naslov2"/>
        <w:keepLines/>
        <w:numPr>
          <w:ilvl w:val="1"/>
          <w:numId w:val="22"/>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3F0B35">
      <w:pPr>
        <w:pStyle w:val="Naslov2"/>
        <w:keepLines/>
        <w:numPr>
          <w:ilvl w:val="2"/>
          <w:numId w:val="22"/>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3CEE1926" w:rsidR="00FB089E" w:rsidRPr="00FB089E" w:rsidRDefault="00FB089E">
            <w:pPr>
              <w:spacing w:line="256" w:lineRule="auto"/>
              <w:rPr>
                <w:rFonts w:ascii="Arial" w:hAnsi="Arial" w:cs="Arial"/>
                <w:lang w:eastAsia="en-US"/>
              </w:rPr>
            </w:pPr>
            <w:r w:rsidRPr="00FB089E">
              <w:rPr>
                <w:rFonts w:ascii="Arial" w:hAnsi="Arial" w:cs="Arial"/>
                <w:lang w:eastAsia="en-US"/>
              </w:rPr>
              <w:t>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3F0B35">
      <w:pPr>
        <w:pStyle w:val="Naslov2"/>
        <w:keepLines/>
        <w:numPr>
          <w:ilvl w:val="2"/>
          <w:numId w:val="22"/>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3F0B35">
      <w:pPr>
        <w:pStyle w:val="Naslov2"/>
        <w:keepLines/>
        <w:numPr>
          <w:ilvl w:val="2"/>
          <w:numId w:val="22"/>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Zap.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3F0B35">
      <w:pPr>
        <w:pStyle w:val="Naslov1"/>
        <w:keepLines/>
        <w:numPr>
          <w:ilvl w:val="0"/>
          <w:numId w:val="22"/>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460963C9" w:rsidR="00FB089E" w:rsidRPr="00FB089E" w:rsidRDefault="00FB089E" w:rsidP="00FB089E">
      <w:pPr>
        <w:rPr>
          <w:rFonts w:ascii="Arial" w:hAnsi="Arial" w:cs="Arial"/>
        </w:rPr>
      </w:pPr>
      <w:r w:rsidRPr="00FB089E">
        <w:rPr>
          <w:rFonts w:ascii="Arial" w:hAnsi="Arial" w:cs="Arial"/>
        </w:rPr>
        <w:t xml:space="preserve">Pri javnem naročilu </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48CF3203" w:rsidR="00222092" w:rsidRPr="00FB089E" w:rsidRDefault="00222092">
            <w:pPr>
              <w:keepNext/>
              <w:spacing w:line="256" w:lineRule="auto"/>
              <w:rPr>
                <w:rFonts w:ascii="Arial" w:hAnsi="Arial" w:cs="Arial"/>
                <w:lang w:eastAsia="en-US"/>
              </w:rPr>
            </w:pPr>
            <w:r>
              <w:rPr>
                <w:rFonts w:ascii="Arial" w:hAnsi="Arial" w:cs="Arial"/>
                <w:lang w:eastAsia="en-US"/>
              </w:rPr>
              <w:t>Sklop</w:t>
            </w: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t xml:space="preserve">3.1 </w:t>
      </w:r>
      <w:r w:rsidR="00FB089E" w:rsidRPr="00FB089E">
        <w:rPr>
          <w:rFonts w:ascii="Arial" w:hAnsi="Arial" w:cs="Arial"/>
        </w:rPr>
        <w:t>POSLOVNI PODATKI O PODIZVAJALCU</w:t>
      </w:r>
    </w:p>
    <w:p w14:paraId="35019A22" w14:textId="77777777" w:rsidR="00FB089E" w:rsidRPr="00F15CBA" w:rsidRDefault="00FB089E" w:rsidP="003F0B35">
      <w:pPr>
        <w:pStyle w:val="Naslov3"/>
        <w:numPr>
          <w:ilvl w:val="2"/>
          <w:numId w:val="22"/>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2D63C932" w:rsidR="00FB089E" w:rsidRPr="00FB089E" w:rsidRDefault="00FB089E">
            <w:pPr>
              <w:keepNext/>
              <w:spacing w:line="256" w:lineRule="auto"/>
              <w:rPr>
                <w:rFonts w:ascii="Arial" w:hAnsi="Arial" w:cs="Arial"/>
                <w:lang w:eastAsia="en-US"/>
              </w:rPr>
            </w:pPr>
            <w:r w:rsidRPr="00FB089E">
              <w:rPr>
                <w:rFonts w:ascii="Arial" w:hAnsi="Arial" w:cs="Arial"/>
                <w:lang w:eastAsia="en-US"/>
              </w:rPr>
              <w:t>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3F0B35">
      <w:pPr>
        <w:pStyle w:val="Naslov3"/>
        <w:numPr>
          <w:ilvl w:val="2"/>
          <w:numId w:val="22"/>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3F0B35">
      <w:pPr>
        <w:pStyle w:val="Naslov3"/>
        <w:numPr>
          <w:ilvl w:val="2"/>
          <w:numId w:val="22"/>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lastRenderedPageBreak/>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48638F38" w14:textId="77777777" w:rsidR="00F15CBA" w:rsidRDefault="00F15CBA" w:rsidP="00FB089E">
      <w:pPr>
        <w:rPr>
          <w:rFonts w:ascii="Arial" w:hAnsi="Arial" w:cs="Arial"/>
          <w:b/>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15478AFE" w:rsidR="00FB089E" w:rsidRPr="00FB089E" w:rsidRDefault="00FB089E" w:rsidP="003F0B35">
      <w:pPr>
        <w:numPr>
          <w:ilvl w:val="0"/>
          <w:numId w:val="21"/>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48ECE59C" w:rsidR="00FB089E" w:rsidRDefault="00FB089E" w:rsidP="003F0B35">
      <w:pPr>
        <w:numPr>
          <w:ilvl w:val="0"/>
          <w:numId w:val="21"/>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F0DB080" w14:textId="77777777" w:rsidR="00F15CBA" w:rsidRDefault="00F15CBA" w:rsidP="00F15CBA">
      <w:pPr>
        <w:pStyle w:val="Odstavekseznama"/>
        <w:rPr>
          <w:rFonts w:ascii="Arial" w:hAnsi="Arial" w:cs="Arial"/>
        </w:rPr>
      </w:pPr>
    </w:p>
    <w:p w14:paraId="6B5F92AA" w14:textId="77777777" w:rsidR="00FB089E" w:rsidRPr="00FB089E" w:rsidRDefault="00FB089E" w:rsidP="00FB089E">
      <w:pPr>
        <w:rPr>
          <w:rFonts w:ascii="Arial" w:hAnsi="Arial" w:cs="Arial"/>
        </w:rPr>
      </w:pPr>
    </w:p>
    <w:p w14:paraId="6F21E993" w14:textId="77777777" w:rsidR="00FB089E" w:rsidRPr="00FB089E" w:rsidRDefault="00FB089E" w:rsidP="00767B45">
      <w:pPr>
        <w:rPr>
          <w:rFonts w:ascii="Arial" w:eastAsia="Calibri" w:hAnsi="Arial" w:cs="Arial"/>
          <w:color w:val="000000"/>
        </w:rPr>
      </w:pPr>
    </w:p>
    <w:p w14:paraId="6C911A81" w14:textId="77777777" w:rsidR="0034352E" w:rsidRPr="00FB089E" w:rsidRDefault="0034352E" w:rsidP="00767B45">
      <w:pPr>
        <w:rPr>
          <w:rFonts w:ascii="Arial" w:eastAsia="Calibri" w:hAnsi="Arial" w:cs="Arial"/>
          <w:color w:val="000000"/>
        </w:rPr>
      </w:pPr>
    </w:p>
    <w:p w14:paraId="15B2BFA7" w14:textId="7777777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37CD610C" w14:textId="77777777" w:rsidR="0034352E" w:rsidRPr="0034352E" w:rsidRDefault="0034352E" w:rsidP="00767B45">
      <w:pPr>
        <w:jc w:val="both"/>
        <w:rPr>
          <w:rFonts w:ascii="Arial" w:eastAsia="Calibri" w:hAnsi="Arial" w:cs="Arial"/>
          <w:b/>
          <w:bCs/>
          <w:i/>
          <w:iCs/>
          <w:color w:val="7F7F7F"/>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Pr="006D1243"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6AD4F99D" w14:textId="77777777" w:rsidR="0034352E" w:rsidRPr="0034352E" w:rsidRDefault="0034352E" w:rsidP="00767B45">
      <w:pPr>
        <w:jc w:val="both"/>
        <w:rPr>
          <w:rFonts w:ascii="Arial" w:eastAsia="Calibri" w:hAnsi="Arial" w:cs="Arial"/>
          <w:b/>
          <w:bCs/>
          <w:i/>
          <w:iCs/>
          <w:color w:val="7F7F7F"/>
        </w:rPr>
      </w:pPr>
    </w:p>
    <w:p w14:paraId="0778E16B" w14:textId="77777777" w:rsidR="0034352E" w:rsidRPr="0034352E" w:rsidRDefault="0034352E" w:rsidP="00767B45">
      <w:pPr>
        <w:jc w:val="both"/>
        <w:rPr>
          <w:rFonts w:ascii="Arial" w:eastAsia="Calibri" w:hAnsi="Arial" w:cs="Arial"/>
          <w:b/>
          <w:bCs/>
          <w:i/>
          <w:iCs/>
          <w:color w:val="7F7F7F"/>
        </w:rPr>
      </w:pPr>
    </w:p>
    <w:p w14:paraId="436C7035" w14:textId="77777777" w:rsidR="0034352E" w:rsidRPr="0034352E" w:rsidRDefault="0034352E" w:rsidP="00767B45">
      <w:pPr>
        <w:jc w:val="both"/>
        <w:rPr>
          <w:rFonts w:ascii="Arial" w:eastAsia="Calibri" w:hAnsi="Arial" w:cs="Arial"/>
          <w:b/>
          <w:bCs/>
          <w:i/>
          <w:iCs/>
          <w:color w:val="7F7F7F"/>
        </w:rPr>
      </w:pPr>
    </w:p>
    <w:p w14:paraId="32196CC8" w14:textId="77777777" w:rsidR="0034352E" w:rsidRPr="0034352E" w:rsidRDefault="0034352E" w:rsidP="00767B45">
      <w:pPr>
        <w:jc w:val="both"/>
        <w:rPr>
          <w:rFonts w:ascii="Arial" w:eastAsia="Calibri" w:hAnsi="Arial" w:cs="Arial"/>
          <w:b/>
          <w:bCs/>
          <w:i/>
          <w:iCs/>
          <w:color w:val="7F7F7F"/>
        </w:rPr>
      </w:pPr>
    </w:p>
    <w:p w14:paraId="146F1218" w14:textId="77777777" w:rsidR="0034352E" w:rsidRPr="0034352E" w:rsidRDefault="0034352E" w:rsidP="00767B45">
      <w:pPr>
        <w:jc w:val="both"/>
        <w:rPr>
          <w:rFonts w:ascii="Arial" w:eastAsia="Calibri" w:hAnsi="Arial" w:cs="Arial"/>
          <w:b/>
          <w:bCs/>
          <w:i/>
          <w:iCs/>
          <w:color w:val="7F7F7F"/>
        </w:rPr>
      </w:pPr>
    </w:p>
    <w:p w14:paraId="0415E99B" w14:textId="77777777" w:rsidR="0034352E" w:rsidRPr="0034352E" w:rsidRDefault="0034352E" w:rsidP="00767B45">
      <w:pPr>
        <w:jc w:val="both"/>
        <w:rPr>
          <w:rFonts w:ascii="Arial" w:eastAsia="Calibri" w:hAnsi="Arial" w:cs="Arial"/>
          <w:b/>
          <w:bCs/>
          <w:i/>
          <w:iCs/>
          <w:color w:val="7F7F7F"/>
        </w:rPr>
      </w:pPr>
    </w:p>
    <w:p w14:paraId="03503018" w14:textId="77777777" w:rsidR="0034352E" w:rsidRPr="0034352E" w:rsidRDefault="0034352E" w:rsidP="00767B45">
      <w:pPr>
        <w:jc w:val="both"/>
        <w:rPr>
          <w:rFonts w:ascii="Arial" w:eastAsia="Calibri" w:hAnsi="Arial" w:cs="Arial"/>
          <w:b/>
          <w:bCs/>
          <w:i/>
          <w:iCs/>
          <w:color w:val="7F7F7F"/>
        </w:rPr>
      </w:pPr>
    </w:p>
    <w:p w14:paraId="3651AA10" w14:textId="77777777" w:rsidR="0034352E" w:rsidRPr="0034352E" w:rsidRDefault="0034352E" w:rsidP="00767B45">
      <w:pPr>
        <w:jc w:val="both"/>
        <w:rPr>
          <w:rFonts w:ascii="Arial" w:eastAsia="Calibri" w:hAnsi="Arial" w:cs="Arial"/>
          <w:b/>
          <w:bCs/>
          <w:i/>
          <w:iCs/>
          <w:color w:val="7F7F7F"/>
        </w:rPr>
      </w:pPr>
    </w:p>
    <w:p w14:paraId="75F5FB22" w14:textId="77777777" w:rsidR="0034352E" w:rsidRPr="0034352E" w:rsidRDefault="0034352E" w:rsidP="00767B45">
      <w:pPr>
        <w:jc w:val="both"/>
        <w:rPr>
          <w:rFonts w:ascii="Arial" w:eastAsia="Calibri" w:hAnsi="Arial" w:cs="Arial"/>
          <w:b/>
          <w:bCs/>
          <w:i/>
          <w:iCs/>
          <w:color w:val="7F7F7F"/>
        </w:rPr>
      </w:pPr>
    </w:p>
    <w:p w14:paraId="0FA4D93A" w14:textId="77777777" w:rsidR="00196B39" w:rsidRDefault="00196B39" w:rsidP="00767B45">
      <w:pPr>
        <w:rPr>
          <w:rFonts w:ascii="Arial" w:eastAsia="Calibri" w:hAnsi="Arial" w:cs="Arial"/>
          <w:b/>
          <w:bCs/>
          <w:i/>
          <w:iCs/>
          <w:color w:val="7F7F7F"/>
        </w:rPr>
      </w:pPr>
    </w:p>
    <w:p w14:paraId="0079D785" w14:textId="77777777" w:rsidR="00196B39" w:rsidRDefault="00196B39" w:rsidP="00767B45">
      <w:pPr>
        <w:rPr>
          <w:rFonts w:ascii="Arial" w:eastAsia="Calibri" w:hAnsi="Arial" w:cs="Arial"/>
          <w:b/>
          <w:bCs/>
          <w:i/>
          <w:iCs/>
          <w:color w:val="7F7F7F"/>
        </w:rPr>
      </w:pPr>
    </w:p>
    <w:p w14:paraId="706F047A" w14:textId="6E0BC2D0" w:rsidR="009D6B73" w:rsidRDefault="009D6B73" w:rsidP="00767B45">
      <w:pPr>
        <w:rPr>
          <w:rFonts w:ascii="Arial" w:eastAsia="Calibri" w:hAnsi="Arial" w:cs="Arial"/>
          <w:i/>
          <w:iCs/>
          <w:color w:val="7F7F7F"/>
        </w:rPr>
      </w:pPr>
    </w:p>
    <w:p w14:paraId="77243C76" w14:textId="77777777" w:rsidR="00F15CBA" w:rsidRDefault="00F15CBA" w:rsidP="00767B45">
      <w:pPr>
        <w:rPr>
          <w:rFonts w:ascii="Arial" w:eastAsia="Calibri" w:hAnsi="Arial" w:cs="Arial"/>
          <w:i/>
          <w:iCs/>
          <w:color w:val="7F7F7F"/>
        </w:rPr>
      </w:pPr>
    </w:p>
    <w:p w14:paraId="12F3F308" w14:textId="77777777" w:rsidR="00F15CBA" w:rsidRDefault="00F15CBA" w:rsidP="00767B45">
      <w:pPr>
        <w:rPr>
          <w:rFonts w:ascii="Arial" w:eastAsia="Calibri" w:hAnsi="Arial" w:cs="Arial"/>
          <w:i/>
          <w:iCs/>
          <w:color w:val="7F7F7F"/>
        </w:rPr>
      </w:pPr>
    </w:p>
    <w:p w14:paraId="47FABD3F" w14:textId="77777777" w:rsidR="00F15CBA" w:rsidRDefault="00F15CBA" w:rsidP="00767B45">
      <w:pPr>
        <w:rPr>
          <w:rFonts w:ascii="Arial" w:eastAsia="Calibri" w:hAnsi="Arial" w:cs="Arial"/>
          <w:i/>
          <w:iCs/>
          <w:color w:val="7F7F7F"/>
        </w:rPr>
      </w:pPr>
    </w:p>
    <w:p w14:paraId="684879D9" w14:textId="77777777" w:rsidR="00F15CBA" w:rsidRDefault="00F15CBA" w:rsidP="00767B45">
      <w:pPr>
        <w:rPr>
          <w:rFonts w:ascii="Arial" w:eastAsia="Calibri" w:hAnsi="Arial" w:cs="Arial"/>
          <w:i/>
          <w:iCs/>
          <w:color w:val="7F7F7F"/>
        </w:rPr>
      </w:pPr>
    </w:p>
    <w:p w14:paraId="641BCDC0" w14:textId="77777777" w:rsidR="00F15CBA" w:rsidRDefault="00F15CBA" w:rsidP="00767B45">
      <w:pPr>
        <w:rPr>
          <w:rFonts w:ascii="Arial" w:eastAsia="Calibri" w:hAnsi="Arial" w:cs="Arial"/>
          <w:i/>
          <w:iCs/>
          <w:color w:val="7F7F7F"/>
        </w:rPr>
      </w:pPr>
    </w:p>
    <w:p w14:paraId="3F83EB6B" w14:textId="77777777" w:rsidR="00F15CBA" w:rsidRDefault="00F15CBA" w:rsidP="00767B45">
      <w:pPr>
        <w:rPr>
          <w:rFonts w:ascii="Arial" w:eastAsia="Calibri" w:hAnsi="Arial" w:cs="Arial"/>
          <w:i/>
          <w:iCs/>
          <w:color w:val="7F7F7F"/>
        </w:rPr>
      </w:pPr>
    </w:p>
    <w:p w14:paraId="53C69180" w14:textId="77777777" w:rsidR="00F15CBA" w:rsidRDefault="00F15CBA" w:rsidP="00767B45">
      <w:pPr>
        <w:rPr>
          <w:rFonts w:ascii="Arial" w:eastAsia="Calibri" w:hAnsi="Arial" w:cs="Arial"/>
          <w:i/>
          <w:iCs/>
          <w:color w:val="7F7F7F"/>
        </w:rPr>
      </w:pPr>
    </w:p>
    <w:p w14:paraId="44F02724" w14:textId="77777777" w:rsidR="00F15CBA" w:rsidRDefault="00F15CBA" w:rsidP="00767B45">
      <w:pPr>
        <w:rPr>
          <w:rFonts w:ascii="Arial" w:eastAsia="Calibri" w:hAnsi="Arial" w:cs="Arial"/>
          <w:i/>
          <w:iCs/>
          <w:color w:val="7F7F7F"/>
        </w:rPr>
      </w:pPr>
    </w:p>
    <w:p w14:paraId="4B2C9C95" w14:textId="77777777" w:rsidR="001C150A" w:rsidRDefault="001C150A" w:rsidP="00767B45">
      <w:pPr>
        <w:rPr>
          <w:rFonts w:ascii="Arial" w:eastAsia="Calibri" w:hAnsi="Arial" w:cs="Arial"/>
          <w:i/>
          <w:iCs/>
          <w:color w:val="7F7F7F"/>
        </w:rPr>
      </w:pPr>
    </w:p>
    <w:p w14:paraId="2C6F6D45" w14:textId="77777777" w:rsidR="00F15CBA" w:rsidRDefault="00F15CBA" w:rsidP="00767B45">
      <w:pPr>
        <w:rPr>
          <w:rFonts w:ascii="Arial" w:eastAsia="Calibri" w:hAnsi="Arial" w:cs="Arial"/>
          <w:i/>
          <w:iCs/>
          <w:color w:val="7F7F7F"/>
        </w:rPr>
      </w:pPr>
    </w:p>
    <w:p w14:paraId="543DA790" w14:textId="5C521ED8" w:rsidR="009D6B73" w:rsidRDefault="009D6B73" w:rsidP="00767B45">
      <w:pPr>
        <w:rPr>
          <w:rFonts w:ascii="Arial" w:eastAsia="Calibri" w:hAnsi="Arial" w:cs="Arial"/>
          <w:i/>
          <w:iCs/>
          <w:color w:val="7F7F7F"/>
        </w:rPr>
      </w:pPr>
    </w:p>
    <w:p w14:paraId="55763503" w14:textId="32DC8730" w:rsidR="009D6B73" w:rsidRDefault="009D6B73" w:rsidP="00767B45">
      <w:pPr>
        <w:rPr>
          <w:rFonts w:ascii="Arial" w:eastAsia="Calibri" w:hAnsi="Arial" w:cs="Arial"/>
          <w:i/>
          <w:iCs/>
          <w:color w:val="7F7F7F"/>
        </w:rPr>
      </w:pPr>
    </w:p>
    <w:p w14:paraId="513B00C5" w14:textId="5F997894" w:rsidR="009D6B73" w:rsidRDefault="009D6B73" w:rsidP="00767B45">
      <w:pPr>
        <w:rPr>
          <w:rFonts w:ascii="Arial" w:eastAsia="Calibri" w:hAnsi="Arial" w:cs="Arial"/>
          <w:i/>
          <w:iCs/>
          <w:color w:val="7F7F7F"/>
        </w:rPr>
      </w:pPr>
    </w:p>
    <w:p w14:paraId="1DB3BF01" w14:textId="13B338CC" w:rsidR="009D6B73" w:rsidRDefault="009D6B73" w:rsidP="00767B45">
      <w:pPr>
        <w:rPr>
          <w:rFonts w:ascii="Arial" w:eastAsia="Calibri" w:hAnsi="Arial" w:cs="Arial"/>
          <w:i/>
          <w:iCs/>
          <w:color w:val="7F7F7F"/>
        </w:rPr>
      </w:pPr>
    </w:p>
    <w:p w14:paraId="5D969CC2" w14:textId="7608B695" w:rsidR="009D6B73" w:rsidRDefault="009D6B73" w:rsidP="00767B45">
      <w:pPr>
        <w:rPr>
          <w:rFonts w:ascii="Arial" w:eastAsia="Calibri" w:hAnsi="Arial" w:cs="Arial"/>
          <w:i/>
          <w:iCs/>
          <w:color w:val="7F7F7F"/>
        </w:rPr>
      </w:pPr>
    </w:p>
    <w:p w14:paraId="5A2CEFCE" w14:textId="77777777" w:rsidR="005F52F8" w:rsidRDefault="005F52F8" w:rsidP="00767B45">
      <w:pPr>
        <w:rPr>
          <w:rFonts w:ascii="Arial" w:eastAsia="Calibri" w:hAnsi="Arial" w:cs="Arial"/>
          <w:i/>
          <w:iCs/>
          <w:color w:val="7F7F7F"/>
        </w:rPr>
      </w:pPr>
    </w:p>
    <w:p w14:paraId="41C5A103" w14:textId="77777777" w:rsidR="005F52F8" w:rsidRDefault="005F52F8" w:rsidP="00767B45">
      <w:pPr>
        <w:rPr>
          <w:rFonts w:ascii="Arial" w:eastAsia="Calibri" w:hAnsi="Arial" w:cs="Arial"/>
          <w:i/>
          <w:iCs/>
          <w:color w:val="7F7F7F"/>
        </w:rPr>
      </w:pPr>
    </w:p>
    <w:p w14:paraId="12B1A882" w14:textId="77777777" w:rsidR="005F52F8" w:rsidRDefault="005F52F8" w:rsidP="00767B45">
      <w:pPr>
        <w:rPr>
          <w:rFonts w:ascii="Arial" w:eastAsia="Calibri" w:hAnsi="Arial" w:cs="Arial"/>
          <w:i/>
          <w:iCs/>
          <w:color w:val="7F7F7F"/>
        </w:rPr>
      </w:pPr>
    </w:p>
    <w:p w14:paraId="6BD541B0" w14:textId="77777777" w:rsidR="005F52F8" w:rsidRDefault="005F52F8" w:rsidP="00767B45">
      <w:pPr>
        <w:rPr>
          <w:rFonts w:ascii="Arial" w:eastAsia="Calibri" w:hAnsi="Arial" w:cs="Arial"/>
          <w:i/>
          <w:iCs/>
          <w:color w:val="7F7F7F"/>
        </w:rPr>
      </w:pPr>
    </w:p>
    <w:p w14:paraId="475178DA" w14:textId="1B960D74" w:rsidR="009D6B73" w:rsidRDefault="009D6B73" w:rsidP="00767B45">
      <w:pPr>
        <w:rPr>
          <w:rFonts w:ascii="Arial" w:eastAsia="Calibri" w:hAnsi="Arial" w:cs="Arial"/>
          <w:i/>
          <w:iCs/>
          <w:color w:val="7F7F7F"/>
        </w:rPr>
      </w:pPr>
    </w:p>
    <w:p w14:paraId="29E8434C" w14:textId="5C2BDE3A" w:rsidR="002D4120" w:rsidRPr="002D4120" w:rsidRDefault="00F15CBA"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PONUDBENI PREDRAČUN                   </w:t>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5</w:t>
      </w:r>
    </w:p>
    <w:p w14:paraId="63377438" w14:textId="77777777" w:rsidR="002D4120" w:rsidRPr="002D4120" w:rsidRDefault="002D4120" w:rsidP="00767B45">
      <w:pPr>
        <w:rPr>
          <w:rFonts w:ascii="Arial" w:hAnsi="Arial" w:cs="Arial"/>
        </w:rPr>
      </w:pPr>
    </w:p>
    <w:p w14:paraId="73A39435" w14:textId="77777777" w:rsidR="008B6849" w:rsidRDefault="00F15CBA" w:rsidP="00767B45">
      <w:pPr>
        <w:rPr>
          <w:rFonts w:ascii="Arial" w:hAnsi="Arial" w:cs="Arial"/>
        </w:rPr>
      </w:pPr>
      <w:r>
        <w:rPr>
          <w:rFonts w:ascii="Arial" w:hAnsi="Arial" w:cs="Arial"/>
        </w:rPr>
        <w:t>Ponudbeni predračun</w:t>
      </w:r>
      <w:r w:rsidR="008B6849">
        <w:rPr>
          <w:rFonts w:ascii="Arial" w:hAnsi="Arial" w:cs="Arial"/>
        </w:rPr>
        <w:t xml:space="preserve"> je podan v .xls obliki.</w:t>
      </w:r>
    </w:p>
    <w:p w14:paraId="13DC39CC" w14:textId="77777777" w:rsidR="008B6849" w:rsidRDefault="008B6849" w:rsidP="00767B45">
      <w:pPr>
        <w:rPr>
          <w:rFonts w:ascii="Arial" w:hAnsi="Arial" w:cs="Arial"/>
        </w:rPr>
      </w:pPr>
    </w:p>
    <w:p w14:paraId="1E307A79" w14:textId="5B15A14B" w:rsidR="008B6849" w:rsidRPr="008B6849" w:rsidRDefault="008B6849" w:rsidP="00767B45">
      <w:pPr>
        <w:rPr>
          <w:rFonts w:ascii="Arial" w:hAnsi="Arial" w:cs="Arial"/>
          <w:color w:val="808080" w:themeColor="background1" w:themeShade="80"/>
        </w:rPr>
      </w:pPr>
      <w:r w:rsidRPr="008B6849">
        <w:rPr>
          <w:rFonts w:ascii="Arial" w:hAnsi="Arial" w:cs="Arial"/>
          <w:color w:val="808080" w:themeColor="background1" w:themeShade="80"/>
        </w:rPr>
        <w:t>NAVODILO:</w:t>
      </w:r>
    </w:p>
    <w:p w14:paraId="255450A7" w14:textId="77777777" w:rsidR="008B6849" w:rsidRPr="008B6849" w:rsidRDefault="008B6849" w:rsidP="00767B45">
      <w:pPr>
        <w:rPr>
          <w:rFonts w:ascii="Arial" w:hAnsi="Arial" w:cs="Arial"/>
          <w:color w:val="808080" w:themeColor="background1" w:themeShade="80"/>
        </w:rPr>
      </w:pPr>
    </w:p>
    <w:p w14:paraId="107C6A13" w14:textId="02A20F45" w:rsidR="008B6849" w:rsidRPr="008B6849" w:rsidRDefault="008B6849" w:rsidP="00767B45">
      <w:pPr>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Ponudbeni predračun je potrebno oddati v .xls in .pdf obliki, pri čemer mora biti ponudbeni predračun v .pdf obliki tudi podpisan.</w:t>
      </w:r>
    </w:p>
    <w:p w14:paraId="547B44BF" w14:textId="77777777" w:rsidR="008B6849" w:rsidRPr="008B6849" w:rsidRDefault="008B6849" w:rsidP="00767B45">
      <w:pPr>
        <w:rPr>
          <w:rFonts w:ascii="Arial" w:hAnsi="Arial" w:cs="Arial"/>
          <w:color w:val="808080" w:themeColor="background1" w:themeShade="80"/>
          <w:sz w:val="16"/>
          <w:szCs w:val="16"/>
        </w:rPr>
      </w:pPr>
    </w:p>
    <w:p w14:paraId="6AAEC4E7"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4DC4C9BA" w14:textId="77777777" w:rsidR="008B6849" w:rsidRPr="008B6849" w:rsidRDefault="008B6849" w:rsidP="008B6849">
      <w:pPr>
        <w:jc w:val="both"/>
        <w:rPr>
          <w:rFonts w:ascii="Arial" w:hAnsi="Arial" w:cs="Arial"/>
          <w:color w:val="808080" w:themeColor="background1" w:themeShade="80"/>
          <w:sz w:val="16"/>
          <w:szCs w:val="16"/>
        </w:rPr>
      </w:pPr>
    </w:p>
    <w:p w14:paraId="117BCF6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55D11675" w14:textId="77777777" w:rsidR="008B6849" w:rsidRPr="008B6849" w:rsidRDefault="008B6849" w:rsidP="008B6849">
      <w:pPr>
        <w:jc w:val="both"/>
        <w:rPr>
          <w:rFonts w:ascii="Arial" w:hAnsi="Arial" w:cs="Arial"/>
          <w:color w:val="808080" w:themeColor="background1" w:themeShade="80"/>
          <w:sz w:val="16"/>
          <w:szCs w:val="16"/>
        </w:rPr>
      </w:pPr>
    </w:p>
    <w:p w14:paraId="5157777F"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239019AE" w14:textId="77777777" w:rsidR="008B6849" w:rsidRPr="008B6849" w:rsidRDefault="008B6849" w:rsidP="008B6849">
      <w:pPr>
        <w:jc w:val="both"/>
        <w:rPr>
          <w:rFonts w:ascii="Arial" w:hAnsi="Arial" w:cs="Arial"/>
          <w:color w:val="808080" w:themeColor="background1" w:themeShade="80"/>
          <w:sz w:val="16"/>
          <w:szCs w:val="16"/>
        </w:rPr>
      </w:pPr>
    </w:p>
    <w:p w14:paraId="6A35FA2E"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33CBABFA" w14:textId="77777777" w:rsidR="008B6849" w:rsidRPr="008B6849" w:rsidRDefault="008B6849" w:rsidP="008B6849">
      <w:pPr>
        <w:jc w:val="both"/>
        <w:rPr>
          <w:rFonts w:ascii="Arial" w:hAnsi="Arial" w:cs="Arial"/>
          <w:color w:val="808080" w:themeColor="background1" w:themeShade="80"/>
          <w:sz w:val="16"/>
          <w:szCs w:val="16"/>
        </w:rPr>
      </w:pPr>
    </w:p>
    <w:p w14:paraId="27915390"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0D3F8891" w14:textId="77777777" w:rsidR="008B6849" w:rsidRPr="008B6849" w:rsidRDefault="008B6849" w:rsidP="008B6849">
      <w:pPr>
        <w:jc w:val="both"/>
        <w:rPr>
          <w:rFonts w:ascii="Arial" w:hAnsi="Arial" w:cs="Arial"/>
          <w:color w:val="808080" w:themeColor="background1" w:themeShade="80"/>
        </w:rPr>
      </w:pPr>
    </w:p>
    <w:p w14:paraId="2CF6FDB9" w14:textId="69340275" w:rsidR="00222092" w:rsidRDefault="00222092" w:rsidP="00222092">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zimske službe, stroške ureditve in vzdrževanja začasnega skladišča posipnih materialov ter morebitne stroški najema le-te, nakladanje in razkladanje posipnih materialov, vodenje evidenc, stroške dajatev v primeru podjemnih pogodb, ipd.)</w:t>
      </w:r>
    </w:p>
    <w:p w14:paraId="28436D9E" w14:textId="77777777" w:rsidR="00C626E1" w:rsidRDefault="00C626E1" w:rsidP="00222092">
      <w:pPr>
        <w:jc w:val="both"/>
        <w:rPr>
          <w:rFonts w:ascii="Arial" w:hAnsi="Arial" w:cs="Arial"/>
          <w:color w:val="808080" w:themeColor="background1" w:themeShade="80"/>
          <w:sz w:val="16"/>
          <w:szCs w:val="16"/>
        </w:rPr>
      </w:pPr>
    </w:p>
    <w:p w14:paraId="17FD164C" w14:textId="352D3A12" w:rsidR="00C626E1" w:rsidRPr="00C626E1" w:rsidRDefault="00C626E1" w:rsidP="00222092">
      <w:pPr>
        <w:jc w:val="both"/>
        <w:rPr>
          <w:rFonts w:ascii="Arial" w:hAnsi="Arial" w:cs="Arial"/>
          <w:color w:val="808080" w:themeColor="background1" w:themeShade="80"/>
          <w:sz w:val="16"/>
          <w:szCs w:val="16"/>
        </w:rPr>
      </w:pPr>
      <w:r w:rsidRPr="00C626E1">
        <w:rPr>
          <w:rFonts w:ascii="Arial" w:hAnsi="Arial" w:cs="Arial"/>
          <w:color w:val="808080" w:themeColor="background1" w:themeShade="80"/>
          <w:sz w:val="16"/>
          <w:szCs w:val="16"/>
        </w:rPr>
        <w:t>Cene v ponudbenem predračunu nespremenjene veljajo eno leto po podpisu okvirnega sporazuma.</w:t>
      </w:r>
    </w:p>
    <w:p w14:paraId="2F426A50" w14:textId="77777777" w:rsidR="00222092" w:rsidRPr="008B6849" w:rsidRDefault="00222092" w:rsidP="008B6849">
      <w:pPr>
        <w:jc w:val="both"/>
        <w:rPr>
          <w:rFonts w:ascii="Arial" w:hAnsi="Arial" w:cs="Arial"/>
          <w:color w:val="808080" w:themeColor="background1" w:themeShade="80"/>
          <w:sz w:val="16"/>
          <w:szCs w:val="16"/>
        </w:rPr>
      </w:pPr>
    </w:p>
    <w:p w14:paraId="5E01FB4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0D126E8D" w14:textId="77777777" w:rsidR="008B6849" w:rsidRPr="00867CBF" w:rsidRDefault="008B6849" w:rsidP="008B6849">
      <w:pPr>
        <w:jc w:val="both"/>
        <w:rPr>
          <w:rFonts w:ascii="Arial" w:hAnsi="Arial" w:cs="Arial"/>
        </w:rPr>
      </w:pPr>
    </w:p>
    <w:p w14:paraId="4BC96F2E" w14:textId="77777777" w:rsidR="008B6849" w:rsidRDefault="008B6849" w:rsidP="00767B45">
      <w:pPr>
        <w:rPr>
          <w:rFonts w:ascii="Arial" w:hAnsi="Arial" w:cs="Arial"/>
        </w:rPr>
      </w:pPr>
    </w:p>
    <w:p w14:paraId="1BDCB4EF" w14:textId="77777777" w:rsidR="002D4120" w:rsidRPr="007509BB" w:rsidRDefault="002D4120" w:rsidP="00767B45">
      <w:pPr>
        <w:jc w:val="both"/>
        <w:rPr>
          <w:rFonts w:cstheme="minorHAnsi"/>
        </w:rPr>
      </w:pPr>
    </w:p>
    <w:p w14:paraId="7D15E72C" w14:textId="77777777" w:rsidR="002D4120" w:rsidRPr="007509BB" w:rsidRDefault="002D4120" w:rsidP="00767B45">
      <w:pPr>
        <w:jc w:val="both"/>
        <w:rPr>
          <w:rFonts w:cstheme="minorHAnsi"/>
        </w:rPr>
      </w:pPr>
    </w:p>
    <w:p w14:paraId="4C528595" w14:textId="77777777" w:rsidR="002D4120" w:rsidRPr="007509BB" w:rsidRDefault="002D4120" w:rsidP="00767B45">
      <w:pPr>
        <w:jc w:val="both"/>
        <w:rPr>
          <w:rFonts w:cstheme="minorHAnsi"/>
        </w:rPr>
      </w:pPr>
    </w:p>
    <w:p w14:paraId="14DB960C" w14:textId="77777777" w:rsidR="002D4120" w:rsidRPr="007509BB" w:rsidRDefault="002D4120" w:rsidP="00767B45">
      <w:pPr>
        <w:jc w:val="both"/>
        <w:rPr>
          <w:rFonts w:cstheme="minorHAnsi"/>
        </w:rPr>
      </w:pPr>
    </w:p>
    <w:p w14:paraId="471819EF" w14:textId="77777777" w:rsidR="002D4120" w:rsidRPr="007509BB" w:rsidRDefault="002D4120" w:rsidP="00767B45">
      <w:pPr>
        <w:jc w:val="both"/>
        <w:rPr>
          <w:rFonts w:cstheme="minorHAnsi"/>
        </w:rPr>
      </w:pPr>
    </w:p>
    <w:p w14:paraId="02A7BBEC" w14:textId="77777777" w:rsidR="002D4120" w:rsidRDefault="002D4120" w:rsidP="00767B45">
      <w:pPr>
        <w:jc w:val="both"/>
        <w:rPr>
          <w:rFonts w:cstheme="minorHAnsi"/>
        </w:rPr>
      </w:pPr>
    </w:p>
    <w:p w14:paraId="77E0F4E5" w14:textId="77777777" w:rsidR="002D4120" w:rsidRDefault="002D4120" w:rsidP="00767B45">
      <w:pPr>
        <w:jc w:val="both"/>
        <w:rPr>
          <w:rFonts w:cstheme="minorHAnsi"/>
        </w:rPr>
      </w:pPr>
    </w:p>
    <w:p w14:paraId="0C1FDCD3" w14:textId="77777777" w:rsidR="002D4120" w:rsidRPr="007509BB" w:rsidRDefault="002D4120" w:rsidP="00767B45">
      <w:pPr>
        <w:jc w:val="both"/>
        <w:rPr>
          <w:rFonts w:cstheme="minorHAnsi"/>
        </w:rPr>
      </w:pPr>
    </w:p>
    <w:p w14:paraId="3D6736C9" w14:textId="77777777" w:rsidR="002D4120" w:rsidRPr="007509BB" w:rsidRDefault="002D4120" w:rsidP="00767B45">
      <w:pPr>
        <w:jc w:val="both"/>
        <w:rPr>
          <w:rFonts w:cstheme="minorHAnsi"/>
          <w:b/>
          <w:bCs/>
          <w:i/>
          <w:iCs/>
          <w:color w:val="7F7F7F" w:themeColor="text1" w:themeTint="80"/>
          <w:sz w:val="18"/>
          <w:szCs w:val="18"/>
        </w:rPr>
      </w:pPr>
    </w:p>
    <w:p w14:paraId="26239D00" w14:textId="77777777" w:rsidR="0092031C" w:rsidRDefault="0092031C" w:rsidP="00767B45">
      <w:pPr>
        <w:jc w:val="both"/>
        <w:rPr>
          <w:rFonts w:ascii="Arial" w:hAnsi="Arial" w:cs="Arial"/>
          <w:b/>
          <w:bCs/>
          <w:i/>
          <w:iCs/>
          <w:color w:val="7F7F7F" w:themeColor="text1" w:themeTint="80"/>
        </w:rPr>
      </w:pPr>
    </w:p>
    <w:p w14:paraId="35DC1B91" w14:textId="77777777" w:rsidR="0092031C" w:rsidRDefault="0092031C" w:rsidP="00767B45">
      <w:pPr>
        <w:jc w:val="both"/>
        <w:rPr>
          <w:rFonts w:ascii="Arial" w:hAnsi="Arial" w:cs="Arial"/>
          <w:b/>
          <w:bCs/>
          <w:i/>
          <w:iCs/>
          <w:color w:val="7F7F7F" w:themeColor="text1" w:themeTint="80"/>
        </w:rPr>
      </w:pPr>
    </w:p>
    <w:p w14:paraId="04F8CCB1" w14:textId="77777777" w:rsidR="0092031C" w:rsidRDefault="0092031C" w:rsidP="00767B45">
      <w:pPr>
        <w:jc w:val="both"/>
        <w:rPr>
          <w:rFonts w:ascii="Arial" w:hAnsi="Arial" w:cs="Arial"/>
          <w:b/>
          <w:bCs/>
          <w:i/>
          <w:iCs/>
          <w:color w:val="7F7F7F" w:themeColor="text1" w:themeTint="80"/>
        </w:rPr>
      </w:pPr>
    </w:p>
    <w:p w14:paraId="168C512E" w14:textId="77777777" w:rsidR="0092031C" w:rsidRDefault="0092031C" w:rsidP="00767B45">
      <w:pPr>
        <w:jc w:val="both"/>
        <w:rPr>
          <w:rFonts w:ascii="Arial" w:hAnsi="Arial" w:cs="Arial"/>
          <w:b/>
          <w:bCs/>
          <w:i/>
          <w:iCs/>
          <w:color w:val="7F7F7F" w:themeColor="text1" w:themeTint="80"/>
        </w:rPr>
      </w:pPr>
    </w:p>
    <w:p w14:paraId="17E84F83" w14:textId="77777777" w:rsidR="0092031C" w:rsidRDefault="0092031C" w:rsidP="00767B45">
      <w:pPr>
        <w:jc w:val="both"/>
        <w:rPr>
          <w:rFonts w:ascii="Arial" w:hAnsi="Arial" w:cs="Arial"/>
          <w:b/>
          <w:bCs/>
          <w:i/>
          <w:iCs/>
          <w:color w:val="7F7F7F" w:themeColor="text1" w:themeTint="80"/>
        </w:rPr>
      </w:pPr>
    </w:p>
    <w:p w14:paraId="7E867EEB" w14:textId="77777777" w:rsidR="0092031C" w:rsidRDefault="0092031C" w:rsidP="00767B45">
      <w:pPr>
        <w:jc w:val="both"/>
        <w:rPr>
          <w:rFonts w:ascii="Arial" w:hAnsi="Arial" w:cs="Arial"/>
          <w:b/>
          <w:bCs/>
          <w:i/>
          <w:iCs/>
          <w:color w:val="7F7F7F" w:themeColor="text1" w:themeTint="80"/>
        </w:rPr>
      </w:pPr>
    </w:p>
    <w:p w14:paraId="4672F91D" w14:textId="77777777" w:rsidR="0092031C" w:rsidRDefault="0092031C" w:rsidP="00767B45">
      <w:pPr>
        <w:jc w:val="both"/>
        <w:rPr>
          <w:rFonts w:ascii="Arial" w:hAnsi="Arial" w:cs="Arial"/>
          <w:b/>
          <w:bCs/>
          <w:i/>
          <w:iCs/>
          <w:color w:val="7F7F7F" w:themeColor="text1" w:themeTint="80"/>
        </w:rPr>
      </w:pPr>
    </w:p>
    <w:p w14:paraId="78FA675C" w14:textId="77777777" w:rsidR="0092031C" w:rsidRDefault="0092031C" w:rsidP="00767B45">
      <w:pPr>
        <w:jc w:val="both"/>
        <w:rPr>
          <w:rFonts w:ascii="Arial" w:hAnsi="Arial" w:cs="Arial"/>
          <w:b/>
          <w:bCs/>
          <w:i/>
          <w:iCs/>
          <w:color w:val="7F7F7F" w:themeColor="text1" w:themeTint="80"/>
        </w:rPr>
      </w:pPr>
    </w:p>
    <w:p w14:paraId="20C91665" w14:textId="77777777" w:rsidR="0092031C" w:rsidRDefault="0092031C" w:rsidP="00767B45">
      <w:pPr>
        <w:jc w:val="both"/>
        <w:rPr>
          <w:rFonts w:ascii="Arial" w:hAnsi="Arial" w:cs="Arial"/>
          <w:b/>
          <w:bCs/>
          <w:i/>
          <w:iCs/>
          <w:color w:val="7F7F7F" w:themeColor="text1" w:themeTint="80"/>
        </w:rPr>
      </w:pPr>
    </w:p>
    <w:p w14:paraId="35C34863" w14:textId="77777777" w:rsidR="0092031C" w:rsidRDefault="0092031C" w:rsidP="00767B45">
      <w:pPr>
        <w:jc w:val="both"/>
        <w:rPr>
          <w:rFonts w:ascii="Arial" w:hAnsi="Arial" w:cs="Arial"/>
          <w:b/>
          <w:bCs/>
          <w:i/>
          <w:iCs/>
          <w:color w:val="7F7F7F" w:themeColor="text1" w:themeTint="80"/>
        </w:rPr>
      </w:pPr>
    </w:p>
    <w:p w14:paraId="26BED8E7" w14:textId="77777777" w:rsidR="0092031C" w:rsidRDefault="0092031C" w:rsidP="00767B45">
      <w:pPr>
        <w:jc w:val="both"/>
        <w:rPr>
          <w:rFonts w:ascii="Arial" w:hAnsi="Arial" w:cs="Arial"/>
          <w:b/>
          <w:bCs/>
          <w:i/>
          <w:iCs/>
          <w:color w:val="7F7F7F" w:themeColor="text1" w:themeTint="80"/>
        </w:rPr>
      </w:pPr>
    </w:p>
    <w:p w14:paraId="7E9E6B73" w14:textId="77777777" w:rsidR="0092031C" w:rsidRDefault="0092031C" w:rsidP="00767B45">
      <w:pPr>
        <w:jc w:val="both"/>
        <w:rPr>
          <w:rFonts w:ascii="Arial" w:hAnsi="Arial" w:cs="Arial"/>
          <w:b/>
          <w:bCs/>
          <w:i/>
          <w:iCs/>
          <w:color w:val="7F7F7F" w:themeColor="text1" w:themeTint="80"/>
        </w:rPr>
      </w:pPr>
    </w:p>
    <w:p w14:paraId="257961A2" w14:textId="77777777" w:rsidR="0092031C" w:rsidRDefault="0092031C" w:rsidP="00767B45">
      <w:pPr>
        <w:jc w:val="both"/>
        <w:rPr>
          <w:rFonts w:ascii="Arial" w:hAnsi="Arial" w:cs="Arial"/>
          <w:b/>
          <w:bCs/>
          <w:i/>
          <w:iCs/>
          <w:color w:val="7F7F7F" w:themeColor="text1" w:themeTint="80"/>
        </w:rPr>
      </w:pPr>
    </w:p>
    <w:p w14:paraId="196227BF" w14:textId="6FF4548C" w:rsidR="00A858B3" w:rsidRDefault="002D4120" w:rsidP="00767B45">
      <w:pPr>
        <w:jc w:val="both"/>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872A605" w14:textId="02396D63"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6</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702622E3"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686197">
      <w:pPr>
        <w:numPr>
          <w:ilvl w:val="0"/>
          <w:numId w:val="25"/>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686197">
      <w:pPr>
        <w:numPr>
          <w:ilvl w:val="0"/>
          <w:numId w:val="25"/>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2558AA9E" w14:textId="635672EC" w:rsidR="002D4120" w:rsidRPr="00A858B3" w:rsidRDefault="002D4120" w:rsidP="00767B45">
      <w:pPr>
        <w:jc w:val="both"/>
        <w:rPr>
          <w:rFonts w:cstheme="minorHAnsi"/>
          <w:i/>
          <w:iCs/>
          <w:color w:val="7F7F7F" w:themeColor="text1" w:themeTint="80"/>
          <w:sz w:val="18"/>
          <w:szCs w:val="18"/>
        </w:rPr>
      </w:pPr>
      <w:r w:rsidRPr="008D4DFD">
        <w:rPr>
          <w:rFonts w:ascii="Arial" w:hAnsi="Arial" w:cs="Arial"/>
          <w:b/>
          <w:bCs/>
          <w:shd w:val="clear" w:color="auto" w:fill="D9E2F3" w:themeFill="accent5" w:themeFillTint="33"/>
        </w:rPr>
        <w:lastRenderedPageBreak/>
        <w:t>MENIČN</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IZJAV</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ZA</w:t>
      </w:r>
      <w:r w:rsidR="00564DB2">
        <w:rPr>
          <w:rFonts w:ascii="Arial" w:hAnsi="Arial" w:cs="Arial"/>
          <w:b/>
          <w:bCs/>
          <w:shd w:val="clear" w:color="auto" w:fill="D9E2F3" w:themeFill="accent5" w:themeFillTint="33"/>
        </w:rPr>
        <w:t xml:space="preserve"> RESNOST PONUDBE</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00686197">
        <w:rPr>
          <w:rFonts w:ascii="Arial" w:hAnsi="Arial" w:cs="Arial"/>
          <w:b/>
          <w:bCs/>
          <w:shd w:val="clear" w:color="auto" w:fill="D9E2F3" w:themeFill="accent5" w:themeFillTint="33"/>
        </w:rPr>
        <w:t xml:space="preserve">         </w:t>
      </w:r>
      <w:r w:rsidR="009B0DB1">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Obrazec </w:t>
      </w:r>
      <w:r w:rsidR="005F52F8">
        <w:rPr>
          <w:rFonts w:ascii="Arial" w:hAnsi="Arial" w:cs="Arial"/>
          <w:b/>
          <w:bCs/>
          <w:shd w:val="clear" w:color="auto" w:fill="D9E2F3" w:themeFill="accent5" w:themeFillTint="33"/>
        </w:rPr>
        <w:t>7</w:t>
      </w:r>
    </w:p>
    <w:p w14:paraId="7811878D" w14:textId="12C5CFA6" w:rsidR="00564DB2" w:rsidRDefault="00564DB2" w:rsidP="00767B45">
      <w:pPr>
        <w:jc w:val="center"/>
        <w:rPr>
          <w:rFonts w:ascii="Arial" w:hAnsi="Arial" w:cs="Arial"/>
          <w:b/>
        </w:rPr>
      </w:pPr>
    </w:p>
    <w:p w14:paraId="49BBCE7F" w14:textId="44EDCB02" w:rsidR="00564DB2" w:rsidRDefault="00564DB2" w:rsidP="00767B45">
      <w:pPr>
        <w:jc w:val="center"/>
        <w:rPr>
          <w:rFonts w:ascii="Arial" w:hAnsi="Arial" w:cs="Arial"/>
          <w:b/>
        </w:rPr>
      </w:pPr>
    </w:p>
    <w:p w14:paraId="136A53CF" w14:textId="77777777" w:rsidR="00564DB2" w:rsidRPr="008D4DFD" w:rsidRDefault="00564DB2" w:rsidP="00767B45">
      <w:pPr>
        <w:jc w:val="center"/>
        <w:rPr>
          <w:rFonts w:ascii="Arial" w:hAnsi="Arial" w:cs="Arial"/>
          <w:b/>
        </w:rPr>
      </w:pPr>
      <w:r w:rsidRPr="008D4DFD">
        <w:rPr>
          <w:rFonts w:ascii="Arial" w:hAnsi="Arial" w:cs="Arial"/>
          <w:b/>
        </w:rPr>
        <w:t>MENIČNA IZJAVA</w:t>
      </w:r>
    </w:p>
    <w:p w14:paraId="711DEBD0" w14:textId="58DA0C61" w:rsidR="00564DB2" w:rsidRPr="008D4DFD" w:rsidRDefault="00564DB2" w:rsidP="00767B45">
      <w:pPr>
        <w:jc w:val="center"/>
        <w:rPr>
          <w:rFonts w:ascii="Arial" w:hAnsi="Arial" w:cs="Arial"/>
          <w:b/>
        </w:rPr>
      </w:pPr>
      <w:r w:rsidRPr="008D4DFD">
        <w:rPr>
          <w:rFonts w:ascii="Arial" w:hAnsi="Arial" w:cs="Arial"/>
          <w:b/>
        </w:rPr>
        <w:t xml:space="preserve">za </w:t>
      </w:r>
      <w:r>
        <w:rPr>
          <w:rFonts w:ascii="Arial" w:hAnsi="Arial" w:cs="Arial"/>
          <w:b/>
        </w:rPr>
        <w:t>RESNOST PONUDBE</w:t>
      </w:r>
    </w:p>
    <w:p w14:paraId="23EC6C92" w14:textId="77777777" w:rsidR="00564DB2" w:rsidRPr="008D4DFD" w:rsidRDefault="00564DB2" w:rsidP="00767B45">
      <w:pPr>
        <w:jc w:val="center"/>
        <w:rPr>
          <w:rFonts w:ascii="Arial" w:hAnsi="Arial" w:cs="Arial"/>
        </w:rPr>
      </w:pPr>
      <w:r w:rsidRPr="008D4DFD">
        <w:rPr>
          <w:rFonts w:ascii="Arial" w:hAnsi="Arial" w:cs="Arial"/>
        </w:rPr>
        <w:t>s pooblastilom za izpolnitev in unovčenje menice</w:t>
      </w:r>
    </w:p>
    <w:p w14:paraId="400DE6FE" w14:textId="77777777" w:rsidR="00564DB2" w:rsidRPr="008D4DFD" w:rsidRDefault="00564DB2" w:rsidP="00767B45">
      <w:pPr>
        <w:jc w:val="both"/>
        <w:rPr>
          <w:rFonts w:ascii="Arial" w:hAnsi="Arial" w:cs="Arial"/>
        </w:rPr>
      </w:pPr>
    </w:p>
    <w:p w14:paraId="706382D3" w14:textId="06044702" w:rsidR="00564DB2" w:rsidRPr="008D4DFD" w:rsidRDefault="00564DB2" w:rsidP="00767B45">
      <w:pPr>
        <w:jc w:val="both"/>
        <w:rPr>
          <w:rFonts w:ascii="Arial" w:hAnsi="Arial" w:cs="Arial"/>
        </w:rPr>
      </w:pPr>
      <w:r w:rsidRPr="008D4DFD">
        <w:rPr>
          <w:rFonts w:ascii="Arial" w:hAnsi="Arial" w:cs="Arial"/>
        </w:rPr>
        <w:t xml:space="preserve">Za zavarovanje </w:t>
      </w:r>
      <w:r>
        <w:rPr>
          <w:rFonts w:ascii="Arial" w:hAnsi="Arial" w:cs="Arial"/>
        </w:rPr>
        <w:t xml:space="preserve">resnosti ponudbe </w:t>
      </w:r>
      <w:r w:rsidRPr="008D4DFD">
        <w:rPr>
          <w:rFonts w:ascii="Arial" w:hAnsi="Arial" w:cs="Arial"/>
        </w:rPr>
        <w:t xml:space="preserve">v postopku oddaje javnega naročila št. </w:t>
      </w:r>
      <w:r w:rsidR="009D6B73">
        <w:rPr>
          <w:rFonts w:ascii="Arial" w:hAnsi="Arial" w:cs="Arial"/>
        </w:rPr>
        <w:t>JN</w:t>
      </w:r>
      <w:r>
        <w:rPr>
          <w:rFonts w:ascii="Arial" w:hAnsi="Arial" w:cs="Arial"/>
        </w:rPr>
        <w:t>-</w:t>
      </w:r>
      <w:r w:rsidR="008B6849">
        <w:rPr>
          <w:rFonts w:ascii="Arial" w:hAnsi="Arial" w:cs="Arial"/>
        </w:rPr>
        <w:t>4</w:t>
      </w:r>
      <w:r>
        <w:rPr>
          <w:rFonts w:ascii="Arial" w:hAnsi="Arial" w:cs="Arial"/>
        </w:rPr>
        <w:t>-202</w:t>
      </w:r>
      <w:r w:rsidR="009D6B73">
        <w:rPr>
          <w:rFonts w:ascii="Arial" w:hAnsi="Arial" w:cs="Arial"/>
        </w:rPr>
        <w:t>3</w:t>
      </w:r>
      <w:r w:rsidRPr="008D4DFD">
        <w:rPr>
          <w:rFonts w:ascii="Arial" w:hAnsi="Arial" w:cs="Arial"/>
        </w:rPr>
        <w:t>, »</w:t>
      </w:r>
      <w:r w:rsidR="008B6849">
        <w:rPr>
          <w:rFonts w:ascii="Arial" w:hAnsi="Arial" w:cs="Arial"/>
        </w:rPr>
        <w:t>ZIMSKO VZDRŽEVANJE CEST IN OSTALIH J</w:t>
      </w:r>
      <w:r w:rsidR="00B65160">
        <w:rPr>
          <w:rFonts w:ascii="Arial" w:hAnsi="Arial" w:cs="Arial"/>
        </w:rPr>
        <w:t>A</w:t>
      </w:r>
      <w:r w:rsidR="008B6849">
        <w:rPr>
          <w:rFonts w:ascii="Arial" w:hAnsi="Arial" w:cs="Arial"/>
        </w:rPr>
        <w:t>VNIH POVRŠIN V OBČINI IDRIJA V OBDOBJU OD 1.11.2023 DO 30.4.2026</w:t>
      </w:r>
      <w:r w:rsidRPr="008D4DFD">
        <w:rPr>
          <w:rFonts w:ascii="Arial" w:hAnsi="Arial" w:cs="Arial"/>
        </w:rPr>
        <w:t xml:space="preserve">«, izročamo upravičencu </w:t>
      </w:r>
      <w:r>
        <w:rPr>
          <w:rFonts w:ascii="Arial" w:hAnsi="Arial" w:cs="Arial"/>
        </w:rPr>
        <w:t xml:space="preserve">Javnemu podjetju Komunala Idrija d.o.o., Carl Jakoba 4, 5280 Idrija </w:t>
      </w:r>
      <w:r w:rsidRPr="008D4DFD">
        <w:rPr>
          <w:rFonts w:ascii="Arial" w:hAnsi="Arial" w:cs="Arial"/>
        </w:rPr>
        <w:t xml:space="preserve"> (v nadaljevanju: upravičenec</w:t>
      </w:r>
      <w:r>
        <w:rPr>
          <w:rFonts w:ascii="Arial" w:hAnsi="Arial" w:cs="Arial"/>
        </w:rPr>
        <w:t xml:space="preserve">) </w:t>
      </w:r>
      <w:r w:rsidRPr="008D4DFD">
        <w:rPr>
          <w:rFonts w:ascii="Arial" w:hAnsi="Arial" w:cs="Arial"/>
        </w:rPr>
        <w:t>1 (eno) bian</w:t>
      </w:r>
      <w:r w:rsidR="008B6849">
        <w:rPr>
          <w:rFonts w:ascii="Arial" w:hAnsi="Arial" w:cs="Arial"/>
        </w:rPr>
        <w:t>c</w:t>
      </w:r>
      <w:r w:rsidRPr="008D4DFD">
        <w:rPr>
          <w:rFonts w:ascii="Arial" w:hAnsi="Arial" w:cs="Arial"/>
        </w:rPr>
        <w:t>o menico in ga pooblaščamo da jo lahko izpolni. Menica je podpisana s strani zakonitega(ih) zastopnika(ov) gospodarskega subjekta:</w:t>
      </w:r>
    </w:p>
    <w:p w14:paraId="349ECFB7" w14:textId="77777777" w:rsidR="00564DB2" w:rsidRPr="008D4DFD" w:rsidRDefault="00564DB2" w:rsidP="00767B45">
      <w:pPr>
        <w:rPr>
          <w:rFonts w:ascii="Arial" w:hAnsi="Arial" w:cs="Arial"/>
        </w:rPr>
      </w:pPr>
    </w:p>
    <w:p w14:paraId="4B936B15" w14:textId="77777777" w:rsidR="00564DB2" w:rsidRPr="008D4DFD" w:rsidRDefault="00564DB2" w:rsidP="00767B45">
      <w:pPr>
        <w:rPr>
          <w:rFonts w:ascii="Arial" w:hAnsi="Arial" w:cs="Arial"/>
        </w:rPr>
      </w:pPr>
      <w:r w:rsidRPr="008D4DFD">
        <w:rPr>
          <w:rFonts w:ascii="Arial" w:hAnsi="Arial" w:cs="Arial"/>
        </w:rPr>
        <w:t xml:space="preserve">naziv gospodarskega subjekta: </w:t>
      </w:r>
    </w:p>
    <w:p w14:paraId="717FE908" w14:textId="77777777" w:rsidR="00564DB2" w:rsidRPr="008D4DFD" w:rsidRDefault="00564DB2" w:rsidP="00767B45">
      <w:pPr>
        <w:rPr>
          <w:rFonts w:ascii="Arial" w:hAnsi="Arial" w:cs="Arial"/>
        </w:rPr>
      </w:pPr>
    </w:p>
    <w:p w14:paraId="531BC108" w14:textId="0AF4187D"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6AC923C0" w14:textId="77777777" w:rsidR="00564DB2" w:rsidRPr="008D4DFD" w:rsidRDefault="00564DB2" w:rsidP="00767B45">
      <w:pPr>
        <w:rPr>
          <w:rFonts w:ascii="Arial" w:hAnsi="Arial" w:cs="Arial"/>
        </w:rPr>
      </w:pPr>
    </w:p>
    <w:p w14:paraId="416D6068" w14:textId="77777777" w:rsidR="00564DB2" w:rsidRPr="008D4DFD" w:rsidRDefault="00564DB2" w:rsidP="00767B45">
      <w:pPr>
        <w:rPr>
          <w:rFonts w:ascii="Arial" w:hAnsi="Arial" w:cs="Arial"/>
        </w:rPr>
      </w:pPr>
      <w:r w:rsidRPr="008D4DFD">
        <w:rPr>
          <w:rFonts w:ascii="Arial" w:hAnsi="Arial" w:cs="Arial"/>
        </w:rPr>
        <w:t xml:space="preserve">naslov gospodarskega subjekta: </w:t>
      </w:r>
    </w:p>
    <w:p w14:paraId="1C183FBD" w14:textId="77777777" w:rsidR="00564DB2" w:rsidRPr="008D4DFD" w:rsidRDefault="00564DB2" w:rsidP="00767B45">
      <w:pPr>
        <w:rPr>
          <w:rFonts w:ascii="Arial" w:hAnsi="Arial" w:cs="Arial"/>
        </w:rPr>
      </w:pPr>
    </w:p>
    <w:p w14:paraId="6951F3D9" w14:textId="52E23275"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0804C2E6" w14:textId="77777777" w:rsidR="00564DB2" w:rsidRPr="008D4DFD" w:rsidRDefault="00564DB2" w:rsidP="00767B45">
      <w:pPr>
        <w:rPr>
          <w:rFonts w:ascii="Arial" w:hAnsi="Arial" w:cs="Arial"/>
        </w:rPr>
      </w:pPr>
    </w:p>
    <w:p w14:paraId="39B596B8"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0663EE48" w14:textId="77777777" w:rsidR="00564DB2" w:rsidRPr="008D4DFD" w:rsidRDefault="00564DB2" w:rsidP="00767B45">
      <w:pPr>
        <w:rPr>
          <w:rFonts w:ascii="Arial" w:hAnsi="Arial" w:cs="Arial"/>
        </w:rPr>
      </w:pPr>
    </w:p>
    <w:p w14:paraId="42B9070A"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4F4FDE07" w14:textId="77777777" w:rsidR="00564DB2" w:rsidRPr="008D4DFD" w:rsidRDefault="00564DB2" w:rsidP="00767B45">
      <w:pPr>
        <w:rPr>
          <w:rFonts w:ascii="Arial" w:hAnsi="Arial" w:cs="Arial"/>
        </w:rPr>
      </w:pPr>
    </w:p>
    <w:p w14:paraId="460592C0" w14:textId="77777777" w:rsidR="00564DB2" w:rsidRPr="008D4DFD" w:rsidRDefault="00564DB2" w:rsidP="00767B45">
      <w:pPr>
        <w:rPr>
          <w:rFonts w:ascii="Arial" w:hAnsi="Arial" w:cs="Arial"/>
        </w:rPr>
      </w:pPr>
      <w:r w:rsidRPr="008D4DFD">
        <w:rPr>
          <w:rFonts w:ascii="Arial" w:hAnsi="Arial" w:cs="Arial"/>
        </w:rPr>
        <w:t>Potrjujemo, da je/sta podpisnik/a pooblaščen/a za podpis menice.</w:t>
      </w:r>
    </w:p>
    <w:p w14:paraId="5EDBB247" w14:textId="77777777" w:rsidR="00564DB2" w:rsidRPr="008D4DFD" w:rsidRDefault="00564DB2" w:rsidP="00767B45">
      <w:pPr>
        <w:jc w:val="both"/>
        <w:rPr>
          <w:rFonts w:ascii="Arial" w:hAnsi="Arial" w:cs="Arial"/>
        </w:rPr>
      </w:pPr>
    </w:p>
    <w:p w14:paraId="2D534887" w14:textId="77777777" w:rsidR="00564DB2" w:rsidRPr="008D4DFD" w:rsidRDefault="00564DB2"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6F122ABF"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26FEDB12"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1A271AC8"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693B2AF1" w14:textId="77777777" w:rsidR="00564DB2" w:rsidRPr="008D4DFD" w:rsidRDefault="00564DB2" w:rsidP="00767B45">
      <w:pPr>
        <w:jc w:val="both"/>
        <w:rPr>
          <w:rFonts w:ascii="Arial" w:hAnsi="Arial" w:cs="Arial"/>
        </w:rPr>
      </w:pPr>
    </w:p>
    <w:p w14:paraId="1DEB59E9" w14:textId="77777777" w:rsidR="00564DB2" w:rsidRPr="008D4DFD" w:rsidRDefault="00564DB2"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68E50ADF" w14:textId="77777777" w:rsidR="00564DB2" w:rsidRPr="008D4DFD" w:rsidRDefault="00564DB2" w:rsidP="00767B45">
      <w:pPr>
        <w:jc w:val="both"/>
        <w:rPr>
          <w:rFonts w:ascii="Arial" w:hAnsi="Arial" w:cs="Arial"/>
        </w:rPr>
      </w:pPr>
    </w:p>
    <w:p w14:paraId="35DEF4F0" w14:textId="77777777" w:rsidR="00564DB2" w:rsidRPr="008D4DFD" w:rsidRDefault="00564DB2"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4567728E" w14:textId="77777777" w:rsidR="00564DB2" w:rsidRPr="008D4DFD" w:rsidRDefault="00564DB2" w:rsidP="00767B45">
      <w:pPr>
        <w:jc w:val="both"/>
        <w:rPr>
          <w:rFonts w:ascii="Arial" w:hAnsi="Arial" w:cs="Arial"/>
        </w:rPr>
      </w:pPr>
    </w:p>
    <w:p w14:paraId="2CA2837C" w14:textId="77777777" w:rsidR="00564DB2" w:rsidRPr="008D4DFD" w:rsidRDefault="00564DB2"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7191E2A4" w14:textId="04B0A265" w:rsidR="00564DB2" w:rsidRDefault="00564DB2" w:rsidP="00767B45">
      <w:pPr>
        <w:jc w:val="center"/>
        <w:rPr>
          <w:rFonts w:ascii="Arial" w:hAnsi="Arial" w:cs="Arial"/>
          <w:b/>
        </w:rPr>
      </w:pPr>
    </w:p>
    <w:p w14:paraId="0D4BF2C6" w14:textId="77777777" w:rsidR="00432649" w:rsidRPr="008D4DFD" w:rsidRDefault="00432649"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35AD54F3" w14:textId="77777777" w:rsidR="00432649" w:rsidRPr="008D4DFD" w:rsidRDefault="00432649" w:rsidP="00767B45">
      <w:pPr>
        <w:jc w:val="both"/>
        <w:rPr>
          <w:rFonts w:ascii="Arial" w:hAnsi="Arial" w:cs="Arial"/>
        </w:rPr>
      </w:pPr>
    </w:p>
    <w:p w14:paraId="55A0AF88" w14:textId="77777777" w:rsidR="00432649" w:rsidRPr="008D4DFD" w:rsidRDefault="00432649"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107AC6FB" w14:textId="77777777" w:rsidR="00432649" w:rsidRPr="008D4DFD" w:rsidRDefault="00432649" w:rsidP="00767B45">
      <w:pPr>
        <w:jc w:val="both"/>
        <w:rPr>
          <w:rFonts w:ascii="Arial" w:hAnsi="Arial" w:cs="Arial"/>
        </w:rPr>
      </w:pPr>
    </w:p>
    <w:p w14:paraId="5130451A" w14:textId="77777777" w:rsidR="00432649" w:rsidRPr="008D4DFD" w:rsidRDefault="00432649" w:rsidP="00767B45">
      <w:pPr>
        <w:jc w:val="both"/>
        <w:rPr>
          <w:rFonts w:ascii="Arial" w:hAnsi="Arial" w:cs="Arial"/>
        </w:rPr>
      </w:pPr>
      <w:r w:rsidRPr="008D4DFD">
        <w:rPr>
          <w:rFonts w:ascii="Arial" w:hAnsi="Arial" w:cs="Arial"/>
        </w:rPr>
        <w:t>Zavezujemo se, da tega pooblastila ne bomo preklicali.</w:t>
      </w:r>
    </w:p>
    <w:p w14:paraId="43D7DFF2" w14:textId="77777777" w:rsidR="00432649" w:rsidRPr="008D4DFD" w:rsidRDefault="00432649" w:rsidP="00767B45">
      <w:pPr>
        <w:jc w:val="both"/>
        <w:rPr>
          <w:rFonts w:ascii="Arial" w:hAnsi="Arial" w:cs="Arial"/>
          <w:i/>
          <w:iCs/>
          <w:color w:val="000000"/>
        </w:rPr>
      </w:pPr>
    </w:p>
    <w:p w14:paraId="4BB71729" w14:textId="77777777" w:rsidR="00432649" w:rsidRPr="008D4DFD" w:rsidRDefault="00432649"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4A006E57" w14:textId="77777777" w:rsidR="00432649" w:rsidRPr="008D4DFD" w:rsidRDefault="00432649"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95CF68" w14:textId="77777777" w:rsidR="00432649" w:rsidRPr="008D4DFD" w:rsidRDefault="00432649" w:rsidP="00767B45">
      <w:pPr>
        <w:jc w:val="both"/>
        <w:rPr>
          <w:rFonts w:ascii="Arial" w:hAnsi="Arial" w:cs="Arial"/>
          <w:b/>
          <w:bCs/>
          <w:i/>
          <w:iCs/>
          <w:color w:val="7F7F7F" w:themeColor="text1" w:themeTint="80"/>
        </w:rPr>
      </w:pPr>
    </w:p>
    <w:p w14:paraId="5F380408" w14:textId="40026165" w:rsidR="00432649" w:rsidRPr="008D4DFD" w:rsidRDefault="00432649"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obrazec </w:t>
      </w:r>
      <w:r>
        <w:rPr>
          <w:rFonts w:ascii="Arial" w:hAnsi="Arial" w:cs="Arial"/>
          <w:i/>
          <w:iCs/>
          <w:color w:val="7F7F7F" w:themeColor="text1" w:themeTint="80"/>
        </w:rPr>
        <w:t>izpolni in priloži 1 bianco menico</w:t>
      </w:r>
      <w:r w:rsidR="00AE785A">
        <w:rPr>
          <w:rFonts w:ascii="Arial" w:hAnsi="Arial" w:cs="Arial"/>
          <w:i/>
          <w:iCs/>
          <w:color w:val="7F7F7F" w:themeColor="text1" w:themeTint="80"/>
        </w:rPr>
        <w:t xml:space="preserve"> ter predloži v fizični obliki.</w:t>
      </w:r>
    </w:p>
    <w:p w14:paraId="3FE2EABF" w14:textId="05E27329"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 </w:t>
      </w:r>
      <w:r w:rsidR="005F52F8">
        <w:rPr>
          <w:rFonts w:ascii="Arial" w:hAnsi="Arial" w:cs="Arial"/>
          <w:b/>
          <w:bCs/>
          <w:shd w:val="clear" w:color="auto" w:fill="D9E2F3" w:themeFill="accent5" w:themeFillTint="33"/>
        </w:rPr>
        <w:t>8</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2D225E9C"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»ZIMSKO VZDRŽEVANJE CEST IN OSTALIH JAVNIH POVRŠIN V OBČINI IDRIJA V OBDOBJU OD 1.11.2023 DO 30.4.2026«</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brez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10A50ED6"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w:t>
      </w:r>
      <w:r w:rsidR="005F52F8">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9</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6AE24880" w:rsidR="002D4120" w:rsidRPr="008D4DFD" w:rsidRDefault="002D4120" w:rsidP="00767B45">
      <w:pPr>
        <w:jc w:val="both"/>
        <w:rPr>
          <w:rFonts w:ascii="Arial" w:hAnsi="Arial" w:cs="Arial"/>
        </w:rPr>
      </w:pPr>
      <w:r w:rsidRPr="008D4DFD">
        <w:rPr>
          <w:rFonts w:ascii="Arial" w:hAnsi="Arial" w:cs="Arial"/>
        </w:rPr>
        <w:t xml:space="preserve">Za zavarovanje dobre izvedbe obveznosti iz pogodbe, v postopku oddaje javnega naročila št. </w:t>
      </w:r>
      <w:r w:rsidR="009D6B73">
        <w:rPr>
          <w:rFonts w:ascii="Arial" w:hAnsi="Arial" w:cs="Arial"/>
        </w:rPr>
        <w:t>JN-3-2023</w:t>
      </w:r>
      <w:r w:rsidRPr="008D4DFD">
        <w:rPr>
          <w:rFonts w:ascii="Arial" w:hAnsi="Arial" w:cs="Arial"/>
        </w:rPr>
        <w:t>, »</w:t>
      </w:r>
      <w:r w:rsidR="00B65160">
        <w:rPr>
          <w:rFonts w:ascii="Arial" w:hAnsi="Arial" w:cs="Arial"/>
        </w:rPr>
        <w:t>ZIMSKO VZDRŽEVANJE CEST IN OSTALIH JAVNIH POVRŠIN V OBČINI IDRIJA V OBDOBJU OD 1.11.2023 DO 30.4.2026</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00A12CB5"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1</w:t>
      </w:r>
      <w:r w:rsidR="005F52F8">
        <w:rPr>
          <w:rFonts w:ascii="Arial" w:hAnsi="Arial" w:cs="Arial"/>
          <w:b/>
          <w:bCs/>
          <w:shd w:val="clear" w:color="auto" w:fill="D9E2F3" w:themeFill="accent5" w:themeFillTint="33"/>
        </w:rPr>
        <w:t>0</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49B58E04" w14:textId="25989D96" w:rsidR="00573932" w:rsidRPr="00573932" w:rsidRDefault="00573932" w:rsidP="00573932">
      <w:pPr>
        <w:tabs>
          <w:tab w:val="left" w:pos="6237"/>
        </w:tabs>
        <w:spacing w:line="360" w:lineRule="auto"/>
        <w:jc w:val="both"/>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B65160">
        <w:rPr>
          <w:rFonts w:ascii="Arial" w:hAnsi="Arial" w:cs="Arial"/>
        </w:rPr>
        <w:t>ZIMSKO VZDRŽEVANJE CEST IN OSTALIH JAVNIH POVRŠIN V OBČINI IDRIJA V OBDOBJU OD 1.11.2023 DO 30.4.2026«</w:t>
      </w:r>
      <w:r w:rsidRPr="00573932">
        <w:rPr>
          <w:rFonts w:ascii="Arial" w:hAnsi="Arial" w:cs="Arial"/>
        </w:rPr>
        <w:t xml:space="preserve">, namesto ponudnika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61B65706"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5F52F8">
        <w:rPr>
          <w:rFonts w:ascii="Arial" w:hAnsi="Arial" w:cs="Arial"/>
          <w:b/>
          <w:bCs/>
          <w:shd w:val="clear" w:color="auto" w:fill="D9E2F3" w:themeFill="accent5" w:themeFillTint="33"/>
        </w:rPr>
        <w:t>1</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shd w:val="clear" w:color="auto" w:fill="auto"/>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shd w:val="clear" w:color="auto" w:fill="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shd w:val="clear" w:color="auto" w:fill="auto"/>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shd w:val="clear" w:color="auto" w:fill="auto"/>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shd w:val="clear" w:color="auto" w:fill="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shd w:val="clear" w:color="auto" w:fill="auto"/>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shd w:val="clear" w:color="auto" w:fill="auto"/>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06E46B7F"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Pr>
          <w:rFonts w:ascii="Arial" w:hAnsi="Arial" w:cs="Arial"/>
          <w:b/>
          <w:bCs/>
          <w:sz w:val="24"/>
          <w:szCs w:val="24"/>
        </w:rPr>
        <w:t xml:space="preserve">ZIMSKO VZDRŽEVANJE CEST IN OSTALIH JAVNIH POVRŠIN V OBČINI IDRIJA V OBDOBJU OD 1.11.2023 DO 30.4.2026 </w:t>
      </w:r>
    </w:p>
    <w:p w14:paraId="0D990124" w14:textId="4F1A6E14" w:rsidR="00825FFA" w:rsidRPr="00276896" w:rsidRDefault="00825FFA" w:rsidP="00825FFA">
      <w:pPr>
        <w:jc w:val="center"/>
        <w:rPr>
          <w:rFonts w:ascii="Arial" w:hAnsi="Arial" w:cs="Arial"/>
          <w:b/>
          <w:bCs/>
        </w:rPr>
      </w:pPr>
      <w:r>
        <w:rPr>
          <w:rFonts w:ascii="Arial" w:hAnsi="Arial" w:cs="Arial"/>
          <w:b/>
          <w:bCs/>
          <w:sz w:val="24"/>
          <w:szCs w:val="24"/>
        </w:rPr>
        <w:t>ZA SKLOP - _________</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825FFA">
      <w:pPr>
        <w:pStyle w:val="Odstavekseznama"/>
        <w:numPr>
          <w:ilvl w:val="0"/>
          <w:numId w:val="32"/>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4E74BDEF" w:rsidR="00825FFA" w:rsidRPr="00A273BE" w:rsidRDefault="00825FFA" w:rsidP="00825FFA">
      <w:pPr>
        <w:numPr>
          <w:ilvl w:val="0"/>
          <w:numId w:val="30"/>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Pr="00825FFA">
        <w:rPr>
          <w:rFonts w:ascii="Arial" w:hAnsi="Arial" w:cs="Arial"/>
        </w:rPr>
        <w:t>Uradni list RS, št. 91/15, 14/18, 121/21, 10/22, 74/22 – odl. US, 100/22 – ZNUZSZS in 28/23</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z namenom sklenitve okvirnega sporazuma za zimsko vzdrževanje cest</w:t>
      </w:r>
      <w:r>
        <w:rPr>
          <w:rFonts w:ascii="Arial" w:hAnsi="Arial" w:cs="Arial"/>
        </w:rPr>
        <w:t xml:space="preserve"> in drugih javnih površin</w:t>
      </w:r>
      <w:r w:rsidRPr="00A273BE">
        <w:rPr>
          <w:rFonts w:ascii="Arial" w:hAnsi="Arial" w:cs="Arial"/>
        </w:rPr>
        <w:t xml:space="preserve"> v Občini Idrija v obdobju od 1. 11. 202</w:t>
      </w:r>
      <w:r>
        <w:rPr>
          <w:rFonts w:ascii="Arial" w:hAnsi="Arial" w:cs="Arial"/>
        </w:rPr>
        <w:t>3</w:t>
      </w:r>
      <w:r w:rsidRPr="00A273BE">
        <w:rPr>
          <w:rFonts w:ascii="Arial" w:hAnsi="Arial" w:cs="Arial"/>
        </w:rPr>
        <w:t xml:space="preserve"> do 30. 4. 202</w:t>
      </w:r>
      <w:r>
        <w:rPr>
          <w:rFonts w:ascii="Arial" w:hAnsi="Arial" w:cs="Arial"/>
        </w:rPr>
        <w:t>6</w:t>
      </w:r>
      <w:r w:rsidRPr="00A273BE">
        <w:rPr>
          <w:rFonts w:ascii="Arial" w:hAnsi="Arial" w:cs="Arial"/>
        </w:rPr>
        <w:t xml:space="preserve">; </w:t>
      </w:r>
    </w:p>
    <w:p w14:paraId="57F45D20" w14:textId="77777777" w:rsidR="00D23244" w:rsidRPr="00D23244" w:rsidRDefault="00825FFA" w:rsidP="00825FFA">
      <w:pPr>
        <w:numPr>
          <w:ilvl w:val="0"/>
          <w:numId w:val="30"/>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2" w:name="_Toc129666537"/>
      <w:r w:rsidR="00D23244">
        <w:rPr>
          <w:rFonts w:ascii="Arial" w:hAnsi="Arial" w:cs="Arial"/>
        </w:rPr>
        <w:t>,</w:t>
      </w:r>
    </w:p>
    <w:p w14:paraId="7F7CB5EE" w14:textId="77777777" w:rsidR="00D23244" w:rsidRPr="00D23244" w:rsidRDefault="00D23244" w:rsidP="00825FFA">
      <w:pPr>
        <w:numPr>
          <w:ilvl w:val="0"/>
          <w:numId w:val="30"/>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825FFA">
      <w:pPr>
        <w:numPr>
          <w:ilvl w:val="0"/>
          <w:numId w:val="30"/>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825FFA">
      <w:pPr>
        <w:pStyle w:val="Odstavekseznama"/>
        <w:numPr>
          <w:ilvl w:val="0"/>
          <w:numId w:val="5"/>
        </w:numPr>
        <w:contextualSpacing/>
        <w:jc w:val="both"/>
        <w:rPr>
          <w:rFonts w:ascii="Arial" w:hAnsi="Arial" w:cs="Arial"/>
        </w:rPr>
      </w:pPr>
      <w:r w:rsidRPr="00A273BE">
        <w:rPr>
          <w:rFonts w:ascii="Arial" w:hAnsi="Arial" w:cs="Arial"/>
        </w:rPr>
        <w:lastRenderedPageBreak/>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60BFE2B5" w14:textId="7E9E8B06" w:rsidR="00825FFA" w:rsidRPr="00A273BE" w:rsidRDefault="00825FFA" w:rsidP="00825FFA">
      <w:pPr>
        <w:jc w:val="both"/>
        <w:rPr>
          <w:rFonts w:ascii="Arial" w:hAnsi="Arial" w:cs="Arial"/>
        </w:rPr>
      </w:pPr>
      <w:r w:rsidRPr="00A273BE">
        <w:rPr>
          <w:rFonts w:ascii="Arial" w:hAnsi="Arial" w:cs="Arial"/>
        </w:rPr>
        <w:t>Okvirni sporazum je sklenjen in velja z dnem podpisa obeh strank okvirnega sporazuma. Sklepa se za obdobje šestintrideset (36) mesecev in se uporablja od 1. 11. 202</w:t>
      </w:r>
      <w:r w:rsidR="00D23244">
        <w:rPr>
          <w:rFonts w:ascii="Arial" w:hAnsi="Arial" w:cs="Arial"/>
        </w:rPr>
        <w:t>3</w:t>
      </w:r>
      <w:r w:rsidRPr="00A273BE">
        <w:rPr>
          <w:rFonts w:ascii="Arial" w:hAnsi="Arial" w:cs="Arial"/>
        </w:rPr>
        <w:t xml:space="preserve"> do 30. 4. 202</w:t>
      </w:r>
      <w:r w:rsidR="00D23244">
        <w:rPr>
          <w:rFonts w:ascii="Arial" w:hAnsi="Arial" w:cs="Arial"/>
        </w:rPr>
        <w:t>6</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825FFA">
      <w:pPr>
        <w:pStyle w:val="Odstavekseznama"/>
        <w:numPr>
          <w:ilvl w:val="0"/>
          <w:numId w:val="32"/>
        </w:numPr>
        <w:ind w:left="851" w:hanging="491"/>
        <w:rPr>
          <w:rFonts w:ascii="Arial" w:hAnsi="Arial" w:cs="Arial"/>
          <w:b/>
          <w:bCs/>
          <w:color w:val="000000"/>
        </w:rPr>
      </w:pPr>
      <w:r w:rsidRPr="00A273BE">
        <w:rPr>
          <w:rFonts w:ascii="Arial" w:hAnsi="Arial" w:cs="Arial"/>
          <w:b/>
          <w:bCs/>
          <w:color w:val="000000"/>
        </w:rPr>
        <w:t xml:space="preserve">SESTAVNI DELI </w:t>
      </w:r>
      <w:bookmarkEnd w:id="112"/>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825FFA">
      <w:pPr>
        <w:pStyle w:val="Odstavekseznama"/>
        <w:numPr>
          <w:ilvl w:val="0"/>
          <w:numId w:val="30"/>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825FFA">
      <w:pPr>
        <w:pStyle w:val="Odstavekseznama"/>
        <w:numPr>
          <w:ilvl w:val="0"/>
          <w:numId w:val="30"/>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825FFA">
      <w:pPr>
        <w:pStyle w:val="Odstavekseznama"/>
        <w:numPr>
          <w:ilvl w:val="0"/>
          <w:numId w:val="30"/>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825FFA">
      <w:pPr>
        <w:pStyle w:val="Odstavekseznama"/>
        <w:numPr>
          <w:ilvl w:val="0"/>
          <w:numId w:val="32"/>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1A0A7BE3" w14:textId="10396397" w:rsidR="00825FFA" w:rsidRDefault="00825FFA" w:rsidP="00825FFA">
      <w:pPr>
        <w:jc w:val="both"/>
        <w:rPr>
          <w:rFonts w:ascii="Arial" w:hAnsi="Arial" w:cs="Arial"/>
          <w:bCs/>
        </w:rPr>
      </w:pPr>
      <w:r w:rsidRPr="00A273BE">
        <w:rPr>
          <w:rFonts w:ascii="Arial" w:hAnsi="Arial" w:cs="Arial"/>
          <w:bCs/>
        </w:rPr>
        <w:t xml:space="preserve">S tem sporazumom naročnik odda, izvajalec pa prevzema v skladu z razpisnimi pogoji izvedbo storitev zimskega vzdrževanja cest in ostalih </w:t>
      </w:r>
      <w:r w:rsidR="00D23244">
        <w:rPr>
          <w:rFonts w:ascii="Arial" w:hAnsi="Arial" w:cs="Arial"/>
          <w:bCs/>
        </w:rPr>
        <w:t xml:space="preserve">javnih </w:t>
      </w:r>
      <w:r w:rsidRPr="00A273BE">
        <w:rPr>
          <w:rFonts w:ascii="Arial" w:hAnsi="Arial" w:cs="Arial"/>
          <w:bCs/>
        </w:rPr>
        <w:t xml:space="preserve">površin na območju občine Idrija (v nadaljevanju tudi: zimska služba) v obdobju </w:t>
      </w:r>
      <w:r w:rsidR="00D23244">
        <w:rPr>
          <w:rFonts w:ascii="Arial" w:hAnsi="Arial" w:cs="Arial"/>
          <w:bCs/>
        </w:rPr>
        <w:t>naslednjih treh zimski sezon</w:t>
      </w:r>
      <w:r w:rsidRPr="00A273BE">
        <w:rPr>
          <w:rFonts w:ascii="Arial" w:hAnsi="Arial" w:cs="Arial"/>
          <w:bCs/>
        </w:rPr>
        <w:t xml:space="preserve">, na podlagi sukcesivnega naročila naročnika, ki jih bo naročnik potreboval v času trajanja tega sporazuma.  </w:t>
      </w:r>
    </w:p>
    <w:p w14:paraId="67627D45" w14:textId="77777777" w:rsidR="00C30C77" w:rsidRDefault="00C30C77" w:rsidP="00C30C77">
      <w:pPr>
        <w:jc w:val="both"/>
        <w:rPr>
          <w:rFonts w:ascii="Arial" w:hAnsi="Arial" w:cs="Arial"/>
        </w:rPr>
      </w:pPr>
    </w:p>
    <w:p w14:paraId="291E5752" w14:textId="1DF8A86F" w:rsidR="00C30C77" w:rsidRPr="00890863" w:rsidRDefault="00C30C77" w:rsidP="00C30C77">
      <w:pPr>
        <w:jc w:val="both"/>
        <w:rPr>
          <w:rFonts w:ascii="Arial" w:hAnsi="Arial" w:cs="Arial"/>
        </w:rPr>
      </w:pPr>
      <w:r w:rsidRPr="00890863">
        <w:rPr>
          <w:rFonts w:ascii="Arial" w:hAnsi="Arial" w:cs="Arial"/>
        </w:rPr>
        <w:t xml:space="preserve">Javno naročilo se oddaja za obdobje treh sezon, pri čemer se storitve zimske službe praviloma izvajajo od 15. 11. tekočega leta do 15. 3. naslednjega leta. V primeru zimskih razmer tudi v času izven navedenega obdobja zimske sezone, je izbrani ponudnik dolžan izvajati storitve zimske službe pod enakimi pogoji kot v navedenem obdobju.  </w:t>
      </w:r>
    </w:p>
    <w:p w14:paraId="08E73664" w14:textId="77777777" w:rsidR="00C30C77" w:rsidRDefault="00C30C77" w:rsidP="00825FFA">
      <w:pPr>
        <w:jc w:val="both"/>
        <w:rPr>
          <w:rFonts w:ascii="Arial" w:hAnsi="Arial" w:cs="Arial"/>
          <w:bCs/>
        </w:rPr>
      </w:pPr>
    </w:p>
    <w:p w14:paraId="5EC75870" w14:textId="77777777" w:rsidR="00825FFA" w:rsidRPr="00A273BE" w:rsidRDefault="00825FFA" w:rsidP="00825FFA">
      <w:pPr>
        <w:jc w:val="both"/>
        <w:rPr>
          <w:rFonts w:ascii="Arial" w:hAnsi="Arial" w:cs="Arial"/>
          <w:bCs/>
        </w:rPr>
      </w:pPr>
      <w:r w:rsidRPr="00A273BE">
        <w:rPr>
          <w:rFonts w:ascii="Arial" w:hAnsi="Arial" w:cs="Arial"/>
          <w:bCs/>
        </w:rPr>
        <w:t xml:space="preserve">Izvajalec izvaja storitve zimske službe v skladu s vzdrževalnimi standardi za to službo, kot to določajo standardi za zagotavljanje prometne varnosti in prevoznosti javnih cest. Podlaga za izvajanje storitev zimske službe je tudi izvedbeni </w:t>
      </w:r>
      <w:r>
        <w:rPr>
          <w:rFonts w:ascii="Arial" w:hAnsi="Arial" w:cs="Arial"/>
          <w:bCs/>
        </w:rPr>
        <w:t>program</w:t>
      </w:r>
      <w:r w:rsidRPr="00A273BE">
        <w:rPr>
          <w:rFonts w:ascii="Arial" w:hAnsi="Arial" w:cs="Arial"/>
          <w:bCs/>
        </w:rPr>
        <w:t xml:space="preserve">, ki ga za vsako zimsko sezono pripravi naročnik, potrdi pa odgovorna oseba Občine Idrija. Z navedenim izvedbenim </w:t>
      </w:r>
      <w:r>
        <w:rPr>
          <w:rFonts w:ascii="Arial" w:hAnsi="Arial" w:cs="Arial"/>
          <w:bCs/>
        </w:rPr>
        <w:t>programom</w:t>
      </w:r>
      <w:r w:rsidRPr="00A273BE">
        <w:rPr>
          <w:rFonts w:ascii="Arial" w:hAnsi="Arial" w:cs="Arial"/>
          <w:bCs/>
        </w:rPr>
        <w:t xml:space="preserve"> mora naročnik seznaniti </w:t>
      </w:r>
      <w:r>
        <w:rPr>
          <w:rFonts w:ascii="Arial" w:hAnsi="Arial" w:cs="Arial"/>
          <w:bCs/>
        </w:rPr>
        <w:t xml:space="preserve">izvajalca </w:t>
      </w:r>
      <w:r w:rsidRPr="00A273BE">
        <w:rPr>
          <w:rFonts w:ascii="Arial" w:hAnsi="Arial" w:cs="Arial"/>
          <w:bCs/>
        </w:rPr>
        <w:t>pred pričetkom vsakokratne zimske sezone.</w:t>
      </w:r>
    </w:p>
    <w:p w14:paraId="20989B0E" w14:textId="77777777" w:rsidR="00825FFA" w:rsidRPr="00A273BE" w:rsidRDefault="00825FFA" w:rsidP="00825FFA">
      <w:pPr>
        <w:jc w:val="both"/>
        <w:rPr>
          <w:rFonts w:ascii="Arial" w:hAnsi="Arial" w:cs="Arial"/>
          <w:bCs/>
        </w:rPr>
      </w:pPr>
    </w:p>
    <w:p w14:paraId="19811DD0" w14:textId="77777777" w:rsidR="00825FFA" w:rsidRPr="00A273BE" w:rsidRDefault="00825FFA" w:rsidP="00825FFA">
      <w:pPr>
        <w:jc w:val="both"/>
        <w:rPr>
          <w:rFonts w:ascii="Arial" w:hAnsi="Arial" w:cs="Arial"/>
          <w:bCs/>
        </w:rPr>
      </w:pPr>
      <w:r w:rsidRPr="00A273BE">
        <w:rPr>
          <w:rFonts w:ascii="Arial" w:hAnsi="Arial" w:cs="Arial"/>
          <w:bCs/>
        </w:rPr>
        <w:t>Zimska služba obsega sklop dejavnosti in opravil, potrebnih za zagotavljanje prevoznosti cest in varnega prometa v zimskih razmerah. Zimske razmere nastopijo, ko je zaradi zimskih pojavov (npr. sneg, poledica), lahko ovirano ali ogroženo normalno odvijanje prometa in pri tem prihaja do odstopanj od sicer zagotovljenih tehničnih lastnosti ceste.</w:t>
      </w:r>
    </w:p>
    <w:p w14:paraId="0961711C" w14:textId="77777777" w:rsidR="00825FFA" w:rsidRPr="00A273BE" w:rsidRDefault="00825FFA" w:rsidP="00825FFA">
      <w:pPr>
        <w:jc w:val="both"/>
        <w:rPr>
          <w:rFonts w:ascii="Arial" w:hAnsi="Arial" w:cs="Arial"/>
          <w:bCs/>
        </w:rPr>
      </w:pPr>
    </w:p>
    <w:p w14:paraId="7A3CE9A7"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0DDCAB80" w14:textId="761DC577" w:rsidR="00825FFA" w:rsidRPr="00A273BE" w:rsidRDefault="00825FFA" w:rsidP="00825FFA">
      <w:pPr>
        <w:jc w:val="both"/>
        <w:rPr>
          <w:rFonts w:ascii="Arial" w:hAnsi="Arial" w:cs="Arial"/>
        </w:rPr>
      </w:pPr>
      <w:r w:rsidRPr="00A273BE">
        <w:rPr>
          <w:rFonts w:ascii="Arial" w:hAnsi="Arial" w:cs="Arial"/>
        </w:rPr>
        <w:t xml:space="preserve">Naročnik bo naročal storitve zimske službe iz sklopa </w:t>
      </w:r>
      <w:r w:rsidR="00D23244">
        <w:rPr>
          <w:rFonts w:ascii="Arial" w:hAnsi="Arial" w:cs="Arial"/>
        </w:rPr>
        <w:t>__</w:t>
      </w:r>
      <w:r>
        <w:rPr>
          <w:rFonts w:ascii="Arial" w:hAnsi="Arial" w:cs="Arial"/>
        </w:rPr>
        <w:t xml:space="preserve"> – </w:t>
      </w:r>
      <w:r w:rsidR="00D23244">
        <w:rPr>
          <w:rFonts w:ascii="Arial" w:hAnsi="Arial" w:cs="Arial"/>
        </w:rPr>
        <w:t>_________________________</w:t>
      </w:r>
      <w:r w:rsidRPr="00A273BE">
        <w:rPr>
          <w:rFonts w:ascii="Arial" w:hAnsi="Arial" w:cs="Arial"/>
        </w:rPr>
        <w:t xml:space="preserve">, na </w:t>
      </w:r>
      <w:r>
        <w:rPr>
          <w:rFonts w:ascii="Arial" w:hAnsi="Arial" w:cs="Arial"/>
        </w:rPr>
        <w:t>podlag</w:t>
      </w:r>
      <w:r w:rsidRPr="00A273BE">
        <w:rPr>
          <w:rFonts w:ascii="Arial" w:hAnsi="Arial" w:cs="Arial"/>
        </w:rPr>
        <w:t xml:space="preserve">i tega sporazuma skladno s svojimi potrebami. </w:t>
      </w:r>
    </w:p>
    <w:p w14:paraId="30C30A10" w14:textId="77777777" w:rsidR="00D23244" w:rsidRPr="00A273BE" w:rsidRDefault="00D23244" w:rsidP="00825FFA">
      <w:pPr>
        <w:jc w:val="both"/>
        <w:rPr>
          <w:rFonts w:ascii="Arial" w:hAnsi="Arial" w:cs="Arial"/>
        </w:rPr>
      </w:pPr>
    </w:p>
    <w:p w14:paraId="1201D041"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OBSEG IN NAČIN IZVAJANJA STORITEV ZIMSKE SLUŽBE</w:t>
      </w:r>
    </w:p>
    <w:p w14:paraId="6A9F11B9" w14:textId="77777777" w:rsidR="00825FFA" w:rsidRPr="00A273BE" w:rsidRDefault="00825FFA" w:rsidP="00825FFA">
      <w:pPr>
        <w:pStyle w:val="Odstavekseznama"/>
        <w:ind w:left="1080"/>
        <w:rPr>
          <w:rFonts w:ascii="Arial" w:hAnsi="Arial" w:cs="Arial"/>
          <w:b/>
          <w:bCs/>
        </w:rPr>
      </w:pPr>
    </w:p>
    <w:p w14:paraId="7377C450"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4B336A9" w14:textId="41D64662" w:rsidR="00825FFA" w:rsidRPr="00F027FB" w:rsidRDefault="00825FFA" w:rsidP="00825FFA">
      <w:pPr>
        <w:jc w:val="both"/>
        <w:rPr>
          <w:rFonts w:ascii="Arial" w:hAnsi="Arial" w:cs="Arial"/>
        </w:rPr>
      </w:pPr>
      <w:r w:rsidRPr="00F027FB">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w:t>
      </w:r>
      <w:r w:rsidR="000F05A3">
        <w:rPr>
          <w:rFonts w:ascii="Arial" w:hAnsi="Arial" w:cs="Arial"/>
        </w:rPr>
        <w:t xml:space="preserve">in spravilo </w:t>
      </w:r>
      <w:r w:rsidRPr="00F027FB">
        <w:rPr>
          <w:rFonts w:ascii="Arial" w:hAnsi="Arial" w:cs="Arial"/>
        </w:rPr>
        <w:t xml:space="preserve">snežnih kolov, odvoz večjih količin snega, odstranjevanje ovir na cestah in drugih površinah.  </w:t>
      </w:r>
    </w:p>
    <w:p w14:paraId="7A44C623" w14:textId="77777777" w:rsidR="00825FFA" w:rsidRPr="00F027FB" w:rsidRDefault="00825FFA" w:rsidP="00825FFA">
      <w:pPr>
        <w:pStyle w:val="Odstavekseznama"/>
        <w:jc w:val="both"/>
        <w:rPr>
          <w:rFonts w:ascii="Arial" w:hAnsi="Arial" w:cs="Arial"/>
        </w:rPr>
      </w:pPr>
    </w:p>
    <w:p w14:paraId="3B721743" w14:textId="48158949" w:rsidR="00825FFA" w:rsidRPr="00F027FB" w:rsidRDefault="00825FFA" w:rsidP="00825FFA">
      <w:pPr>
        <w:jc w:val="both"/>
        <w:rPr>
          <w:rFonts w:ascii="Arial" w:hAnsi="Arial" w:cs="Arial"/>
        </w:rPr>
      </w:pPr>
      <w:r>
        <w:rPr>
          <w:rFonts w:ascii="Arial" w:hAnsi="Arial" w:cs="Arial"/>
        </w:rPr>
        <w:t>Izvajalec</w:t>
      </w:r>
      <w:r w:rsidRPr="00F027FB">
        <w:rPr>
          <w:rFonts w:ascii="Arial" w:hAnsi="Arial" w:cs="Arial"/>
        </w:rPr>
        <w:t xml:space="preserve"> mora izvajati zimsko službo z vso skrbnostjo, da v času pluženja</w:t>
      </w:r>
      <w:r>
        <w:rPr>
          <w:rFonts w:ascii="Arial" w:hAnsi="Arial" w:cs="Arial"/>
        </w:rPr>
        <w:t xml:space="preserve"> </w:t>
      </w:r>
      <w:r w:rsidR="00D23244">
        <w:rPr>
          <w:rFonts w:ascii="Arial" w:hAnsi="Arial" w:cs="Arial"/>
        </w:rPr>
        <w:t>snega</w:t>
      </w:r>
      <w:r>
        <w:rPr>
          <w:rFonts w:ascii="Arial" w:hAnsi="Arial" w:cs="Arial"/>
        </w:rPr>
        <w:t xml:space="preserve"> ne nariva na </w:t>
      </w:r>
      <w:r w:rsidR="00D23244">
        <w:rPr>
          <w:rFonts w:ascii="Arial" w:hAnsi="Arial" w:cs="Arial"/>
        </w:rPr>
        <w:t>zbiralnice ločenih frakcij (</w:t>
      </w:r>
      <w:r>
        <w:rPr>
          <w:rFonts w:ascii="Arial" w:hAnsi="Arial" w:cs="Arial"/>
        </w:rPr>
        <w:t>ekološke otoke</w:t>
      </w:r>
      <w:r w:rsidR="00D23244">
        <w:rPr>
          <w:rFonts w:ascii="Arial" w:hAnsi="Arial" w:cs="Arial"/>
        </w:rPr>
        <w:t>)</w:t>
      </w:r>
      <w:r w:rsidRPr="00F027FB">
        <w:rPr>
          <w:rFonts w:ascii="Arial" w:hAnsi="Arial" w:cs="Arial"/>
        </w:rPr>
        <w:t xml:space="preserve"> </w:t>
      </w:r>
      <w:r>
        <w:rPr>
          <w:rFonts w:ascii="Arial" w:hAnsi="Arial" w:cs="Arial"/>
        </w:rPr>
        <w:t xml:space="preserve">ter na in ob </w:t>
      </w:r>
      <w:r w:rsidRPr="00F027FB">
        <w:rPr>
          <w:rFonts w:ascii="Arial" w:hAnsi="Arial" w:cs="Arial"/>
        </w:rPr>
        <w:t>hidrant</w:t>
      </w:r>
      <w:r>
        <w:rPr>
          <w:rFonts w:ascii="Arial" w:hAnsi="Arial" w:cs="Arial"/>
        </w:rPr>
        <w:t>e</w:t>
      </w:r>
      <w:r w:rsidRPr="00F027FB">
        <w:rPr>
          <w:rFonts w:ascii="Arial" w:hAnsi="Arial" w:cs="Arial"/>
        </w:rPr>
        <w:t xml:space="preserve">. </w:t>
      </w:r>
    </w:p>
    <w:p w14:paraId="22F34A92" w14:textId="77777777" w:rsidR="00825FFA" w:rsidRDefault="00825FFA" w:rsidP="00825FFA">
      <w:pPr>
        <w:jc w:val="both"/>
        <w:rPr>
          <w:rFonts w:ascii="Arial" w:hAnsi="Arial" w:cs="Arial"/>
        </w:rPr>
      </w:pPr>
    </w:p>
    <w:p w14:paraId="6A8085B9"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lastRenderedPageBreak/>
        <w:t>člen</w:t>
      </w:r>
    </w:p>
    <w:p w14:paraId="5F96FD5F" w14:textId="77777777" w:rsidR="00825FFA" w:rsidRPr="00A273BE" w:rsidRDefault="00825FFA" w:rsidP="00825FFA">
      <w:pPr>
        <w:jc w:val="both"/>
        <w:rPr>
          <w:rFonts w:ascii="Arial" w:hAnsi="Arial" w:cs="Arial"/>
        </w:rPr>
      </w:pPr>
      <w:r w:rsidRPr="00A273BE">
        <w:rPr>
          <w:rFonts w:ascii="Arial" w:hAnsi="Arial" w:cs="Arial"/>
        </w:rPr>
        <w:t xml:space="preserve">Posipni material za izvajanje preventivnega posipanja cest in drugih površin zagotavlja naročnik na lokaciji glavnega skladišča posipnih materialov na območju mesta Idrija. </w:t>
      </w:r>
    </w:p>
    <w:p w14:paraId="62647A8B" w14:textId="77777777" w:rsidR="00D23244" w:rsidRDefault="00D23244" w:rsidP="00825FFA">
      <w:pPr>
        <w:jc w:val="both"/>
        <w:rPr>
          <w:rFonts w:ascii="Arial" w:hAnsi="Arial" w:cs="Arial"/>
        </w:rPr>
      </w:pPr>
    </w:p>
    <w:p w14:paraId="43964557" w14:textId="6EEA7473" w:rsidR="00825FFA" w:rsidRPr="00A273BE" w:rsidRDefault="00D23244" w:rsidP="00825FFA">
      <w:pPr>
        <w:jc w:val="both"/>
        <w:rPr>
          <w:rFonts w:ascii="Arial" w:hAnsi="Arial" w:cs="Arial"/>
        </w:rPr>
      </w:pPr>
      <w:r>
        <w:rPr>
          <w:rFonts w:ascii="Arial" w:hAnsi="Arial" w:cs="Arial"/>
        </w:rPr>
        <w:t>Če</w:t>
      </w:r>
      <w:r w:rsidR="00825FFA" w:rsidRPr="00F027FB">
        <w:rPr>
          <w:rFonts w:ascii="Arial" w:hAnsi="Arial" w:cs="Arial"/>
        </w:rPr>
        <w:t xml:space="preserve"> ima možnost, si lahko izvajalec uredi oz. zagotovi začasno skladišče posipnih materialov. Začasno skladišče posipnih materialov mora biti urejen</w:t>
      </w:r>
      <w:r>
        <w:rPr>
          <w:rFonts w:ascii="Arial" w:hAnsi="Arial" w:cs="Arial"/>
        </w:rPr>
        <w:t>o</w:t>
      </w:r>
      <w:r w:rsidR="00825FFA" w:rsidRPr="00F027FB">
        <w:rPr>
          <w:rFonts w:ascii="Arial" w:hAnsi="Arial" w:cs="Arial"/>
        </w:rPr>
        <w:t xml:space="preserve"> tako, da omogoča kakovostno in varno shranjevanje vseh vrst posipnih materialov (sol, pesek, mešanica, sol v vrečah) in je dostopn</w:t>
      </w:r>
      <w:r>
        <w:rPr>
          <w:rFonts w:ascii="Arial" w:hAnsi="Arial" w:cs="Arial"/>
        </w:rPr>
        <w:t>o</w:t>
      </w:r>
      <w:r w:rsidR="00825FFA" w:rsidRPr="00F027FB">
        <w:rPr>
          <w:rFonts w:ascii="Arial" w:hAnsi="Arial" w:cs="Arial"/>
        </w:rPr>
        <w:t xml:space="preserve"> s kamionom minimalne nosilnosti 15 ton ter je v radiju 30 km od glavnega skladišča posipnih materialov, ki </w:t>
      </w:r>
      <w:r>
        <w:rPr>
          <w:rFonts w:ascii="Arial" w:hAnsi="Arial" w:cs="Arial"/>
        </w:rPr>
        <w:t>ga</w:t>
      </w:r>
      <w:r w:rsidR="00825FFA" w:rsidRPr="00F027FB">
        <w:rPr>
          <w:rFonts w:ascii="Arial" w:hAnsi="Arial" w:cs="Arial"/>
        </w:rPr>
        <w:t xml:space="preserve"> ima naročnik na območju mesta Idrija.</w:t>
      </w:r>
      <w:r w:rsidR="00825FFA" w:rsidRPr="00A273BE">
        <w:rPr>
          <w:rFonts w:ascii="Arial" w:hAnsi="Arial" w:cs="Arial"/>
        </w:rPr>
        <w:t xml:space="preserve"> </w:t>
      </w:r>
    </w:p>
    <w:p w14:paraId="76EEF45E" w14:textId="77777777" w:rsidR="00825FFA" w:rsidRPr="00A273BE" w:rsidRDefault="00825FFA" w:rsidP="00825FFA">
      <w:pPr>
        <w:jc w:val="both"/>
        <w:rPr>
          <w:rFonts w:ascii="Arial" w:hAnsi="Arial" w:cs="Arial"/>
        </w:rPr>
      </w:pPr>
    </w:p>
    <w:p w14:paraId="4821AB37" w14:textId="77777777" w:rsidR="00825FFA" w:rsidRPr="00A273BE" w:rsidRDefault="00825FFA" w:rsidP="00825FFA">
      <w:pPr>
        <w:jc w:val="both"/>
        <w:rPr>
          <w:rFonts w:ascii="Arial" w:hAnsi="Arial" w:cs="Arial"/>
        </w:rPr>
      </w:pPr>
      <w:r w:rsidRPr="00A273BE">
        <w:rPr>
          <w:rFonts w:ascii="Arial" w:hAnsi="Arial" w:cs="Arial"/>
        </w:rPr>
        <w:t xml:space="preserve">V primeru zagotovitve ali ureditve </w:t>
      </w:r>
      <w:r>
        <w:rPr>
          <w:rFonts w:ascii="Arial" w:hAnsi="Arial" w:cs="Arial"/>
        </w:rPr>
        <w:t>začasnega skladišča</w:t>
      </w:r>
      <w:r w:rsidRPr="00A273BE">
        <w:rPr>
          <w:rFonts w:ascii="Arial" w:hAnsi="Arial" w:cs="Arial"/>
        </w:rPr>
        <w:t xml:space="preserve"> posipnih materialov bo naročnik izvajalcu zagotavljal dovoz posipnih materialov glede na potrebe. Termin in količino vsakokratnega prevoza bosta medsebojno dogovorila naročnik in izvajalec, pri čemer mora izvajalec dovoza posipnih materialov zagotoviti odzivnost v roku 2 delovnih dni.</w:t>
      </w:r>
    </w:p>
    <w:p w14:paraId="4EB23A91" w14:textId="77777777" w:rsidR="00825FFA" w:rsidRPr="00A273BE" w:rsidRDefault="00825FFA" w:rsidP="00825FFA">
      <w:pPr>
        <w:pStyle w:val="Odstavekseznama"/>
        <w:jc w:val="both"/>
        <w:rPr>
          <w:rFonts w:ascii="Arial" w:hAnsi="Arial" w:cs="Arial"/>
        </w:rPr>
      </w:pPr>
    </w:p>
    <w:p w14:paraId="514FFEB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4EC8A7B" w14:textId="33A943B0" w:rsidR="00825FFA" w:rsidRPr="00AE5D74" w:rsidRDefault="00825FFA" w:rsidP="00825FFA">
      <w:pPr>
        <w:jc w:val="both"/>
        <w:rPr>
          <w:rFonts w:ascii="Arial" w:hAnsi="Arial" w:cs="Arial"/>
        </w:rPr>
      </w:pPr>
      <w:r w:rsidRPr="00A273BE">
        <w:rPr>
          <w:rFonts w:ascii="Arial" w:hAnsi="Arial" w:cs="Arial"/>
        </w:rPr>
        <w:t>V primeru izvajanja storitve postavitve snežnih kolov</w:t>
      </w:r>
      <w:r>
        <w:rPr>
          <w:rFonts w:ascii="Arial" w:hAnsi="Arial" w:cs="Arial"/>
        </w:rPr>
        <w:t>,</w:t>
      </w:r>
      <w:r w:rsidRPr="00A273BE">
        <w:rPr>
          <w:rFonts w:ascii="Arial" w:hAnsi="Arial" w:cs="Arial"/>
        </w:rPr>
        <w:t xml:space="preserve"> </w:t>
      </w:r>
      <w:r>
        <w:rPr>
          <w:rFonts w:ascii="Arial" w:hAnsi="Arial" w:cs="Arial"/>
        </w:rPr>
        <w:t xml:space="preserve">mora </w:t>
      </w:r>
      <w:r w:rsidR="000F05A3">
        <w:rPr>
          <w:rFonts w:ascii="Arial" w:hAnsi="Arial" w:cs="Arial"/>
        </w:rPr>
        <w:t xml:space="preserve">izvajalec </w:t>
      </w:r>
      <w:r>
        <w:rPr>
          <w:rFonts w:ascii="Arial" w:hAnsi="Arial" w:cs="Arial"/>
        </w:rPr>
        <w:t xml:space="preserve">le te </w:t>
      </w:r>
      <w:r w:rsidRPr="00AE5D74">
        <w:rPr>
          <w:rFonts w:ascii="Arial" w:hAnsi="Arial" w:cs="Arial"/>
        </w:rPr>
        <w:t>prevzeti na sedežu podjetja naročnika, pri čemer naročnik zagotovi kole ustrezne kakovosti in količine ter jih tudi ustrezno označi in pripravi. Iz</w:t>
      </w:r>
      <w:r>
        <w:rPr>
          <w:rFonts w:ascii="Arial" w:hAnsi="Arial" w:cs="Arial"/>
        </w:rPr>
        <w:t>vajalec</w:t>
      </w:r>
      <w:r w:rsidRPr="00AE5D74">
        <w:rPr>
          <w:rFonts w:ascii="Arial" w:hAnsi="Arial" w:cs="Arial"/>
        </w:rPr>
        <w:t xml:space="preserve"> od naročnika prevzame tudi posebej označene kole za označitev hidrantov. Ob prevzemu snežnih kolov bo naročnik iz</w:t>
      </w:r>
      <w:r>
        <w:rPr>
          <w:rFonts w:ascii="Arial" w:hAnsi="Arial" w:cs="Arial"/>
        </w:rPr>
        <w:t>vajalcu</w:t>
      </w:r>
      <w:r w:rsidRPr="00AE5D74">
        <w:rPr>
          <w:rFonts w:ascii="Arial" w:hAnsi="Arial" w:cs="Arial"/>
        </w:rPr>
        <w:t xml:space="preserve"> izročil karto hidrantnega omrežja</w:t>
      </w:r>
      <w:r>
        <w:rPr>
          <w:rFonts w:ascii="Arial" w:hAnsi="Arial" w:cs="Arial"/>
        </w:rPr>
        <w:t xml:space="preserve"> </w:t>
      </w:r>
      <w:r w:rsidRPr="00FA7541">
        <w:rPr>
          <w:rFonts w:ascii="Arial" w:hAnsi="Arial" w:cs="Arial"/>
        </w:rPr>
        <w:t>oz. hidrantov, ki jih mora označiti.</w:t>
      </w:r>
      <w:r w:rsidRPr="00AE5D74">
        <w:rPr>
          <w:rFonts w:ascii="Arial" w:hAnsi="Arial" w:cs="Arial"/>
        </w:rPr>
        <w:t xml:space="preserve"> O terminu prevzema snežnih kolov se naročnik in iz</w:t>
      </w:r>
      <w:r>
        <w:rPr>
          <w:rFonts w:ascii="Arial" w:hAnsi="Arial" w:cs="Arial"/>
        </w:rPr>
        <w:t>vajalec</w:t>
      </w:r>
      <w:r w:rsidRPr="00AE5D74">
        <w:rPr>
          <w:rFonts w:ascii="Arial" w:hAnsi="Arial" w:cs="Arial"/>
        </w:rPr>
        <w:t xml:space="preserve"> medsebojno dogovorita. Rok za postavitev snežnih kolov je 7 koledarskih dni od prevzema. </w:t>
      </w:r>
    </w:p>
    <w:p w14:paraId="018940CB" w14:textId="77777777" w:rsidR="00825FFA" w:rsidRDefault="00825FFA" w:rsidP="00825FFA">
      <w:pPr>
        <w:jc w:val="both"/>
        <w:rPr>
          <w:rFonts w:ascii="Arial" w:hAnsi="Arial" w:cs="Arial"/>
        </w:rPr>
      </w:pPr>
    </w:p>
    <w:p w14:paraId="09875064" w14:textId="77777777" w:rsidR="00825FFA" w:rsidRDefault="00825FFA" w:rsidP="00825FFA">
      <w:pPr>
        <w:jc w:val="both"/>
        <w:rPr>
          <w:rFonts w:ascii="Arial" w:hAnsi="Arial" w:cs="Arial"/>
        </w:rPr>
      </w:pPr>
      <w:r w:rsidRPr="00A273BE">
        <w:rPr>
          <w:rFonts w:ascii="Arial" w:hAnsi="Arial" w:cs="Arial"/>
        </w:rPr>
        <w:t>Snežne kole se praviloma postavlja ob ceste v razmaku 30 metrov, oz. se z njimi označuje posebne cestne elemente, na katere je potrebno biti pozoren pri izvajanju storitev zimske službe. Hidrante se označi s temu namenjenimi snežnimi koli</w:t>
      </w:r>
      <w:r>
        <w:rPr>
          <w:rFonts w:ascii="Arial" w:hAnsi="Arial" w:cs="Arial"/>
        </w:rPr>
        <w:t>,</w:t>
      </w:r>
      <w:r w:rsidRPr="00A273BE">
        <w:rPr>
          <w:rFonts w:ascii="Arial" w:hAnsi="Arial" w:cs="Arial"/>
        </w:rPr>
        <w:t xml:space="preserve"> skladno z določili prejšnjega odstavka.</w:t>
      </w:r>
    </w:p>
    <w:p w14:paraId="1BEEC7DD" w14:textId="77777777" w:rsidR="000F05A3" w:rsidRDefault="000F05A3" w:rsidP="00825FFA">
      <w:pPr>
        <w:jc w:val="both"/>
        <w:rPr>
          <w:rFonts w:ascii="Arial" w:hAnsi="Arial" w:cs="Arial"/>
        </w:rPr>
      </w:pPr>
    </w:p>
    <w:p w14:paraId="36BFFF55" w14:textId="4A42E340" w:rsidR="000F05A3" w:rsidRPr="00890863" w:rsidRDefault="000F05A3" w:rsidP="000F05A3">
      <w:pPr>
        <w:jc w:val="both"/>
        <w:rPr>
          <w:rFonts w:ascii="Arial" w:hAnsi="Arial" w:cs="Arial"/>
        </w:rPr>
      </w:pPr>
      <w:r>
        <w:rPr>
          <w:rFonts w:ascii="Arial" w:hAnsi="Arial" w:cs="Arial"/>
        </w:rPr>
        <w:t xml:space="preserve">V primeru izvajanja storitve spravila snežnih kolov mora izvajalec zagotoviti odstranjevanje oz. pobiranje vseh kolov, ki jih je postavil in sicer po koncu zimske sezone oz. v 14 dneh od naročila naročnika. Še uporabne kole je potrebno vrniti na sedež naročnika; za snežne kole, ki svoji funkciji ne služijo več, pa mora izvajalec zagotoviti ustrezno ravnanje z odpadki. </w:t>
      </w:r>
    </w:p>
    <w:p w14:paraId="2723B8FD" w14:textId="77777777" w:rsidR="00825FFA" w:rsidRDefault="00825FFA" w:rsidP="00825FFA">
      <w:pPr>
        <w:jc w:val="both"/>
        <w:rPr>
          <w:rFonts w:ascii="Arial" w:hAnsi="Arial" w:cs="Arial"/>
        </w:rPr>
      </w:pPr>
    </w:p>
    <w:p w14:paraId="51F384BA" w14:textId="77777777" w:rsidR="000F05A3" w:rsidRDefault="000F05A3" w:rsidP="00825FFA">
      <w:pPr>
        <w:jc w:val="both"/>
        <w:rPr>
          <w:rFonts w:ascii="Arial" w:hAnsi="Arial" w:cs="Arial"/>
        </w:rPr>
      </w:pPr>
    </w:p>
    <w:p w14:paraId="38422864"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D14631C" w14:textId="44A0DDC1" w:rsidR="00825FFA" w:rsidRDefault="00825FFA" w:rsidP="00825FFA">
      <w:pPr>
        <w:jc w:val="both"/>
        <w:rPr>
          <w:rFonts w:ascii="Arial" w:hAnsi="Arial" w:cs="Arial"/>
        </w:rPr>
      </w:pPr>
      <w:r w:rsidRPr="00A273BE">
        <w:rPr>
          <w:rFonts w:ascii="Arial" w:hAnsi="Arial" w:cs="Arial"/>
        </w:rPr>
        <w:t>Pri izvajanju storitev zimske službe mora izvajalec upoštevati 26. do 30. člen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 oz. </w:t>
      </w:r>
      <w:r w:rsidR="00653B66">
        <w:rPr>
          <w:rFonts w:ascii="Arial" w:hAnsi="Arial" w:cs="Arial"/>
        </w:rPr>
        <w:t>veljavne predpise v zvezi z vzdrževanjem javnih cest in javnih površin.</w:t>
      </w:r>
      <w:r w:rsidRPr="00A273BE">
        <w:rPr>
          <w:rFonts w:ascii="Arial" w:hAnsi="Arial" w:cs="Arial"/>
        </w:rPr>
        <w:t xml:space="preserve"> Podlaga za izvajanje storitev zimske službe je tudi vsakoletni izvedbeni program, ki ga pripravi naročnik in s katerim mora seznaniti izvajalca pred 15.11.</w:t>
      </w:r>
      <w:r>
        <w:rPr>
          <w:rFonts w:ascii="Arial" w:hAnsi="Arial" w:cs="Arial"/>
        </w:rPr>
        <w:t xml:space="preserve"> </w:t>
      </w:r>
      <w:r w:rsidRPr="00A273BE">
        <w:rPr>
          <w:rFonts w:ascii="Arial" w:hAnsi="Arial" w:cs="Arial"/>
        </w:rPr>
        <w:t>tekočega leta.</w:t>
      </w:r>
    </w:p>
    <w:p w14:paraId="722B20C1" w14:textId="77777777" w:rsidR="00825FFA" w:rsidRPr="00A273BE" w:rsidRDefault="00825FFA" w:rsidP="00825FFA">
      <w:pPr>
        <w:jc w:val="both"/>
        <w:rPr>
          <w:rFonts w:ascii="Arial" w:hAnsi="Arial" w:cs="Arial"/>
        </w:rPr>
      </w:pPr>
    </w:p>
    <w:p w14:paraId="7B94886A"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6832E31A" w14:textId="6A681C70" w:rsidR="00825FFA" w:rsidRDefault="00825FFA" w:rsidP="00825FFA">
      <w:pPr>
        <w:jc w:val="both"/>
        <w:rPr>
          <w:rFonts w:ascii="Arial" w:hAnsi="Arial" w:cs="Arial"/>
        </w:rPr>
      </w:pPr>
      <w:r w:rsidRPr="00A273BE">
        <w:rPr>
          <w:rFonts w:ascii="Arial" w:hAnsi="Arial" w:cs="Arial"/>
        </w:rPr>
        <w:t xml:space="preserve">Širina pluženja (odriv snega) mora biti tolikšna, da ob običajnih količinah snega omogoča naslednja pluženja. </w:t>
      </w:r>
    </w:p>
    <w:p w14:paraId="2A20E2C6" w14:textId="77777777" w:rsidR="00653B66" w:rsidRPr="00A273BE" w:rsidRDefault="00653B66" w:rsidP="00825FFA">
      <w:pPr>
        <w:jc w:val="both"/>
        <w:rPr>
          <w:rFonts w:ascii="Arial" w:hAnsi="Arial" w:cs="Arial"/>
        </w:rPr>
      </w:pPr>
    </w:p>
    <w:p w14:paraId="033F4067"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2C966EBC" w14:textId="77777777" w:rsidR="00825FFA" w:rsidRDefault="00825FFA" w:rsidP="00825FFA">
      <w:pPr>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hidrante</w:t>
      </w:r>
      <w:r>
        <w:rPr>
          <w:rFonts w:ascii="Arial" w:hAnsi="Arial" w:cs="Arial"/>
        </w:rPr>
        <w:t xml:space="preserve">, </w:t>
      </w:r>
      <w:r w:rsidRPr="00A273BE">
        <w:rPr>
          <w:rFonts w:ascii="Arial" w:hAnsi="Arial" w:cs="Arial"/>
        </w:rPr>
        <w:t xml:space="preserve">pri čemer mora naročnik zagotoviti, da so hidranti ustrezno označeni. </w:t>
      </w:r>
    </w:p>
    <w:p w14:paraId="2222E86F" w14:textId="77777777" w:rsidR="00825FFA" w:rsidRDefault="00825FFA" w:rsidP="00825FFA">
      <w:pPr>
        <w:jc w:val="both"/>
        <w:rPr>
          <w:rFonts w:ascii="Arial" w:hAnsi="Arial" w:cs="Arial"/>
        </w:rPr>
      </w:pPr>
    </w:p>
    <w:p w14:paraId="303BB567" w14:textId="77777777" w:rsidR="00825FFA" w:rsidRDefault="00825FFA" w:rsidP="00825FFA">
      <w:pPr>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w:t>
      </w:r>
      <w:r>
        <w:rPr>
          <w:rFonts w:ascii="Arial" w:hAnsi="Arial" w:cs="Arial"/>
        </w:rPr>
        <w:t xml:space="preserve">zabojnike na ekološkem otoku. </w:t>
      </w:r>
    </w:p>
    <w:p w14:paraId="7DAB0A67" w14:textId="77777777" w:rsidR="00825FFA" w:rsidRDefault="00825FFA" w:rsidP="00825FFA">
      <w:pPr>
        <w:jc w:val="both"/>
        <w:rPr>
          <w:rFonts w:ascii="Arial" w:hAnsi="Arial" w:cs="Arial"/>
        </w:rPr>
      </w:pPr>
    </w:p>
    <w:p w14:paraId="25BB1764" w14:textId="77777777" w:rsidR="00825FFA" w:rsidRPr="00A273BE" w:rsidRDefault="00825FFA" w:rsidP="00825FFA">
      <w:pPr>
        <w:jc w:val="both"/>
        <w:rPr>
          <w:rFonts w:ascii="Arial" w:hAnsi="Arial" w:cs="Arial"/>
        </w:rPr>
      </w:pPr>
      <w:r w:rsidRPr="00A273BE">
        <w:rPr>
          <w:rFonts w:ascii="Arial" w:hAnsi="Arial" w:cs="Arial"/>
        </w:rPr>
        <w:t xml:space="preserve">V primeru, da pregledniška služba naročnika ugotovi, da so bili hidranti </w:t>
      </w:r>
      <w:r>
        <w:rPr>
          <w:rFonts w:ascii="Arial" w:hAnsi="Arial" w:cs="Arial"/>
        </w:rPr>
        <w:t xml:space="preserve">ali ekološki otoki </w:t>
      </w:r>
      <w:r w:rsidRPr="00A273BE">
        <w:rPr>
          <w:rFonts w:ascii="Arial" w:hAnsi="Arial" w:cs="Arial"/>
        </w:rPr>
        <w:t xml:space="preserve">zapluženi, bo o tem naročnik po elektronski pošti obvestil izvajalca, le-ta pa mora na svoje stroške hidrant </w:t>
      </w:r>
      <w:r>
        <w:rPr>
          <w:rFonts w:ascii="Arial" w:hAnsi="Arial" w:cs="Arial"/>
        </w:rPr>
        <w:t xml:space="preserve">in/ali ekološke otoke </w:t>
      </w:r>
      <w:r w:rsidRPr="00A273BE">
        <w:rPr>
          <w:rFonts w:ascii="Arial" w:hAnsi="Arial" w:cs="Arial"/>
        </w:rPr>
        <w:t>ustrezno očistiti.</w:t>
      </w:r>
    </w:p>
    <w:p w14:paraId="157D287A" w14:textId="77777777" w:rsidR="00825FFA" w:rsidRPr="00A273BE" w:rsidRDefault="00825FFA" w:rsidP="00825FFA">
      <w:pPr>
        <w:ind w:left="360"/>
        <w:jc w:val="both"/>
        <w:rPr>
          <w:rFonts w:ascii="Arial" w:hAnsi="Arial" w:cs="Arial"/>
        </w:rPr>
      </w:pPr>
    </w:p>
    <w:p w14:paraId="7D869F4B"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099EB52" w14:textId="77777777" w:rsidR="00825FFA" w:rsidRPr="00A273BE" w:rsidRDefault="00825FFA" w:rsidP="00825FFA">
      <w:pPr>
        <w:jc w:val="both"/>
        <w:rPr>
          <w:rFonts w:ascii="Arial" w:hAnsi="Arial" w:cs="Arial"/>
        </w:rPr>
      </w:pPr>
      <w:r w:rsidRPr="00A273BE">
        <w:rPr>
          <w:rFonts w:ascii="Arial" w:hAnsi="Arial" w:cs="Arial"/>
        </w:rPr>
        <w:t>Izvajalec mora zagotavljati vsa prometna varnostna opozorila v območju izvajanja del zimske službe.</w:t>
      </w:r>
    </w:p>
    <w:p w14:paraId="1BE571FF" w14:textId="77777777" w:rsidR="00825FFA" w:rsidRDefault="00825FFA" w:rsidP="00825FFA">
      <w:pPr>
        <w:pStyle w:val="Odstavekseznama"/>
        <w:jc w:val="both"/>
        <w:rPr>
          <w:rFonts w:ascii="Arial" w:hAnsi="Arial" w:cs="Arial"/>
        </w:rPr>
      </w:pPr>
    </w:p>
    <w:p w14:paraId="23ECFC53" w14:textId="77777777" w:rsidR="000F05A3" w:rsidRDefault="000F05A3" w:rsidP="00825FFA">
      <w:pPr>
        <w:pStyle w:val="Odstavekseznama"/>
        <w:jc w:val="both"/>
        <w:rPr>
          <w:rFonts w:ascii="Arial" w:hAnsi="Arial" w:cs="Arial"/>
        </w:rPr>
      </w:pPr>
    </w:p>
    <w:p w14:paraId="62EEC799" w14:textId="77777777" w:rsidR="000F05A3" w:rsidRDefault="000F05A3" w:rsidP="00825FFA">
      <w:pPr>
        <w:pStyle w:val="Odstavekseznama"/>
        <w:jc w:val="both"/>
        <w:rPr>
          <w:rFonts w:ascii="Arial" w:hAnsi="Arial" w:cs="Arial"/>
        </w:rPr>
      </w:pPr>
    </w:p>
    <w:p w14:paraId="3AF69243" w14:textId="77777777" w:rsidR="000F05A3" w:rsidRDefault="000F05A3" w:rsidP="00825FFA">
      <w:pPr>
        <w:pStyle w:val="Odstavekseznama"/>
        <w:jc w:val="both"/>
        <w:rPr>
          <w:rFonts w:ascii="Arial" w:hAnsi="Arial" w:cs="Arial"/>
        </w:rPr>
      </w:pPr>
    </w:p>
    <w:p w14:paraId="1B433086" w14:textId="77777777" w:rsidR="000F05A3" w:rsidRPr="00A273BE" w:rsidRDefault="000F05A3" w:rsidP="00825FFA">
      <w:pPr>
        <w:pStyle w:val="Odstavekseznama"/>
        <w:jc w:val="both"/>
        <w:rPr>
          <w:rFonts w:ascii="Arial" w:hAnsi="Arial" w:cs="Arial"/>
        </w:rPr>
      </w:pPr>
    </w:p>
    <w:p w14:paraId="4C5308DF"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lastRenderedPageBreak/>
        <w:t>člen</w:t>
      </w:r>
    </w:p>
    <w:p w14:paraId="2888268F" w14:textId="77777777" w:rsidR="00825FFA" w:rsidRPr="00A273BE" w:rsidRDefault="00825FFA" w:rsidP="00825FFA">
      <w:pPr>
        <w:jc w:val="both"/>
        <w:rPr>
          <w:rFonts w:ascii="Arial" w:hAnsi="Arial" w:cs="Arial"/>
        </w:rPr>
      </w:pPr>
      <w:r w:rsidRPr="00A273BE">
        <w:rPr>
          <w:rFonts w:ascii="Arial" w:hAnsi="Arial" w:cs="Arial"/>
        </w:rPr>
        <w:t>V primeru povzročitve kakršne koli škode na drugih vozilih ali objektih pri izvajanju storitev zimske službe, mora izvajalec o tem nemudoma obvestiti dežurnega vodjo zimske službe oz. kontaktno osebo naročnika, pri čemer mora dogodek tudi slikovno dokumentirati.</w:t>
      </w:r>
      <w:r>
        <w:rPr>
          <w:rFonts w:ascii="Arial" w:hAnsi="Arial" w:cs="Arial"/>
        </w:rPr>
        <w:t xml:space="preserve"> </w:t>
      </w:r>
    </w:p>
    <w:p w14:paraId="0A3C03BC" w14:textId="77777777" w:rsidR="00825FFA" w:rsidRPr="00A273BE" w:rsidRDefault="00825FFA" w:rsidP="00825FFA">
      <w:pPr>
        <w:jc w:val="both"/>
        <w:rPr>
          <w:rFonts w:ascii="Arial" w:hAnsi="Arial" w:cs="Arial"/>
        </w:rPr>
      </w:pPr>
    </w:p>
    <w:p w14:paraId="3B67F739" w14:textId="77777777" w:rsidR="00825FFA" w:rsidRDefault="00825FFA" w:rsidP="00825FFA">
      <w:pPr>
        <w:jc w:val="both"/>
        <w:rPr>
          <w:rFonts w:ascii="Arial" w:hAnsi="Arial" w:cs="Arial"/>
        </w:rPr>
      </w:pPr>
      <w:r>
        <w:rPr>
          <w:rFonts w:ascii="Arial" w:hAnsi="Arial" w:cs="Arial"/>
        </w:rPr>
        <w:t xml:space="preserve">Izvajalec </w:t>
      </w:r>
      <w:r w:rsidRPr="00A273BE">
        <w:rPr>
          <w:rFonts w:ascii="Arial" w:hAnsi="Arial" w:cs="Arial"/>
        </w:rPr>
        <w:t>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posledica malomarnosti</w:t>
      </w:r>
      <w:r>
        <w:rPr>
          <w:rFonts w:ascii="Arial" w:hAnsi="Arial" w:cs="Arial"/>
        </w:rPr>
        <w:t xml:space="preserve"> izvajalca</w:t>
      </w:r>
      <w:r w:rsidRPr="00A273BE">
        <w:rPr>
          <w:rFonts w:ascii="Arial" w:hAnsi="Arial" w:cs="Arial"/>
        </w:rPr>
        <w:t>, bo takšno škodo kril</w:t>
      </w:r>
      <w:r>
        <w:rPr>
          <w:rFonts w:ascii="Arial" w:hAnsi="Arial" w:cs="Arial"/>
        </w:rPr>
        <w:t xml:space="preserve"> izvajalec  oz. njegov podizvajalec </w:t>
      </w:r>
      <w:r w:rsidRPr="00A273BE">
        <w:rPr>
          <w:rFonts w:ascii="Arial" w:hAnsi="Arial" w:cs="Arial"/>
        </w:rPr>
        <w:t>sam. V primeru, da pride do prej navedenega dogodka in se dokaže, da škoda ni nastala zaradi malomarnosti</w:t>
      </w:r>
      <w:r>
        <w:rPr>
          <w:rFonts w:ascii="Arial" w:hAnsi="Arial" w:cs="Arial"/>
        </w:rPr>
        <w:t xml:space="preserve"> izvajalca ali njegovega podizvajalca</w:t>
      </w:r>
      <w:r w:rsidRPr="00A273BE">
        <w:rPr>
          <w:rFonts w:ascii="Arial" w:hAnsi="Arial" w:cs="Arial"/>
        </w:rPr>
        <w:t>, bo škodo kril naročnik iz police za zavarovanje odgovornosti iz dejavnosti.</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0D86261" w14:textId="77777777" w:rsidR="00825FFA" w:rsidRPr="00A273BE"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storitve zimske službe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Pavšalno izvajanje storitev zimske službe se izvaja z uporabo vozil in strojev glede na presojo in zmogljivosti </w:t>
      </w:r>
      <w:r>
        <w:rPr>
          <w:rFonts w:ascii="Arial" w:hAnsi="Arial" w:cs="Arial"/>
        </w:rPr>
        <w:t>izvajalca</w:t>
      </w:r>
      <w:r w:rsidRPr="00A273BE">
        <w:rPr>
          <w:rFonts w:ascii="Arial" w:hAnsi="Arial" w:cs="Arial"/>
        </w:rPr>
        <w:t>.</w:t>
      </w: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D310595" w14:textId="77777777" w:rsidR="00825FFA" w:rsidRPr="00A273BE" w:rsidRDefault="00825FFA" w:rsidP="00825FFA">
      <w:pPr>
        <w:jc w:val="both"/>
        <w:rPr>
          <w:rFonts w:ascii="Arial" w:hAnsi="Arial" w:cs="Arial"/>
        </w:rPr>
      </w:pPr>
      <w:r w:rsidRPr="00A273BE">
        <w:rPr>
          <w:rFonts w:ascii="Arial" w:hAnsi="Arial" w:cs="Arial"/>
        </w:rPr>
        <w:t xml:space="preserve">Vsa mehanizacija in oprema, s katero bo izvajalec izvajal storitve zimske službe mora biti tehnično brezhibna in ustrezno zavarovana. </w:t>
      </w:r>
    </w:p>
    <w:p w14:paraId="6361FF59" w14:textId="77777777" w:rsidR="00825FFA" w:rsidRPr="00A273BE" w:rsidRDefault="00825FFA" w:rsidP="00825FFA">
      <w:pPr>
        <w:jc w:val="both"/>
        <w:rPr>
          <w:rFonts w:ascii="Arial" w:hAnsi="Arial" w:cs="Arial"/>
        </w:rPr>
      </w:pPr>
    </w:p>
    <w:p w14:paraId="418DDBCA"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NAROČANJE STORITEV IN ROKI</w:t>
      </w:r>
    </w:p>
    <w:p w14:paraId="7A35A1C8" w14:textId="77777777" w:rsidR="00825FFA" w:rsidRPr="00A273BE" w:rsidRDefault="00825FFA" w:rsidP="00825FFA">
      <w:pPr>
        <w:pStyle w:val="Odstavekseznama"/>
        <w:ind w:left="1080"/>
        <w:rPr>
          <w:rFonts w:ascii="Arial" w:hAnsi="Arial" w:cs="Arial"/>
          <w:b/>
          <w:bCs/>
        </w:rPr>
      </w:pPr>
    </w:p>
    <w:p w14:paraId="768C67D8"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378C2C8" w14:textId="77777777" w:rsidR="00825FFA" w:rsidRPr="00A273BE" w:rsidRDefault="00825FFA" w:rsidP="00825FFA">
      <w:pPr>
        <w:jc w:val="both"/>
        <w:rPr>
          <w:rFonts w:ascii="Arial" w:hAnsi="Arial" w:cs="Arial"/>
        </w:rPr>
      </w:pPr>
      <w:r w:rsidRPr="00A273BE">
        <w:rPr>
          <w:rFonts w:ascii="Arial" w:hAnsi="Arial" w:cs="Arial"/>
        </w:rPr>
        <w:t>Izvajanje zimske službe poteka na način, da naročnik izvaja dežurno službo, ki vključuje spremljanje vremenskih razmer in pregledništvo na cestah.</w:t>
      </w:r>
    </w:p>
    <w:p w14:paraId="4AD52921" w14:textId="77777777" w:rsidR="00825FFA" w:rsidRPr="00A273BE" w:rsidRDefault="00825FFA" w:rsidP="00825FFA">
      <w:pPr>
        <w:jc w:val="both"/>
        <w:rPr>
          <w:rFonts w:ascii="Arial" w:hAnsi="Arial" w:cs="Arial"/>
        </w:rPr>
      </w:pPr>
    </w:p>
    <w:p w14:paraId="6E97B2D9" w14:textId="15A18192" w:rsidR="00825FFA" w:rsidRPr="00A273BE" w:rsidRDefault="00825FFA" w:rsidP="00825FFA">
      <w:pPr>
        <w:jc w:val="both"/>
        <w:rPr>
          <w:rFonts w:ascii="Arial" w:hAnsi="Arial" w:cs="Arial"/>
        </w:rPr>
      </w:pPr>
      <w:r w:rsidRPr="00A273BE">
        <w:rPr>
          <w:rFonts w:ascii="Arial" w:hAnsi="Arial" w:cs="Arial"/>
        </w:rPr>
        <w:t>Izvajalec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w:t>
      </w:r>
      <w:r>
        <w:rPr>
          <w:rFonts w:ascii="Arial" w:hAnsi="Arial" w:cs="Arial"/>
        </w:rPr>
        <w:t>vajalcu</w:t>
      </w:r>
      <w:r w:rsidRPr="00A273BE">
        <w:rPr>
          <w:rFonts w:ascii="Arial" w:hAnsi="Arial" w:cs="Arial"/>
        </w:rPr>
        <w:t xml:space="preserve"> na kontakte navedene </w:t>
      </w:r>
      <w:r w:rsidRPr="00AE785A">
        <w:rPr>
          <w:rFonts w:ascii="Arial" w:hAnsi="Arial" w:cs="Arial"/>
        </w:rPr>
        <w:t xml:space="preserve">v </w:t>
      </w:r>
      <w:r w:rsidR="00AE785A" w:rsidRPr="00AE785A">
        <w:rPr>
          <w:rFonts w:ascii="Arial" w:hAnsi="Arial" w:cs="Arial"/>
        </w:rPr>
        <w:t>44.</w:t>
      </w:r>
      <w:r w:rsidRPr="00AE785A">
        <w:rPr>
          <w:rFonts w:ascii="Arial" w:hAnsi="Arial" w:cs="Arial"/>
        </w:rPr>
        <w:t xml:space="preserve"> členu</w:t>
      </w:r>
      <w:r>
        <w:rPr>
          <w:rFonts w:ascii="Arial" w:hAnsi="Arial" w:cs="Arial"/>
        </w:rPr>
        <w:t xml:space="preserve"> tega sporazuma</w:t>
      </w:r>
      <w:r w:rsidRPr="00A273BE">
        <w:rPr>
          <w:rFonts w:ascii="Arial" w:hAnsi="Arial" w:cs="Arial"/>
        </w:rPr>
        <w:t xml:space="preserve"> posredoval seznam dežurnih ekip s kontakti.</w:t>
      </w:r>
    </w:p>
    <w:p w14:paraId="4CB52332" w14:textId="77777777" w:rsidR="00825FFA" w:rsidRPr="00A273BE" w:rsidRDefault="00825FFA" w:rsidP="00825FFA">
      <w:pPr>
        <w:jc w:val="both"/>
        <w:rPr>
          <w:rFonts w:ascii="Arial" w:hAnsi="Arial" w:cs="Arial"/>
        </w:rPr>
      </w:pPr>
    </w:p>
    <w:p w14:paraId="5C141273" w14:textId="77777777" w:rsidR="00825FFA" w:rsidRPr="00A273BE" w:rsidRDefault="00825FFA" w:rsidP="00825FFA">
      <w:pPr>
        <w:jc w:val="both"/>
        <w:rPr>
          <w:rFonts w:ascii="Arial" w:hAnsi="Arial" w:cs="Arial"/>
        </w:rPr>
      </w:pPr>
      <w:r w:rsidRPr="00A273BE">
        <w:rPr>
          <w:rFonts w:ascii="Arial" w:hAnsi="Arial" w:cs="Arial"/>
        </w:rPr>
        <w:t>Ne glede na določbe prejšnjega odstavka pa mora iz</w:t>
      </w:r>
      <w:r>
        <w:rPr>
          <w:rFonts w:ascii="Arial" w:hAnsi="Arial" w:cs="Arial"/>
        </w:rPr>
        <w:t>vajalec</w:t>
      </w:r>
      <w:r w:rsidRPr="00A273BE">
        <w:rPr>
          <w:rFonts w:ascii="Arial" w:hAnsi="Arial" w:cs="Arial"/>
        </w:rPr>
        <w:t xml:space="preserve"> začeti z izvajanjem storitev zimske službe na poziv vsakokratnega dežurnega vodje zimske službe.   </w:t>
      </w:r>
    </w:p>
    <w:p w14:paraId="0914A517" w14:textId="77777777" w:rsidR="00825FFA" w:rsidRPr="00A273BE" w:rsidRDefault="00825FFA" w:rsidP="00825FFA">
      <w:pPr>
        <w:jc w:val="both"/>
        <w:rPr>
          <w:rFonts w:ascii="Arial" w:hAnsi="Arial" w:cs="Arial"/>
        </w:rPr>
      </w:pPr>
    </w:p>
    <w:p w14:paraId="780E18A0" w14:textId="77777777" w:rsidR="00825FFA" w:rsidRPr="00A273BE" w:rsidRDefault="00825FFA" w:rsidP="00825FFA">
      <w:pPr>
        <w:jc w:val="both"/>
        <w:rPr>
          <w:rFonts w:ascii="Arial" w:hAnsi="Arial" w:cs="Arial"/>
        </w:rPr>
      </w:pPr>
      <w:r w:rsidRPr="00A273BE">
        <w:rPr>
          <w:rFonts w:ascii="Arial" w:hAnsi="Arial" w:cs="Arial"/>
        </w:rPr>
        <w:t>Obseg posameznih storitev vsakokratne akcije zimske službe bosta medsebojno dogovorila vsakokratni dežurni vodja zimske službe in iz</w:t>
      </w:r>
      <w:r>
        <w:rPr>
          <w:rFonts w:ascii="Arial" w:hAnsi="Arial" w:cs="Arial"/>
        </w:rPr>
        <w:t>vajalec</w:t>
      </w:r>
      <w:r w:rsidRPr="00A273BE">
        <w:rPr>
          <w:rFonts w:ascii="Arial" w:hAnsi="Arial" w:cs="Arial"/>
        </w:rPr>
        <w:t xml:space="preserve">, glede na razmere in izkušnje. </w:t>
      </w:r>
    </w:p>
    <w:p w14:paraId="4FD3B7F2" w14:textId="77777777" w:rsidR="00825FFA" w:rsidRPr="00A273BE" w:rsidRDefault="00825FFA" w:rsidP="00825FFA">
      <w:pPr>
        <w:jc w:val="both"/>
        <w:rPr>
          <w:rFonts w:ascii="Arial" w:hAnsi="Arial" w:cs="Arial"/>
        </w:rPr>
      </w:pPr>
    </w:p>
    <w:p w14:paraId="4D065A5E"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7C5AA3C" w14:textId="77777777" w:rsidR="00825FFA" w:rsidRPr="00A273BE" w:rsidRDefault="00825FFA" w:rsidP="00825FFA">
      <w:pPr>
        <w:jc w:val="both"/>
        <w:rPr>
          <w:rFonts w:ascii="Arial" w:hAnsi="Arial" w:cs="Arial"/>
        </w:rPr>
      </w:pPr>
      <w:r w:rsidRPr="00A273BE">
        <w:rPr>
          <w:rFonts w:ascii="Arial" w:hAnsi="Arial" w:cs="Arial"/>
        </w:rPr>
        <w:t xml:space="preserve">Izvajalec mora zagotoviti ustrezno odzivnost in pričeti s storitvami, kot jih dogovorita v soglasju z naročnikom v roku najkasneje 1 ure po pozivu naročnika, ne glede na to, ali gre za dnevni, nočni čas, nedeljo ali praznik. </w:t>
      </w:r>
    </w:p>
    <w:p w14:paraId="45206A5B" w14:textId="77777777" w:rsidR="00825FFA" w:rsidRPr="00A273BE" w:rsidRDefault="00825FFA" w:rsidP="00825FFA">
      <w:pPr>
        <w:jc w:val="both"/>
        <w:rPr>
          <w:rFonts w:ascii="Arial" w:hAnsi="Arial" w:cs="Arial"/>
        </w:rPr>
      </w:pPr>
    </w:p>
    <w:p w14:paraId="079D057F" w14:textId="77777777" w:rsidR="00825FFA" w:rsidRPr="00A273BE"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storitev zimske službe v dogovorjenem roku ali pa storitev sploh ne izvede ter se to zgodi drugič v vsakokratni sezoni, se to šteje kot bistven</w:t>
      </w:r>
      <w:r>
        <w:rPr>
          <w:rFonts w:ascii="Arial" w:hAnsi="Arial" w:cs="Arial"/>
        </w:rPr>
        <w:t>a</w:t>
      </w:r>
      <w:r w:rsidRPr="00A273BE">
        <w:rPr>
          <w:rFonts w:ascii="Arial" w:hAnsi="Arial" w:cs="Arial"/>
        </w:rPr>
        <w:t xml:space="preserve"> kršitev določil okvirnega sporazuma in zato naročnik odpove okvirni sporazum in vnovči finančno zavarovanje. </w:t>
      </w:r>
    </w:p>
    <w:p w14:paraId="2DE883D9" w14:textId="77777777" w:rsidR="00825FFA" w:rsidRPr="00A273BE" w:rsidRDefault="00825FFA" w:rsidP="00825FFA">
      <w:pPr>
        <w:jc w:val="both"/>
        <w:rPr>
          <w:rFonts w:ascii="Arial" w:hAnsi="Arial" w:cs="Arial"/>
        </w:rPr>
      </w:pPr>
    </w:p>
    <w:p w14:paraId="4C16E3D6" w14:textId="77777777" w:rsidR="00825FFA" w:rsidRPr="00A273BE" w:rsidRDefault="00825FFA" w:rsidP="00825FFA">
      <w:pPr>
        <w:jc w:val="both"/>
        <w:rPr>
          <w:rFonts w:ascii="Arial" w:hAnsi="Arial" w:cs="Arial"/>
        </w:rPr>
      </w:pPr>
    </w:p>
    <w:p w14:paraId="252F77F0"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NADZOR NAD IZVAJANJEM STORITEV ZIMSKE SLUŽBE</w:t>
      </w:r>
    </w:p>
    <w:p w14:paraId="2918FAF2" w14:textId="77777777" w:rsidR="00825FFA" w:rsidRPr="00A273BE" w:rsidRDefault="00825FFA" w:rsidP="00825FFA">
      <w:pPr>
        <w:jc w:val="both"/>
        <w:rPr>
          <w:rFonts w:ascii="Arial" w:hAnsi="Arial" w:cs="Arial"/>
          <w:b/>
          <w:bCs/>
        </w:rPr>
      </w:pPr>
    </w:p>
    <w:p w14:paraId="3E5FD7B4"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7DE2DA4C" w14:textId="77777777" w:rsidR="00825FFA" w:rsidRPr="00A273BE" w:rsidRDefault="00825FFA" w:rsidP="00825FFA">
      <w:pPr>
        <w:jc w:val="both"/>
        <w:rPr>
          <w:rFonts w:ascii="Arial" w:hAnsi="Arial" w:cs="Arial"/>
        </w:rPr>
      </w:pPr>
      <w:r w:rsidRPr="00A273BE">
        <w:rPr>
          <w:rFonts w:ascii="Arial" w:hAnsi="Arial" w:cs="Arial"/>
        </w:rPr>
        <w:t>Izvajalec mora naročniku za vsak stroj ali vozilo, s katerim bo v okviru lastne razpoložljive delovne s</w:t>
      </w:r>
      <w:r>
        <w:rPr>
          <w:rFonts w:ascii="Arial" w:hAnsi="Arial" w:cs="Arial"/>
        </w:rPr>
        <w:t>i</w:t>
      </w:r>
      <w:r w:rsidRPr="00A273BE">
        <w:rPr>
          <w:rFonts w:ascii="Arial" w:hAnsi="Arial" w:cs="Arial"/>
        </w:rPr>
        <w:t>le ali preko podizvajalcev, sočasno (lahko) izvajal storitve zimske službe, omogočiti vgradnjo mobilnih sledilnih naprav (sistem GPS sledenja). Navedeno ne velja za vozil</w:t>
      </w:r>
      <w:r>
        <w:rPr>
          <w:rFonts w:ascii="Arial" w:hAnsi="Arial" w:cs="Arial"/>
        </w:rPr>
        <w:t>a</w:t>
      </w:r>
      <w:r w:rsidRPr="00A273BE">
        <w:rPr>
          <w:rFonts w:ascii="Arial" w:hAnsi="Arial" w:cs="Arial"/>
        </w:rPr>
        <w:t xml:space="preserve"> in stroje, s katerimi se bo </w:t>
      </w:r>
      <w:r w:rsidRPr="00A273BE">
        <w:rPr>
          <w:rFonts w:ascii="Arial" w:hAnsi="Arial" w:cs="Arial"/>
        </w:rPr>
        <w:lastRenderedPageBreak/>
        <w:t xml:space="preserve">zagotavljalo pavšalno izvajanje zimske službe. Sledilne naprave se na priključke (vlečni plug, traktorski priključek – snežna freza) ne bodo montirale. </w:t>
      </w:r>
    </w:p>
    <w:p w14:paraId="02DD8183" w14:textId="77777777" w:rsidR="00825FFA" w:rsidRPr="00A273BE" w:rsidRDefault="00825FFA" w:rsidP="00825FFA">
      <w:pPr>
        <w:jc w:val="both"/>
        <w:rPr>
          <w:rFonts w:ascii="Arial" w:hAnsi="Arial" w:cs="Arial"/>
          <w:b/>
          <w:bCs/>
        </w:rPr>
      </w:pPr>
    </w:p>
    <w:p w14:paraId="06BE2149"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470FA4D2" w14:textId="77777777" w:rsidR="00825FFA" w:rsidRPr="00A273BE" w:rsidRDefault="00825FFA" w:rsidP="00825FFA">
      <w:pPr>
        <w:jc w:val="both"/>
        <w:rPr>
          <w:rFonts w:ascii="Arial" w:hAnsi="Arial" w:cs="Arial"/>
        </w:rPr>
      </w:pPr>
      <w:r w:rsidRPr="00A273BE">
        <w:rPr>
          <w:rFonts w:ascii="Arial" w:hAnsi="Arial" w:cs="Arial"/>
        </w:rPr>
        <w:t xml:space="preserve">Izvajalec mora zagotavljati, da bo imel v času izvajanja storitev zimske službe vklopljeno (stanje »zimska«) sledilno napravo na vozilih in strojih, s katerimi bo storitve dejansko izvajal. Izvajalec bo imel le toliko sledilnih naprav, za kolikor lahko zagotavlja sočasno uporabo strojev in vozil, zato mora zagotavljati prenosljivost naprav. V času, ko izvajalec ne bo izvajal storitev zimske službe, mora biti to ustrezno označeno na sledilni napravi (»privat«). </w:t>
      </w:r>
    </w:p>
    <w:p w14:paraId="3E32D8B5" w14:textId="77777777" w:rsidR="00825FFA" w:rsidRPr="00A273BE" w:rsidRDefault="00825FFA" w:rsidP="00825FFA">
      <w:pPr>
        <w:jc w:val="both"/>
        <w:rPr>
          <w:rFonts w:ascii="Arial" w:hAnsi="Arial" w:cs="Arial"/>
        </w:rPr>
      </w:pPr>
    </w:p>
    <w:p w14:paraId="3FB06CCC" w14:textId="77777777" w:rsidR="00825FFA" w:rsidRPr="00A273BE" w:rsidRDefault="00825FFA" w:rsidP="00825FFA">
      <w:pPr>
        <w:jc w:val="both"/>
        <w:rPr>
          <w:rFonts w:ascii="Arial" w:hAnsi="Arial" w:cs="Arial"/>
        </w:rPr>
      </w:pPr>
      <w:r w:rsidRPr="00A273BE">
        <w:rPr>
          <w:rFonts w:ascii="Arial" w:hAnsi="Arial" w:cs="Arial"/>
        </w:rPr>
        <w:t xml:space="preserve">V primeru zmote ali </w:t>
      </w:r>
      <w:r>
        <w:rPr>
          <w:rFonts w:ascii="Arial" w:hAnsi="Arial" w:cs="Arial"/>
        </w:rPr>
        <w:t>če</w:t>
      </w:r>
      <w:r w:rsidRPr="00A273BE">
        <w:rPr>
          <w:rFonts w:ascii="Arial" w:hAnsi="Arial" w:cs="Arial"/>
        </w:rPr>
        <w:t xml:space="preserve"> izvajalec pozabi nastaviti ustrezno sledljivost strojev in vozil pri izvajanju zimske službe, mora o tem po elektronski pošti obvestiti kontaktno osebo naročnika. V primeru, da se navedeno odstopanje zgodi več kot dvakrat na sezono, se šteje kot da izvajalec storitev zimske službe v konkretni akciji ni izvajal.</w:t>
      </w:r>
    </w:p>
    <w:p w14:paraId="5A9226AA" w14:textId="77777777" w:rsidR="00825FFA" w:rsidRPr="00A273BE" w:rsidRDefault="00825FFA" w:rsidP="00825FFA">
      <w:pPr>
        <w:pStyle w:val="Odstavekseznama"/>
        <w:ind w:left="1080"/>
        <w:jc w:val="center"/>
        <w:rPr>
          <w:rFonts w:ascii="Arial" w:hAnsi="Arial" w:cs="Arial"/>
          <w:b/>
          <w:bCs/>
        </w:rPr>
      </w:pPr>
    </w:p>
    <w:p w14:paraId="33E23C0C"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9266E9B" w14:textId="77777777" w:rsidR="00825FFA" w:rsidRDefault="00825FFA" w:rsidP="00825FFA">
      <w:pPr>
        <w:jc w:val="both"/>
        <w:rPr>
          <w:rFonts w:ascii="Arial" w:hAnsi="Arial" w:cs="Arial"/>
        </w:rPr>
      </w:pPr>
      <w:r w:rsidRPr="00A273BE">
        <w:rPr>
          <w:rFonts w:ascii="Arial" w:hAnsi="Arial" w:cs="Arial"/>
        </w:rPr>
        <w:t>Naročnik bo s sledenjem vozil in strojev zagotavljal nadzor nad obračunom storitev zimske službe, pregled nad izvajanjem storitev, analize in poročanje ter kot pomoč pri reševanju neskladnosti, reklamacij ali v izrednih razmerah.</w:t>
      </w:r>
    </w:p>
    <w:p w14:paraId="226DE669" w14:textId="77777777" w:rsidR="00825FFA" w:rsidRDefault="00825FFA" w:rsidP="00825FFA">
      <w:pPr>
        <w:jc w:val="both"/>
        <w:rPr>
          <w:rFonts w:ascii="Arial" w:hAnsi="Arial" w:cs="Arial"/>
        </w:rPr>
      </w:pPr>
    </w:p>
    <w:p w14:paraId="6D2D032A"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104E96CA" w14:textId="52376962" w:rsidR="00825FFA" w:rsidRDefault="00825FFA" w:rsidP="00825FFA">
      <w:pPr>
        <w:jc w:val="both"/>
        <w:rPr>
          <w:rFonts w:ascii="Arial" w:hAnsi="Arial" w:cs="Arial"/>
        </w:rPr>
      </w:pPr>
      <w:r w:rsidRPr="00A273BE">
        <w:rPr>
          <w:rFonts w:ascii="Arial" w:hAnsi="Arial" w:cs="Arial"/>
        </w:rPr>
        <w:t xml:space="preserve">Izvajalec mora zagotoviti vodenje evidenc glede opravljenih storitev zimske službe v </w:t>
      </w:r>
      <w:r w:rsidR="00653B66">
        <w:rPr>
          <w:rFonts w:ascii="Arial" w:hAnsi="Arial" w:cs="Arial"/>
        </w:rPr>
        <w:t xml:space="preserve">aplikaciji eCeste </w:t>
      </w:r>
      <w:r w:rsidR="00653B66" w:rsidRPr="00653B66">
        <w:rPr>
          <w:rFonts w:ascii="Arial" w:hAnsi="Arial" w:cs="Arial"/>
        </w:rPr>
        <w:t>(</w:t>
      </w:r>
      <w:hyperlink r:id="rId20" w:history="1">
        <w:r w:rsidR="00653B66" w:rsidRPr="00653B66">
          <w:rPr>
            <w:rStyle w:val="Hiperpovezava"/>
            <w:rFonts w:ascii="Arial" w:eastAsia="Calibri" w:hAnsi="Arial" w:cs="Arial"/>
          </w:rPr>
          <w:t>www.vgrc.si</w:t>
        </w:r>
      </w:hyperlink>
      <w:r w:rsidR="00653B66" w:rsidRPr="00653B66">
        <w:rPr>
          <w:rFonts w:ascii="Arial" w:hAnsi="Arial" w:cs="Arial"/>
        </w:rPr>
        <w:t>)</w:t>
      </w:r>
      <w:r w:rsidRPr="00A273BE">
        <w:rPr>
          <w:rFonts w:ascii="Arial" w:hAnsi="Arial" w:cs="Arial"/>
        </w:rPr>
        <w:t xml:space="preserve">, do katerega dostopa preko spletnega brskalnika. Naročnik mu omogoči dostop do programa in nudi tehnično pomoč pri oddaji podatkov; računalniško opremo in podatkovno povezavo do programa pa si mora izvajalec zagotavljati sam. </w:t>
      </w:r>
    </w:p>
    <w:p w14:paraId="31FB77C2" w14:textId="77777777" w:rsidR="00825FFA" w:rsidRDefault="00825FFA" w:rsidP="00825FFA">
      <w:pPr>
        <w:jc w:val="both"/>
        <w:rPr>
          <w:rFonts w:ascii="Arial" w:hAnsi="Arial" w:cs="Arial"/>
        </w:rPr>
      </w:pPr>
    </w:p>
    <w:p w14:paraId="172E260B" w14:textId="4E90478D" w:rsidR="00825FFA" w:rsidRPr="00AE5D74" w:rsidRDefault="00653B66" w:rsidP="00825FFA">
      <w:pPr>
        <w:jc w:val="both"/>
        <w:rPr>
          <w:rFonts w:ascii="Arial" w:hAnsi="Arial" w:cs="Arial"/>
        </w:rPr>
      </w:pPr>
      <w:r>
        <w:rPr>
          <w:rFonts w:ascii="Arial" w:hAnsi="Arial" w:cs="Arial"/>
        </w:rPr>
        <w:t xml:space="preserve">Izvajalec je dolžan zagotoviti ločen vpis podatkov zase in za svoje morebitne podizvajalce. </w:t>
      </w:r>
    </w:p>
    <w:p w14:paraId="6076424B" w14:textId="77777777" w:rsidR="00825FFA" w:rsidRPr="00A273BE" w:rsidRDefault="00825FFA" w:rsidP="00825FFA">
      <w:pPr>
        <w:jc w:val="both"/>
        <w:rPr>
          <w:rFonts w:ascii="Arial" w:hAnsi="Arial" w:cs="Arial"/>
        </w:rPr>
      </w:pPr>
    </w:p>
    <w:p w14:paraId="33DA3055" w14:textId="77777777" w:rsidR="00825FFA" w:rsidRPr="00A273BE" w:rsidRDefault="00825FFA" w:rsidP="00825FFA">
      <w:pPr>
        <w:jc w:val="both"/>
        <w:rPr>
          <w:rFonts w:ascii="Arial" w:hAnsi="Arial" w:cs="Arial"/>
        </w:rPr>
      </w:pPr>
      <w:r w:rsidRPr="00A273BE">
        <w:rPr>
          <w:rFonts w:ascii="Arial" w:hAnsi="Arial" w:cs="Arial"/>
        </w:rPr>
        <w:t>V evidenci se vodi podatke o vrsti stroja in/ali vozila, vrsti delovne sile, količini opravljenih del, vrsti dela (pluženje, posipanje, pluženje s posipanjem, ostale storitve), ocenjeni količini in vrsti porabljenih posipnih materialov.</w:t>
      </w:r>
    </w:p>
    <w:p w14:paraId="547CF4BC" w14:textId="77777777" w:rsidR="00825FFA" w:rsidRPr="00A273BE" w:rsidRDefault="00825FFA" w:rsidP="00825FFA">
      <w:pPr>
        <w:jc w:val="both"/>
        <w:rPr>
          <w:rFonts w:ascii="Arial" w:hAnsi="Arial" w:cs="Arial"/>
        </w:rPr>
      </w:pPr>
    </w:p>
    <w:p w14:paraId="58C5B18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3396596" w14:textId="77777777" w:rsidR="00825FFA" w:rsidRPr="00A273BE" w:rsidRDefault="00825FFA" w:rsidP="00825FFA">
      <w:pPr>
        <w:jc w:val="both"/>
        <w:rPr>
          <w:rFonts w:ascii="Arial" w:hAnsi="Arial" w:cs="Arial"/>
        </w:rPr>
      </w:pPr>
      <w:r w:rsidRPr="00A273BE">
        <w:rPr>
          <w:rFonts w:ascii="Arial" w:hAnsi="Arial" w:cs="Arial"/>
        </w:rPr>
        <w:t>Izvajalec mora zagotavljati sprotno vpisovanje podatkov</w:t>
      </w:r>
      <w:r>
        <w:rPr>
          <w:rFonts w:ascii="Arial" w:hAnsi="Arial" w:cs="Arial"/>
        </w:rPr>
        <w:t>,</w:t>
      </w:r>
      <w:r w:rsidRPr="00A273BE">
        <w:rPr>
          <w:rFonts w:ascii="Arial" w:hAnsi="Arial" w:cs="Arial"/>
        </w:rPr>
        <w:t xml:space="preserve"> in sicer najpozneje v roku </w:t>
      </w:r>
      <w:r>
        <w:rPr>
          <w:rFonts w:ascii="Arial" w:hAnsi="Arial" w:cs="Arial"/>
        </w:rPr>
        <w:t>24</w:t>
      </w:r>
      <w:r w:rsidRPr="00A273BE">
        <w:rPr>
          <w:rFonts w:ascii="Arial" w:hAnsi="Arial" w:cs="Arial"/>
        </w:rPr>
        <w:t xml:space="preserve"> ur po končani vsakokratni akciji.</w:t>
      </w:r>
    </w:p>
    <w:p w14:paraId="3BFAEC88" w14:textId="77777777" w:rsidR="00825FFA" w:rsidRPr="00A273BE" w:rsidRDefault="00825FFA" w:rsidP="00825FFA">
      <w:pPr>
        <w:pStyle w:val="Odstavekseznama"/>
        <w:ind w:left="1080"/>
        <w:jc w:val="both"/>
        <w:rPr>
          <w:rFonts w:ascii="Arial" w:hAnsi="Arial" w:cs="Arial"/>
        </w:rPr>
      </w:pPr>
    </w:p>
    <w:p w14:paraId="2450EA5C" w14:textId="77777777" w:rsidR="00825FFA" w:rsidRDefault="00825FFA" w:rsidP="00825FFA">
      <w:pPr>
        <w:jc w:val="both"/>
        <w:rPr>
          <w:rFonts w:ascii="Arial" w:hAnsi="Arial" w:cs="Arial"/>
        </w:rPr>
      </w:pPr>
      <w:r w:rsidRPr="00A273BE">
        <w:rPr>
          <w:rFonts w:ascii="Arial" w:hAnsi="Arial" w:cs="Arial"/>
        </w:rPr>
        <w:t>Naročnik zagotavlja stalni nadzor nad vnosom podatkov ter jih tudi sproti potrjuje, kar izvajalcu omogoči pripravo mesečnega poročila o izvedenih storitvah zimske službe.</w:t>
      </w:r>
      <w:r>
        <w:rPr>
          <w:rFonts w:ascii="Arial" w:hAnsi="Arial" w:cs="Arial"/>
        </w:rPr>
        <w:t xml:space="preserve"> Naročnik bo podatke potrdil najkasneje do 5. koledarskega dne tekočega meseca za podatke o opravljenih storitvah zimske službe v preteklem mesecu.</w:t>
      </w:r>
    </w:p>
    <w:p w14:paraId="1285262B" w14:textId="77777777" w:rsidR="00AE785A" w:rsidRPr="00AE5D74" w:rsidRDefault="00AE785A" w:rsidP="00825FFA">
      <w:pPr>
        <w:jc w:val="both"/>
        <w:rPr>
          <w:rFonts w:ascii="Arial" w:hAnsi="Arial" w:cs="Arial"/>
        </w:rPr>
      </w:pPr>
    </w:p>
    <w:p w14:paraId="4F3B93CD" w14:textId="2858FC7E" w:rsidR="00825FFA" w:rsidRPr="00A273BE" w:rsidRDefault="00825FFA" w:rsidP="00825FFA">
      <w:pPr>
        <w:jc w:val="both"/>
        <w:rPr>
          <w:rFonts w:ascii="Arial" w:hAnsi="Arial" w:cs="Arial"/>
        </w:rPr>
      </w:pPr>
      <w:r w:rsidRPr="00A273BE">
        <w:rPr>
          <w:rFonts w:ascii="Arial" w:hAnsi="Arial" w:cs="Arial"/>
        </w:rPr>
        <w:t xml:space="preserve">Izvajalec mora v </w:t>
      </w:r>
      <w:r w:rsidR="00653B66">
        <w:rPr>
          <w:rFonts w:ascii="Arial" w:hAnsi="Arial" w:cs="Arial"/>
        </w:rPr>
        <w:t xml:space="preserve">aplikaciji eCeste </w:t>
      </w:r>
      <w:r w:rsidRPr="00A273BE">
        <w:rPr>
          <w:rFonts w:ascii="Arial" w:hAnsi="Arial" w:cs="Arial"/>
        </w:rPr>
        <w:t>za vsak mesec posebej pripraviti poročilo o izvedenih storitvah zimske službe za pretekli mesec.</w:t>
      </w: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825FFA">
      <w:pPr>
        <w:pStyle w:val="Odstavekseznama"/>
        <w:numPr>
          <w:ilvl w:val="0"/>
          <w:numId w:val="32"/>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18D8B7CE" w14:textId="3DA8FE7F" w:rsidR="00825FFA" w:rsidRDefault="00825FFA" w:rsidP="00825FFA">
      <w:pPr>
        <w:jc w:val="both"/>
        <w:rPr>
          <w:rFonts w:ascii="Arial" w:hAnsi="Arial" w:cs="Arial"/>
          <w:color w:val="000000"/>
        </w:rPr>
      </w:pPr>
      <w:r w:rsidRPr="00A273BE">
        <w:rPr>
          <w:rFonts w:ascii="Arial" w:hAnsi="Arial" w:cs="Arial"/>
          <w:color w:val="000000"/>
        </w:rPr>
        <w:t>Izvajalec se zavezuje storitve zimske službe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7ABC14AA" w14:textId="1EBF2593" w:rsidR="00825FFA" w:rsidRPr="00A273BE" w:rsidRDefault="00825FFA" w:rsidP="00825FFA">
      <w:pPr>
        <w:jc w:val="both"/>
        <w:rPr>
          <w:rFonts w:ascii="Arial" w:hAnsi="Arial" w:cs="Arial"/>
          <w:color w:val="000000"/>
        </w:rPr>
      </w:pPr>
      <w:r>
        <w:rPr>
          <w:rFonts w:ascii="Arial" w:hAnsi="Arial" w:cs="Arial"/>
          <w:color w:val="000000"/>
        </w:rPr>
        <w:t xml:space="preserve">Cene, ki jih izvajalec navede v ponudbi, </w:t>
      </w:r>
      <w:r w:rsidR="00C626E1">
        <w:rPr>
          <w:rFonts w:ascii="Arial" w:hAnsi="Arial" w:cs="Arial"/>
          <w:color w:val="000000"/>
        </w:rPr>
        <w:t>nespremenjene veljajo eno leto po podpisu okvirnega sporazuma.</w:t>
      </w:r>
    </w:p>
    <w:p w14:paraId="1C71B39F" w14:textId="77777777" w:rsidR="00825FFA" w:rsidRPr="00A273BE" w:rsidRDefault="00825FFA" w:rsidP="00825FFA">
      <w:pPr>
        <w:jc w:val="both"/>
        <w:rPr>
          <w:rFonts w:ascii="Arial" w:hAnsi="Arial" w:cs="Arial"/>
          <w:color w:val="000000"/>
        </w:rPr>
      </w:pPr>
    </w:p>
    <w:p w14:paraId="5104A9F6" w14:textId="77777777" w:rsidR="00825FFA" w:rsidRPr="00A273BE" w:rsidRDefault="00825FFA" w:rsidP="00825FFA">
      <w:pPr>
        <w:jc w:val="both"/>
        <w:rPr>
          <w:rFonts w:ascii="Arial" w:hAnsi="Arial" w:cs="Arial"/>
        </w:rPr>
      </w:pPr>
      <w:r w:rsidRPr="00A273BE">
        <w:rPr>
          <w:rFonts w:ascii="Arial" w:hAnsi="Arial" w:cs="Arial"/>
        </w:rPr>
        <w:t>Cene zajemajo vse materialne in nematerialne stroške, ki so potrebni za kakovostno in pravočasno izvedbo naročenih storitev (zavarovaln</w:t>
      </w:r>
      <w:r>
        <w:rPr>
          <w:rFonts w:ascii="Arial" w:hAnsi="Arial" w:cs="Arial"/>
        </w:rPr>
        <w:t>e</w:t>
      </w:r>
      <w:r w:rsidRPr="00A273BE">
        <w:rPr>
          <w:rFonts w:ascii="Arial" w:hAnsi="Arial" w:cs="Arial"/>
        </w:rPr>
        <w:t xml:space="preserve"> strošk</w:t>
      </w:r>
      <w:r>
        <w:rPr>
          <w:rFonts w:ascii="Arial" w:hAnsi="Arial" w:cs="Arial"/>
        </w:rPr>
        <w:t>e</w:t>
      </w:r>
      <w:r w:rsidRPr="00A273BE">
        <w:rPr>
          <w:rFonts w:ascii="Arial" w:hAnsi="Arial" w:cs="Arial"/>
        </w:rPr>
        <w:t>, priprav</w:t>
      </w:r>
      <w:r>
        <w:rPr>
          <w:rFonts w:ascii="Arial" w:hAnsi="Arial" w:cs="Arial"/>
        </w:rPr>
        <w:t>o</w:t>
      </w:r>
      <w:r w:rsidRPr="00A273BE">
        <w:rPr>
          <w:rFonts w:ascii="Arial" w:hAnsi="Arial" w:cs="Arial"/>
        </w:rPr>
        <w:t xml:space="preserve"> strojev in vozil, premik vozil, strojev in delavcev na odsek, kjer posamezni iz</w:t>
      </w:r>
      <w:r>
        <w:rPr>
          <w:rFonts w:ascii="Arial" w:hAnsi="Arial" w:cs="Arial"/>
        </w:rPr>
        <w:t>vajalec</w:t>
      </w:r>
      <w:r w:rsidRPr="00A273BE">
        <w:rPr>
          <w:rFonts w:ascii="Arial" w:hAnsi="Arial" w:cs="Arial"/>
        </w:rPr>
        <w:t xml:space="preserve"> izvaja storitve zimske službe, strošk</w:t>
      </w:r>
      <w:r>
        <w:rPr>
          <w:rFonts w:ascii="Arial" w:hAnsi="Arial" w:cs="Arial"/>
        </w:rPr>
        <w:t>e</w:t>
      </w:r>
      <w:r w:rsidRPr="00A273BE">
        <w:rPr>
          <w:rFonts w:ascii="Arial" w:hAnsi="Arial" w:cs="Arial"/>
        </w:rPr>
        <w:t xml:space="preserve"> ureditve in vzdrževanja </w:t>
      </w:r>
      <w:r>
        <w:rPr>
          <w:rFonts w:ascii="Arial" w:hAnsi="Arial" w:cs="Arial"/>
        </w:rPr>
        <w:t>začasnega skladišča</w:t>
      </w:r>
      <w:r w:rsidRPr="00A273BE">
        <w:rPr>
          <w:rFonts w:ascii="Arial" w:hAnsi="Arial" w:cs="Arial"/>
        </w:rPr>
        <w:t xml:space="preserve"> posipnih materialov ter morebitn</w:t>
      </w:r>
      <w:r>
        <w:rPr>
          <w:rFonts w:ascii="Arial" w:hAnsi="Arial" w:cs="Arial"/>
        </w:rPr>
        <w:t>e</w:t>
      </w:r>
      <w:r w:rsidRPr="00A273BE">
        <w:rPr>
          <w:rFonts w:ascii="Arial" w:hAnsi="Arial" w:cs="Arial"/>
        </w:rPr>
        <w:t xml:space="preserve"> stroški najema le-te, nakladanje in razkladanje posipnih materialov, vodenje evidenc, strošk</w:t>
      </w:r>
      <w:r>
        <w:rPr>
          <w:rFonts w:ascii="Arial" w:hAnsi="Arial" w:cs="Arial"/>
        </w:rPr>
        <w:t>e</w:t>
      </w:r>
      <w:r w:rsidRPr="00A273BE">
        <w:rPr>
          <w:rFonts w:ascii="Arial" w:hAnsi="Arial" w:cs="Arial"/>
        </w:rPr>
        <w:t xml:space="preserve"> dajatev v primeru podjemnih pogodb</w:t>
      </w:r>
      <w:r>
        <w:rPr>
          <w:rFonts w:ascii="Arial" w:hAnsi="Arial" w:cs="Arial"/>
        </w:rPr>
        <w:t>, ipd</w:t>
      </w:r>
      <w:r w:rsidRPr="00A273BE">
        <w:rPr>
          <w:rFonts w:ascii="Arial" w:hAnsi="Arial" w:cs="Arial"/>
        </w:rPr>
        <w:t>.)</w:t>
      </w:r>
    </w:p>
    <w:p w14:paraId="3AF91BFB" w14:textId="77777777" w:rsidR="00825FFA" w:rsidRPr="00A273BE" w:rsidRDefault="00825FFA" w:rsidP="00825FFA">
      <w:pPr>
        <w:jc w:val="center"/>
        <w:rPr>
          <w:rFonts w:ascii="Arial" w:hAnsi="Arial" w:cs="Arial"/>
          <w:b/>
          <w:bCs/>
        </w:rPr>
      </w:pPr>
    </w:p>
    <w:p w14:paraId="01B34F51"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6F695D0" w14:textId="77778F0B" w:rsidR="00825FFA" w:rsidRDefault="00825FFA" w:rsidP="00825FFA">
      <w:pPr>
        <w:jc w:val="both"/>
        <w:rPr>
          <w:rFonts w:ascii="Arial" w:hAnsi="Arial" w:cs="Arial"/>
        </w:rPr>
      </w:pPr>
      <w:r w:rsidRPr="00A273BE">
        <w:rPr>
          <w:rFonts w:ascii="Arial" w:hAnsi="Arial" w:cs="Arial"/>
        </w:rPr>
        <w:t>Cene na enoto mere iz ponudbenega predračuna so fiksne in nespremenljive za obdobje enega leta, za nadaljnji čas veljavnosti okvirnega sporazuma pa se lahko spremenijo</w:t>
      </w:r>
      <w:r>
        <w:rPr>
          <w:rFonts w:ascii="Arial" w:hAnsi="Arial" w:cs="Arial"/>
        </w:rPr>
        <w:t>,</w:t>
      </w:r>
      <w:r w:rsidRPr="00A273BE">
        <w:rPr>
          <w:rFonts w:ascii="Arial" w:hAnsi="Arial" w:cs="Arial"/>
        </w:rPr>
        <w:t xml:space="preserve"> skladno z določbami Pravilnika o načinih valorizacije denarnih obveznosti, ki jih v večletnih pogodbah dogovarjajo pravne osebe javnega sektorja (Uradni list RS, št. 1/04). </w:t>
      </w:r>
    </w:p>
    <w:p w14:paraId="5D40D980" w14:textId="77777777" w:rsidR="00653B66" w:rsidRPr="00A273BE" w:rsidRDefault="00653B66" w:rsidP="00825FFA">
      <w:pPr>
        <w:jc w:val="both"/>
        <w:rPr>
          <w:rFonts w:ascii="Arial" w:hAnsi="Arial" w:cs="Arial"/>
        </w:rPr>
      </w:pPr>
    </w:p>
    <w:p w14:paraId="060025B6" w14:textId="77777777" w:rsidR="00653B66" w:rsidRDefault="00653B66" w:rsidP="00653B66">
      <w:pPr>
        <w:jc w:val="both"/>
        <w:rPr>
          <w:rFonts w:ascii="Arial" w:hAnsi="Arial" w:cs="Arial"/>
        </w:rPr>
      </w:pPr>
      <w:r w:rsidRPr="00C53E7A">
        <w:rPr>
          <w:rFonts w:ascii="Arial" w:hAnsi="Arial" w:cs="Arial"/>
        </w:rPr>
        <w:t>Valorizacija denarnih obveznosti, ki temelji na povišanju indeksa cen</w:t>
      </w:r>
      <w:r>
        <w:rPr>
          <w:rFonts w:ascii="Arial" w:hAnsi="Arial" w:cs="Arial"/>
        </w:rPr>
        <w:t xml:space="preserve"> življenjskih potrebščin (indeks cen življenjskih potrebščin po klasifikaciji ECOICOP, ki ga objavlja Statistični urad RS)</w:t>
      </w:r>
      <w:r w:rsidRPr="00C53E7A">
        <w:rPr>
          <w:rFonts w:ascii="Arial" w:hAnsi="Arial" w:cs="Arial"/>
        </w:rPr>
        <w:t>, se lahko prvič izvede</w:t>
      </w:r>
      <w:r>
        <w:rPr>
          <w:rFonts w:ascii="Arial" w:hAnsi="Arial" w:cs="Arial"/>
        </w:rPr>
        <w:t xml:space="preserve"> </w:t>
      </w:r>
      <w:r w:rsidRPr="00C53E7A">
        <w:rPr>
          <w:rFonts w:ascii="Arial" w:hAnsi="Arial" w:cs="Arial"/>
        </w:rPr>
        <w:t xml:space="preserve">po preteku enega leta od sklenitve </w:t>
      </w:r>
      <w:r>
        <w:rPr>
          <w:rFonts w:ascii="Arial" w:hAnsi="Arial" w:cs="Arial"/>
        </w:rPr>
        <w:t>okvirnega sporazuma</w:t>
      </w:r>
      <w:r w:rsidRPr="00C53E7A">
        <w:rPr>
          <w:rFonts w:ascii="Arial" w:hAnsi="Arial" w:cs="Arial"/>
        </w:rPr>
        <w:t xml:space="preserve"> in</w:t>
      </w:r>
      <w:r>
        <w:rPr>
          <w:rFonts w:ascii="Arial" w:hAnsi="Arial" w:cs="Arial"/>
        </w:rPr>
        <w:t xml:space="preserve"> </w:t>
      </w:r>
      <w:r w:rsidRPr="00C53E7A">
        <w:rPr>
          <w:rFonts w:ascii="Arial" w:hAnsi="Arial" w:cs="Arial"/>
        </w:rPr>
        <w:t xml:space="preserve">ko kumulativno povečanje dogovorjenega indeksa cen preseže 4% vrednosti, šteto od preteka enega leta od sklenitve </w:t>
      </w:r>
      <w:r>
        <w:rPr>
          <w:rFonts w:ascii="Arial" w:hAnsi="Arial" w:cs="Arial"/>
        </w:rPr>
        <w:t>okvirnega sporazuma</w:t>
      </w:r>
      <w:r w:rsidRPr="00C53E7A">
        <w:rPr>
          <w:rFonts w:ascii="Arial" w:hAnsi="Arial" w:cs="Arial"/>
        </w:rPr>
        <w:t>.</w:t>
      </w:r>
    </w:p>
    <w:p w14:paraId="35F8052F" w14:textId="77777777" w:rsidR="00653B66" w:rsidRPr="00C53E7A" w:rsidRDefault="00653B66" w:rsidP="00653B66">
      <w:pPr>
        <w:jc w:val="both"/>
        <w:rPr>
          <w:rFonts w:ascii="Arial" w:hAnsi="Arial" w:cs="Arial"/>
        </w:rPr>
      </w:pPr>
    </w:p>
    <w:p w14:paraId="4EB36546" w14:textId="77777777" w:rsidR="00653B66" w:rsidRDefault="00653B66" w:rsidP="00653B66">
      <w:pPr>
        <w:jc w:val="both"/>
        <w:rPr>
          <w:rFonts w:ascii="Arial" w:hAnsi="Arial" w:cs="Arial"/>
        </w:rPr>
      </w:pPr>
      <w:r w:rsidRPr="00C53E7A">
        <w:rPr>
          <w:rFonts w:ascii="Arial" w:hAnsi="Arial" w:cs="Arial"/>
        </w:rPr>
        <w:t>Nadaljnja povišanja se lahko izvedejo, ko kumulativno povečanje dogovorjenega indeksa cen ponovno preseže 4% vrednosti od zadnjega povišanja denarnih obveznosti.</w:t>
      </w:r>
    </w:p>
    <w:p w14:paraId="501EEE34" w14:textId="77777777" w:rsidR="00653B66" w:rsidRDefault="00653B66" w:rsidP="00653B66">
      <w:pPr>
        <w:jc w:val="both"/>
        <w:rPr>
          <w:rFonts w:ascii="Arial" w:hAnsi="Arial" w:cs="Arial"/>
        </w:rPr>
      </w:pPr>
    </w:p>
    <w:p w14:paraId="53410412" w14:textId="4B352024" w:rsidR="00653B66" w:rsidRDefault="00653B66" w:rsidP="00653B66">
      <w:pPr>
        <w:jc w:val="both"/>
        <w:rPr>
          <w:rFonts w:ascii="Arial" w:hAnsi="Arial" w:cs="Arial"/>
        </w:rPr>
      </w:pPr>
      <w:r w:rsidRPr="00C53E7A">
        <w:rPr>
          <w:rFonts w:ascii="Arial" w:hAnsi="Arial" w:cs="Arial"/>
        </w:rPr>
        <w:t>Povišanje denarnih obveznosti lahko znaša največ 80% povišanja indeksa cen</w:t>
      </w:r>
      <w:r>
        <w:rPr>
          <w:rFonts w:ascii="Arial" w:hAnsi="Arial" w:cs="Arial"/>
        </w:rPr>
        <w:t xml:space="preserve"> življenjskih potrebščin.</w:t>
      </w:r>
      <w:r w:rsidRPr="00C53E7A">
        <w:rPr>
          <w:rFonts w:ascii="Arial" w:hAnsi="Arial" w:cs="Arial"/>
        </w:rPr>
        <w:t xml:space="preserve"> </w:t>
      </w:r>
    </w:p>
    <w:p w14:paraId="4CDE4007" w14:textId="77777777" w:rsidR="00825FFA" w:rsidRPr="00A273BE" w:rsidRDefault="00825FFA" w:rsidP="00825FFA">
      <w:pPr>
        <w:jc w:val="both"/>
        <w:rPr>
          <w:rFonts w:ascii="Arial" w:hAnsi="Arial" w:cs="Arial"/>
        </w:rPr>
      </w:pPr>
    </w:p>
    <w:p w14:paraId="14A4EFD1" w14:textId="5915AA91" w:rsidR="00653B66" w:rsidRDefault="00825FFA" w:rsidP="00825FFA">
      <w:pPr>
        <w:jc w:val="both"/>
        <w:rPr>
          <w:rFonts w:ascii="Arial" w:hAnsi="Arial" w:cs="Arial"/>
        </w:rPr>
      </w:pPr>
      <w:r w:rsidRPr="00A273BE">
        <w:rPr>
          <w:rFonts w:ascii="Arial" w:hAnsi="Arial" w:cs="Arial"/>
        </w:rPr>
        <w:t xml:space="preserve">V primeru spremembe cene na enoto zaradi valorizacije, se sklene aneks k temu sporazumu. </w:t>
      </w:r>
    </w:p>
    <w:p w14:paraId="50E41565" w14:textId="77777777" w:rsidR="00653B66" w:rsidRDefault="00653B66" w:rsidP="00825FFA">
      <w:pPr>
        <w:jc w:val="both"/>
        <w:rPr>
          <w:rFonts w:ascii="Arial" w:hAnsi="Arial" w:cs="Arial"/>
        </w:rPr>
      </w:pPr>
    </w:p>
    <w:p w14:paraId="054B39DE" w14:textId="1690ED16" w:rsidR="00825FFA" w:rsidRDefault="00825FFA" w:rsidP="00825FFA">
      <w:pPr>
        <w:jc w:val="both"/>
        <w:rPr>
          <w:rFonts w:ascii="Arial" w:hAnsi="Arial" w:cs="Arial"/>
        </w:rPr>
      </w:pPr>
      <w:r w:rsidRPr="00A273BE">
        <w:rPr>
          <w:rFonts w:ascii="Arial" w:hAnsi="Arial" w:cs="Arial"/>
        </w:rPr>
        <w:t>Valorizacija, ki se nanaša tako na zvišanje kot na znižanje cen</w:t>
      </w:r>
      <w:r>
        <w:rPr>
          <w:rFonts w:ascii="Arial" w:hAnsi="Arial" w:cs="Arial"/>
        </w:rPr>
        <w:t>,</w:t>
      </w:r>
      <w:r w:rsidRPr="00A273BE">
        <w:rPr>
          <w:rFonts w:ascii="Arial" w:hAnsi="Arial" w:cs="Arial"/>
        </w:rPr>
        <w:t xml:space="preserve"> se izvede na podlagi pisnega predloga ene od strank okvirnega sporazuma. </w:t>
      </w:r>
    </w:p>
    <w:p w14:paraId="31F7ADA6" w14:textId="77777777" w:rsidR="00825FFA" w:rsidRDefault="00825FFA" w:rsidP="00825FFA">
      <w:pPr>
        <w:jc w:val="both"/>
        <w:rPr>
          <w:rFonts w:ascii="Arial" w:hAnsi="Arial" w:cs="Arial"/>
        </w:rPr>
      </w:pPr>
    </w:p>
    <w:p w14:paraId="05CD9565"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825FFA">
      <w:pPr>
        <w:pStyle w:val="Odstavekseznama"/>
        <w:numPr>
          <w:ilvl w:val="0"/>
          <w:numId w:val="31"/>
        </w:numPr>
        <w:contextualSpacing/>
        <w:jc w:val="center"/>
        <w:rPr>
          <w:rFonts w:ascii="Arial" w:hAnsi="Arial" w:cs="Arial"/>
          <w:b/>
          <w:bCs/>
          <w:color w:val="000000"/>
        </w:rPr>
      </w:pPr>
      <w:r w:rsidRPr="00A273BE">
        <w:rPr>
          <w:rFonts w:ascii="Arial" w:hAnsi="Arial" w:cs="Arial"/>
          <w:b/>
          <w:bCs/>
          <w:color w:val="000000"/>
        </w:rPr>
        <w:t>člen</w:t>
      </w:r>
    </w:p>
    <w:p w14:paraId="49568FF9" w14:textId="0AA06AD0" w:rsidR="00825FFA" w:rsidRPr="00A273BE" w:rsidRDefault="00825FFA" w:rsidP="00825FFA">
      <w:pPr>
        <w:jc w:val="both"/>
        <w:rPr>
          <w:rFonts w:ascii="Arial" w:hAnsi="Arial" w:cs="Arial"/>
          <w:color w:val="000000"/>
        </w:rPr>
      </w:pPr>
      <w:r w:rsidRPr="00A273BE">
        <w:rPr>
          <w:rFonts w:ascii="Arial" w:hAnsi="Arial" w:cs="Arial"/>
          <w:color w:val="000000"/>
        </w:rPr>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za sklop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120934D9" w14:textId="77777777" w:rsidR="00825FFA" w:rsidRPr="00A273BE" w:rsidRDefault="00825FFA" w:rsidP="00825FFA">
      <w:pPr>
        <w:jc w:val="both"/>
        <w:rPr>
          <w:rFonts w:ascii="Arial" w:hAnsi="Arial" w:cs="Arial"/>
          <w:color w:val="000000"/>
        </w:rPr>
      </w:pPr>
      <w:r w:rsidRPr="00A273BE">
        <w:rPr>
          <w:rFonts w:ascii="Arial" w:hAnsi="Arial" w:cs="Arial"/>
          <w:color w:val="000000"/>
        </w:rPr>
        <w:t>Okvirna vrednost je opredeljena glede na pričakovane količine storitev, za katere naročnik ocenjuje, da jih bo potreboval v času trajanja tega sporazuma.</w:t>
      </w:r>
    </w:p>
    <w:p w14:paraId="063D2228" w14:textId="77777777" w:rsidR="00825FFA" w:rsidRPr="00A273BE" w:rsidRDefault="00825FFA" w:rsidP="00825FFA">
      <w:pPr>
        <w:jc w:val="both"/>
        <w:rPr>
          <w:rFonts w:ascii="Arial" w:hAnsi="Arial" w:cs="Arial"/>
          <w:color w:val="000000"/>
        </w:rPr>
      </w:pPr>
    </w:p>
    <w:p w14:paraId="72540A48" w14:textId="77777777" w:rsidR="00825FFA" w:rsidRPr="00A273BE" w:rsidRDefault="00825FFA" w:rsidP="00825FFA">
      <w:pPr>
        <w:jc w:val="both"/>
        <w:rPr>
          <w:rFonts w:ascii="Arial" w:hAnsi="Arial" w:cs="Arial"/>
          <w:color w:val="000000"/>
        </w:rPr>
      </w:pPr>
      <w:r w:rsidRPr="00A273BE">
        <w:rPr>
          <w:rFonts w:ascii="Arial" w:hAnsi="Arial" w:cs="Arial"/>
          <w:color w:val="000000"/>
        </w:rPr>
        <w:t xml:space="preserve">Naročnik ne odgovarja za nedoseganje okvirne vrednosti iz tega člena, </w:t>
      </w:r>
      <w:r>
        <w:rPr>
          <w:rFonts w:ascii="Arial" w:hAnsi="Arial" w:cs="Arial"/>
          <w:color w:val="000000"/>
        </w:rPr>
        <w:t>izvajalec</w:t>
      </w:r>
      <w:r w:rsidRPr="00A273BE">
        <w:rPr>
          <w:rFonts w:ascii="Arial" w:hAnsi="Arial" w:cs="Arial"/>
          <w:color w:val="000000"/>
        </w:rPr>
        <w:t xml:space="preserve"> pa iz tega naslova nima nobenega zahtevka.</w:t>
      </w:r>
    </w:p>
    <w:p w14:paraId="1D1B5D60" w14:textId="77777777" w:rsidR="00825FFA" w:rsidRPr="00A273BE" w:rsidRDefault="00825FFA" w:rsidP="00825FFA">
      <w:pPr>
        <w:rPr>
          <w:rFonts w:ascii="Arial" w:hAnsi="Arial" w:cs="Arial"/>
          <w:b/>
          <w:bCs/>
          <w:color w:val="000000"/>
        </w:rPr>
      </w:pPr>
    </w:p>
    <w:p w14:paraId="3DD9F109" w14:textId="77777777" w:rsidR="00825FFA" w:rsidRPr="00A273BE" w:rsidRDefault="00825FFA" w:rsidP="00825FFA">
      <w:pPr>
        <w:pStyle w:val="Odstavekseznama"/>
        <w:numPr>
          <w:ilvl w:val="0"/>
          <w:numId w:val="31"/>
        </w:numPr>
        <w:contextualSpacing/>
        <w:jc w:val="center"/>
        <w:rPr>
          <w:rFonts w:ascii="Arial" w:hAnsi="Arial" w:cs="Arial"/>
          <w:b/>
          <w:bCs/>
          <w:color w:val="000000"/>
        </w:rPr>
      </w:pPr>
      <w:r w:rsidRPr="00A273BE">
        <w:rPr>
          <w:rFonts w:ascii="Arial" w:hAnsi="Arial" w:cs="Arial"/>
          <w:b/>
          <w:bCs/>
          <w:color w:val="000000"/>
        </w:rPr>
        <w:t>člen</w:t>
      </w:r>
    </w:p>
    <w:p w14:paraId="6D00B2D8" w14:textId="77777777" w:rsidR="00825FFA" w:rsidRPr="00A273BE" w:rsidRDefault="00825FFA" w:rsidP="00825FFA">
      <w:pPr>
        <w:jc w:val="both"/>
        <w:rPr>
          <w:rFonts w:ascii="Arial" w:hAnsi="Arial" w:cs="Arial"/>
          <w:color w:val="000000"/>
        </w:rPr>
      </w:pPr>
      <w:r w:rsidRPr="00A273BE">
        <w:rPr>
          <w:rFonts w:ascii="Arial" w:hAnsi="Arial" w:cs="Arial"/>
          <w:color w:val="000000"/>
        </w:rPr>
        <w:t xml:space="preserve">Količine, ki jih je naročnik navedel v razpisni dokumentaciji, so okvirne in so izražene glede na podatke preteklih let. Naročnik nikakor ni zavezan k naročilu določenega obsega storitev po tem okvirnem sporazumu. Naročnik pa se zavezuje, da bo storitve zimske službe kupoval po cenah in pod pogoji, kot je navedeno v tem sporazumu. </w:t>
      </w:r>
    </w:p>
    <w:p w14:paraId="4ED9FABC" w14:textId="77777777" w:rsidR="00825FFA" w:rsidRPr="00A273BE" w:rsidRDefault="00825FFA" w:rsidP="00825FFA">
      <w:pPr>
        <w:rPr>
          <w:rFonts w:ascii="Arial" w:hAnsi="Arial" w:cs="Arial"/>
          <w:b/>
          <w:bCs/>
          <w:color w:val="000000"/>
        </w:rPr>
      </w:pPr>
    </w:p>
    <w:p w14:paraId="1B74D84A" w14:textId="77777777" w:rsidR="00825FFA" w:rsidRPr="00A273BE" w:rsidRDefault="00825FFA" w:rsidP="00825FFA">
      <w:pPr>
        <w:pStyle w:val="Odstavekseznama"/>
        <w:numPr>
          <w:ilvl w:val="0"/>
          <w:numId w:val="31"/>
        </w:numPr>
        <w:contextualSpacing/>
        <w:jc w:val="center"/>
        <w:rPr>
          <w:rFonts w:ascii="Arial" w:hAnsi="Arial" w:cs="Arial"/>
          <w:b/>
          <w:bCs/>
          <w:color w:val="000000"/>
        </w:rPr>
      </w:pPr>
      <w:r w:rsidRPr="00A273BE">
        <w:rPr>
          <w:rFonts w:ascii="Arial" w:hAnsi="Arial" w:cs="Arial"/>
          <w:b/>
          <w:bCs/>
          <w:color w:val="000000"/>
        </w:rPr>
        <w:t>člen</w:t>
      </w:r>
    </w:p>
    <w:p w14:paraId="6C9A4820"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ugotavljata, da naročnik po obsegu in časovno ne more v naprej določiti potreb po obsegu storitev, ki so predmet tega sporazuma. Tako bo naročnik časovno in količinsko naročal storitve glede na dejanske potrebe.</w:t>
      </w: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825FFA">
      <w:pPr>
        <w:pStyle w:val="Odstavekseznama"/>
        <w:numPr>
          <w:ilvl w:val="0"/>
          <w:numId w:val="32"/>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640E8074" w14:textId="77777777" w:rsidR="00825FFA" w:rsidRPr="00A273BE" w:rsidRDefault="00825FFA" w:rsidP="00825FFA">
      <w:pPr>
        <w:jc w:val="both"/>
        <w:rPr>
          <w:rFonts w:ascii="Arial" w:hAnsi="Arial" w:cs="Arial"/>
        </w:rPr>
      </w:pPr>
    </w:p>
    <w:p w14:paraId="1B62DA67" w14:textId="3B4D01B8"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količinah, evidentiranih v poročilu, ki ga pripravi skladno s </w:t>
      </w:r>
      <w:r w:rsidR="00AE785A">
        <w:rPr>
          <w:rFonts w:ascii="Arial" w:hAnsi="Arial" w:cs="Arial"/>
        </w:rPr>
        <w:t>22. in 23. členom</w:t>
      </w:r>
      <w:r w:rsidRPr="00A273BE">
        <w:rPr>
          <w:rFonts w:ascii="Arial" w:hAnsi="Arial" w:cs="Arial"/>
        </w:rPr>
        <w:t xml:space="preserve"> tega sporazuma.</w:t>
      </w:r>
    </w:p>
    <w:p w14:paraId="3A61695A" w14:textId="77777777" w:rsidR="00825FFA" w:rsidRPr="00A273BE" w:rsidRDefault="00825FFA" w:rsidP="00825FFA">
      <w:pPr>
        <w:jc w:val="both"/>
        <w:rPr>
          <w:rFonts w:ascii="Arial" w:hAnsi="Arial" w:cs="Arial"/>
        </w:rPr>
      </w:pPr>
    </w:p>
    <w:p w14:paraId="4613638F" w14:textId="77777777" w:rsidR="00825FFA" w:rsidRPr="00A273BE" w:rsidRDefault="00825FFA" w:rsidP="00825FFA">
      <w:pPr>
        <w:jc w:val="both"/>
        <w:rPr>
          <w:rFonts w:ascii="Arial" w:hAnsi="Arial" w:cs="Arial"/>
        </w:rPr>
      </w:pPr>
      <w:r w:rsidRPr="00A273BE">
        <w:rPr>
          <w:rFonts w:ascii="Arial" w:hAnsi="Arial" w:cs="Arial"/>
        </w:rPr>
        <w:t>V primeru, da izvajalec izvaja storitve zimske službe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p>
    <w:p w14:paraId="70DF31D3" w14:textId="77777777" w:rsidR="00825FFA" w:rsidRPr="00A273BE" w:rsidRDefault="00825FFA" w:rsidP="00825FFA">
      <w:pPr>
        <w:jc w:val="both"/>
        <w:rPr>
          <w:rFonts w:ascii="Arial" w:hAnsi="Arial" w:cs="Arial"/>
        </w:rPr>
      </w:pPr>
    </w:p>
    <w:p w14:paraId="3D87536E" w14:textId="77777777" w:rsidR="00825FFA" w:rsidRDefault="00825FFA" w:rsidP="00825FFA">
      <w:pPr>
        <w:jc w:val="both"/>
        <w:rPr>
          <w:rFonts w:ascii="Arial" w:hAnsi="Arial" w:cs="Arial"/>
        </w:rPr>
      </w:pPr>
      <w:r w:rsidRPr="00A273BE">
        <w:rPr>
          <w:rFonts w:ascii="Arial" w:hAnsi="Arial" w:cs="Arial"/>
        </w:rPr>
        <w:lastRenderedPageBreak/>
        <w:t xml:space="preserve">Izvajalec mora račun za storitve zimske službe,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21CDCC55" w14:textId="77777777" w:rsidR="00825FFA" w:rsidRDefault="00825FFA" w:rsidP="00825FFA">
      <w:pPr>
        <w:jc w:val="both"/>
        <w:rPr>
          <w:rFonts w:ascii="Arial" w:hAnsi="Arial" w:cs="Arial"/>
        </w:rPr>
      </w:pPr>
    </w:p>
    <w:p w14:paraId="7B6E4CAD" w14:textId="77777777" w:rsidR="00C626E1" w:rsidRDefault="00C626E1" w:rsidP="00825FFA">
      <w:pPr>
        <w:jc w:val="both"/>
        <w:rPr>
          <w:rFonts w:ascii="Arial" w:hAnsi="Arial" w:cs="Arial"/>
        </w:rPr>
      </w:pPr>
    </w:p>
    <w:p w14:paraId="4867884E" w14:textId="77777777" w:rsidR="00C626E1" w:rsidRPr="00A273BE" w:rsidRDefault="00C626E1" w:rsidP="00825FFA">
      <w:pPr>
        <w:jc w:val="both"/>
        <w:rPr>
          <w:rFonts w:ascii="Arial" w:hAnsi="Arial" w:cs="Arial"/>
        </w:rPr>
      </w:pPr>
    </w:p>
    <w:p w14:paraId="6F249D49"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6AB2F380" w14:textId="77777777" w:rsidR="00825FFA" w:rsidRPr="00A273BE" w:rsidRDefault="00825FFA" w:rsidP="00825FFA">
      <w:pPr>
        <w:jc w:val="both"/>
        <w:rPr>
          <w:rFonts w:ascii="Arial" w:hAnsi="Arial" w:cs="Arial"/>
        </w:rPr>
      </w:pPr>
      <w:r w:rsidRPr="00A273BE">
        <w:rPr>
          <w:rFonts w:ascii="Arial" w:hAnsi="Arial" w:cs="Arial"/>
        </w:rPr>
        <w:t>Ne glede na določbe prejšnjih členov se za določen del zimske službe upošteva pavšalni obračun, kjer je podlaga za obračun dolžina odseka</w:t>
      </w:r>
      <w:r>
        <w:rPr>
          <w:rFonts w:ascii="Arial" w:hAnsi="Arial" w:cs="Arial"/>
        </w:rPr>
        <w:t>,</w:t>
      </w:r>
      <w:r w:rsidRPr="00A273BE">
        <w:rPr>
          <w:rFonts w:ascii="Arial" w:hAnsi="Arial" w:cs="Arial"/>
        </w:rPr>
        <w:t xml:space="preserve"> in ne dejansko izvršen</w:t>
      </w:r>
      <w:r>
        <w:rPr>
          <w:rFonts w:ascii="Arial" w:hAnsi="Arial" w:cs="Arial"/>
        </w:rPr>
        <w:t>e</w:t>
      </w:r>
      <w:r w:rsidRPr="00A273BE">
        <w:rPr>
          <w:rFonts w:ascii="Arial" w:hAnsi="Arial" w:cs="Arial"/>
        </w:rPr>
        <w:t xml:space="preserve"> količin</w:t>
      </w:r>
      <w:r>
        <w:rPr>
          <w:rFonts w:ascii="Arial" w:hAnsi="Arial" w:cs="Arial"/>
        </w:rPr>
        <w:t>e</w:t>
      </w:r>
      <w:r w:rsidRPr="00A273BE">
        <w:rPr>
          <w:rFonts w:ascii="Arial" w:hAnsi="Arial" w:cs="Arial"/>
        </w:rPr>
        <w:t>.</w:t>
      </w:r>
    </w:p>
    <w:p w14:paraId="6E346A9C" w14:textId="77777777" w:rsidR="00825FFA" w:rsidRPr="00A273BE" w:rsidRDefault="00825FFA" w:rsidP="00825FFA">
      <w:pPr>
        <w:jc w:val="both"/>
        <w:rPr>
          <w:rFonts w:ascii="Arial" w:hAnsi="Arial" w:cs="Arial"/>
        </w:rPr>
      </w:pPr>
    </w:p>
    <w:p w14:paraId="6BEADF33" w14:textId="77777777" w:rsidR="00825FFA" w:rsidRDefault="00825FFA" w:rsidP="00825FFA">
      <w:pPr>
        <w:jc w:val="both"/>
        <w:rPr>
          <w:rFonts w:ascii="Arial" w:hAnsi="Arial" w:cs="Arial"/>
        </w:rPr>
      </w:pPr>
      <w:r w:rsidRPr="00A273BE">
        <w:rPr>
          <w:rFonts w:ascii="Arial" w:hAnsi="Arial" w:cs="Arial"/>
        </w:rPr>
        <w:t xml:space="preserve">Obračun pavšalnega izvajanja storitev zimske službe se izvaja na način, da se ločen račun izstavi dvakrat na sezono oz. dvakrat v koledarskem letu, sorazmerno glede na število mesecev. To pomeni, da izvajalec do 31.1. izstavi račun za 2/5 celotne vrednosti </w:t>
      </w:r>
      <w:r>
        <w:rPr>
          <w:rFonts w:ascii="Arial" w:hAnsi="Arial" w:cs="Arial"/>
        </w:rPr>
        <w:t>tekoče</w:t>
      </w:r>
      <w:r w:rsidRPr="00A273BE">
        <w:rPr>
          <w:rFonts w:ascii="Arial" w:hAnsi="Arial" w:cs="Arial"/>
        </w:rPr>
        <w:t xml:space="preserve"> sezone</w:t>
      </w:r>
      <w:r>
        <w:rPr>
          <w:rFonts w:ascii="Arial" w:hAnsi="Arial" w:cs="Arial"/>
        </w:rPr>
        <w:t xml:space="preserve"> zimske službe,</w:t>
      </w:r>
      <w:r w:rsidRPr="00A273BE">
        <w:rPr>
          <w:rFonts w:ascii="Arial" w:hAnsi="Arial" w:cs="Arial"/>
        </w:rPr>
        <w:t xml:space="preserve"> z datumom opravljene storitve 31.12.</w:t>
      </w:r>
      <w:r>
        <w:rPr>
          <w:rFonts w:ascii="Arial" w:hAnsi="Arial" w:cs="Arial"/>
        </w:rPr>
        <w:t xml:space="preserve"> preteklega leta, ter</w:t>
      </w:r>
      <w:r w:rsidRPr="00A273BE">
        <w:rPr>
          <w:rFonts w:ascii="Arial" w:hAnsi="Arial" w:cs="Arial"/>
        </w:rPr>
        <w:t xml:space="preserve"> </w:t>
      </w:r>
      <w:r>
        <w:rPr>
          <w:rFonts w:ascii="Arial" w:hAnsi="Arial" w:cs="Arial"/>
        </w:rPr>
        <w:t xml:space="preserve">ob zaključku tekoče sezone, oz. </w:t>
      </w:r>
      <w:r w:rsidRPr="00A273BE">
        <w:rPr>
          <w:rFonts w:ascii="Arial" w:hAnsi="Arial" w:cs="Arial"/>
        </w:rPr>
        <w:t>30.</w:t>
      </w:r>
      <w:r>
        <w:rPr>
          <w:rFonts w:ascii="Arial" w:hAnsi="Arial" w:cs="Arial"/>
        </w:rPr>
        <w:t xml:space="preserve"> </w:t>
      </w:r>
      <w:r w:rsidRPr="00A273BE">
        <w:rPr>
          <w:rFonts w:ascii="Arial" w:hAnsi="Arial" w:cs="Arial"/>
        </w:rPr>
        <w:t xml:space="preserve">4. še za manjkajoče 3/5 celotne vrednosti </w:t>
      </w:r>
      <w:r>
        <w:rPr>
          <w:rFonts w:ascii="Arial" w:hAnsi="Arial" w:cs="Arial"/>
        </w:rPr>
        <w:t>tekoče</w:t>
      </w:r>
      <w:r w:rsidRPr="00A273BE">
        <w:rPr>
          <w:rFonts w:ascii="Arial" w:hAnsi="Arial" w:cs="Arial"/>
        </w:rPr>
        <w:t xml:space="preserve"> sezone pavšalnega obračuna.</w:t>
      </w:r>
    </w:p>
    <w:p w14:paraId="0B41DC32" w14:textId="77777777" w:rsidR="004B275D" w:rsidRPr="004B275D" w:rsidRDefault="004B275D" w:rsidP="004B275D">
      <w:pPr>
        <w:jc w:val="center"/>
        <w:rPr>
          <w:rFonts w:ascii="Arial" w:hAnsi="Arial" w:cs="Arial"/>
          <w:b/>
          <w:bCs/>
        </w:rPr>
      </w:pPr>
    </w:p>
    <w:p w14:paraId="0C196049" w14:textId="69E6EE59" w:rsidR="004B275D" w:rsidRPr="004B275D" w:rsidRDefault="004B275D" w:rsidP="004B275D">
      <w:pPr>
        <w:pStyle w:val="Odstavekseznama"/>
        <w:numPr>
          <w:ilvl w:val="0"/>
          <w:numId w:val="31"/>
        </w:numPr>
        <w:jc w:val="center"/>
        <w:rPr>
          <w:rFonts w:ascii="Arial" w:hAnsi="Arial" w:cs="Arial"/>
          <w:b/>
          <w:bCs/>
        </w:rPr>
      </w:pPr>
      <w:r w:rsidRPr="004B275D">
        <w:rPr>
          <w:rFonts w:ascii="Arial" w:hAnsi="Arial" w:cs="Arial"/>
          <w:b/>
          <w:bCs/>
        </w:rPr>
        <w:t>člen</w:t>
      </w:r>
    </w:p>
    <w:p w14:paraId="3E4258BF" w14:textId="756A192C" w:rsidR="004B275D" w:rsidRDefault="004B275D" w:rsidP="004B275D">
      <w:pPr>
        <w:jc w:val="both"/>
        <w:rPr>
          <w:rFonts w:ascii="Arial" w:hAnsi="Arial" w:cs="Arial"/>
        </w:rPr>
      </w:pPr>
      <w:r>
        <w:rPr>
          <w:rFonts w:ascii="Arial" w:hAnsi="Arial" w:cs="Arial"/>
        </w:rPr>
        <w:t>Ne glede na določbe prejšnjih členov, se o</w:t>
      </w:r>
      <w:r w:rsidRPr="004B275D">
        <w:rPr>
          <w:rFonts w:ascii="Arial" w:hAnsi="Arial" w:cs="Arial"/>
        </w:rPr>
        <w:t>bračun stroškov administracije in pripravljenosti se obračuna za vsako zimsko sezono posebej in sicer z obračunom za storitve opravljene v mesecu novembru.</w:t>
      </w:r>
    </w:p>
    <w:p w14:paraId="11CE1D55" w14:textId="77777777" w:rsidR="004B275D" w:rsidRDefault="004B275D" w:rsidP="004B275D">
      <w:pPr>
        <w:jc w:val="both"/>
        <w:rPr>
          <w:rFonts w:ascii="Arial" w:hAnsi="Arial" w:cs="Arial"/>
        </w:rPr>
      </w:pPr>
    </w:p>
    <w:p w14:paraId="7A5F0E40" w14:textId="6D0CFA1A" w:rsidR="004B275D" w:rsidRPr="004B275D" w:rsidRDefault="004B275D" w:rsidP="004B275D">
      <w:pPr>
        <w:pStyle w:val="Odstavekseznama"/>
        <w:numPr>
          <w:ilvl w:val="0"/>
          <w:numId w:val="31"/>
        </w:numPr>
        <w:jc w:val="center"/>
        <w:rPr>
          <w:rFonts w:ascii="Arial" w:hAnsi="Arial" w:cs="Arial"/>
          <w:b/>
          <w:bCs/>
        </w:rPr>
      </w:pPr>
      <w:r w:rsidRPr="004B275D">
        <w:rPr>
          <w:rFonts w:ascii="Arial" w:hAnsi="Arial" w:cs="Arial"/>
          <w:b/>
          <w:bCs/>
        </w:rPr>
        <w:t>člen</w:t>
      </w:r>
    </w:p>
    <w:p w14:paraId="78A128CC" w14:textId="78597678" w:rsidR="004B275D" w:rsidRPr="004B275D" w:rsidRDefault="004B275D" w:rsidP="004B275D">
      <w:pPr>
        <w:jc w:val="both"/>
        <w:rPr>
          <w:rFonts w:ascii="Arial" w:hAnsi="Arial" w:cs="Arial"/>
        </w:rPr>
      </w:pPr>
      <w:r>
        <w:rPr>
          <w:rFonts w:ascii="Arial" w:hAnsi="Arial" w:cs="Arial"/>
        </w:rPr>
        <w:t>Za odseke, ki so v prilogi razpisne dokumentacije – Seznam odsekov in površin, označene z oznako »ločen obračun« in ne predstavljajo vzdrževanja cest in drugih javnih površin, pač pa so za naročnika strošek v okviru izvajanja drugih gospodarskih javnih služb (npr. dostop do zajetji za oskrbo s pitno vodo), mora izbrani ponudnik izstavljati ločene mesečne račune.</w:t>
      </w:r>
    </w:p>
    <w:p w14:paraId="410D0705" w14:textId="77777777" w:rsidR="00427AB7" w:rsidRDefault="00427AB7" w:rsidP="00825FFA">
      <w:pPr>
        <w:jc w:val="both"/>
        <w:rPr>
          <w:rFonts w:ascii="Arial" w:hAnsi="Arial" w:cs="Arial"/>
        </w:rPr>
      </w:pPr>
    </w:p>
    <w:p w14:paraId="5B9450D6" w14:textId="211B6073" w:rsidR="00427AB7" w:rsidRPr="00427AB7" w:rsidRDefault="00427AB7" w:rsidP="00427AB7">
      <w:pPr>
        <w:pStyle w:val="Odstavekseznama"/>
        <w:numPr>
          <w:ilvl w:val="0"/>
          <w:numId w:val="31"/>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74EDC5BB" w14:textId="71853596" w:rsidR="00825FFA" w:rsidRPr="00A273BE"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60C793C3" w14:textId="77777777" w:rsidR="00825FFA" w:rsidRPr="00A273BE" w:rsidRDefault="00825FFA" w:rsidP="00825FFA">
      <w:pPr>
        <w:jc w:val="both"/>
        <w:rPr>
          <w:rFonts w:ascii="Arial" w:hAnsi="Arial" w:cs="Arial"/>
        </w:rPr>
      </w:pPr>
      <w:r w:rsidRPr="00A273BE">
        <w:rPr>
          <w:rFonts w:ascii="Arial" w:hAnsi="Arial" w:cs="Arial"/>
        </w:rPr>
        <w:t xml:space="preserve">  </w:t>
      </w:r>
    </w:p>
    <w:p w14:paraId="637C915B" w14:textId="77777777" w:rsidR="00825FFA" w:rsidRPr="00A273BE" w:rsidRDefault="00825FFA" w:rsidP="00825FFA">
      <w:pPr>
        <w:pStyle w:val="Odstavekseznama"/>
        <w:numPr>
          <w:ilvl w:val="0"/>
          <w:numId w:val="32"/>
        </w:numPr>
        <w:contextualSpacing/>
        <w:jc w:val="both"/>
        <w:rPr>
          <w:rFonts w:ascii="Arial" w:hAnsi="Arial" w:cs="Arial"/>
        </w:rPr>
      </w:pPr>
      <w:r w:rsidRPr="00A273BE">
        <w:rPr>
          <w:rFonts w:ascii="Arial" w:hAnsi="Arial" w:cs="Arial"/>
          <w:b/>
          <w:bCs/>
        </w:rPr>
        <w:t>PRAVICE IN 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B488C14" w14:textId="77777777" w:rsidR="00825FFA" w:rsidRPr="00A273BE" w:rsidRDefault="00825FFA" w:rsidP="00825FFA">
      <w:pPr>
        <w:jc w:val="both"/>
        <w:rPr>
          <w:rFonts w:ascii="Arial" w:hAnsi="Arial" w:cs="Arial"/>
        </w:rPr>
      </w:pPr>
      <w:r>
        <w:rPr>
          <w:rFonts w:ascii="Arial" w:hAnsi="Arial" w:cs="Arial"/>
        </w:rPr>
        <w:t>I</w:t>
      </w:r>
      <w:r w:rsidRPr="00A273BE">
        <w:rPr>
          <w:rFonts w:ascii="Arial" w:hAnsi="Arial" w:cs="Arial"/>
        </w:rPr>
        <w:t>zvajalec je dolžan popolno in pravočasno izvajati svoje obveznosti po tem sporazumu, ki so:</w:t>
      </w:r>
    </w:p>
    <w:p w14:paraId="7932805A"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izvrševati vse obveznosti okvirnega sporazuma gospodarno, v korist naročnika,</w:t>
      </w:r>
    </w:p>
    <w:p w14:paraId="2172F987" w14:textId="569FFF02" w:rsidR="00825FFA" w:rsidRPr="00CB173B" w:rsidRDefault="00825FFA" w:rsidP="00825FFA">
      <w:pPr>
        <w:pStyle w:val="Odstavekseznama"/>
        <w:numPr>
          <w:ilvl w:val="0"/>
          <w:numId w:val="5"/>
        </w:numPr>
        <w:contextualSpacing/>
        <w:jc w:val="both"/>
        <w:rPr>
          <w:rFonts w:ascii="Arial" w:hAnsi="Arial" w:cs="Arial"/>
        </w:rPr>
      </w:pPr>
      <w:r w:rsidRPr="00CB173B">
        <w:rPr>
          <w:rFonts w:ascii="Arial" w:hAnsi="Arial" w:cs="Arial"/>
        </w:rPr>
        <w:t xml:space="preserve">voditi evidence skladno s </w:t>
      </w:r>
      <w:r w:rsidR="00AE785A">
        <w:rPr>
          <w:rFonts w:ascii="Arial" w:hAnsi="Arial" w:cs="Arial"/>
        </w:rPr>
        <w:t xml:space="preserve">22. in 23. </w:t>
      </w:r>
      <w:r w:rsidRPr="00AE785A">
        <w:rPr>
          <w:rFonts w:ascii="Arial" w:hAnsi="Arial" w:cs="Arial"/>
        </w:rPr>
        <w:t>členom</w:t>
      </w:r>
      <w:r w:rsidRPr="00CB173B">
        <w:rPr>
          <w:rFonts w:ascii="Arial" w:hAnsi="Arial" w:cs="Arial"/>
        </w:rPr>
        <w:t xml:space="preserve"> tega sporazuma,</w:t>
      </w:r>
    </w:p>
    <w:p w14:paraId="52DB7B32"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naročniku dostavljati potrebne dokumente oz. ga obveščati o vsem, kar je povezano z izpolnjevanjem tega sporazuma,</w:t>
      </w:r>
    </w:p>
    <w:p w14:paraId="49120E1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zagotavljati, da bo vsa javna in zasebna lastnina, ki bi bila zaradi izvajanja storitev zimske službe, uničena ali poškodovana, vrnjena v prvotno stanje oziroma, da bo škoda poravnana,</w:t>
      </w:r>
    </w:p>
    <w:p w14:paraId="54B496C0"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za vsako prevozno sredstvo, s katerim lahko sočasno izvaja storitve zimske službe zagotoviti namestitev mobilne sledilne naprave,</w:t>
      </w:r>
    </w:p>
    <w:p w14:paraId="2F081546"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pisno obveščanje naročnika v primeru nastopa okoliščin, ki bi </w:t>
      </w:r>
      <w:r>
        <w:rPr>
          <w:rFonts w:ascii="Arial" w:hAnsi="Arial" w:cs="Arial"/>
        </w:rPr>
        <w:t xml:space="preserve">lahko </w:t>
      </w:r>
      <w:r w:rsidRPr="00A273BE">
        <w:rPr>
          <w:rFonts w:ascii="Arial" w:hAnsi="Arial" w:cs="Arial"/>
        </w:rPr>
        <w:t>vpliva</w:t>
      </w:r>
      <w:r>
        <w:rPr>
          <w:rFonts w:ascii="Arial" w:hAnsi="Arial" w:cs="Arial"/>
        </w:rPr>
        <w:t>le</w:t>
      </w:r>
      <w:r w:rsidRPr="00A273BE">
        <w:rPr>
          <w:rFonts w:ascii="Arial" w:hAnsi="Arial" w:cs="Arial"/>
        </w:rPr>
        <w:t xml:space="preserve"> na vsebinsko in terminsko izvršitev nalog,</w:t>
      </w:r>
    </w:p>
    <w:p w14:paraId="6424E9E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na poziv naročnika v najkrajšem možnem času dokončati delo oz. sanirati posledice, nastale zaradi njegovega delovanja,</w:t>
      </w:r>
    </w:p>
    <w:p w14:paraId="772D599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storitve zimske službe opravljati na podlagi navodil naročnika in veljavnih predpisov, normativov in standardov za redno vzdrževanje cest, strokovno pravilno, po vseh sodobnih izsledkih znanosti in stroke, vestno in kakovostno v skladu z vsemi </w:t>
      </w:r>
      <w:r>
        <w:rPr>
          <w:rFonts w:ascii="Arial" w:hAnsi="Arial" w:cs="Arial"/>
        </w:rPr>
        <w:t>drugi</w:t>
      </w:r>
      <w:r w:rsidRPr="00A273BE">
        <w:rPr>
          <w:rFonts w:ascii="Arial" w:hAnsi="Arial" w:cs="Arial"/>
        </w:rPr>
        <w:t>mi veljavnimi tehničnimi predpisi, standardi in uzancami, ob sodelovanju z naročnikom in upoštevanju njegovih tehničnih pogojev,</w:t>
      </w:r>
    </w:p>
    <w:p w14:paraId="21D2010B"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razpolagati s potrebno mehanizacijo za opravljanje storitev zimske službe,</w:t>
      </w:r>
    </w:p>
    <w:p w14:paraId="107ED618"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zagotoviti strokovno usposobljen kader,</w:t>
      </w:r>
    </w:p>
    <w:p w14:paraId="6CE81B0D" w14:textId="77777777" w:rsidR="00825FFA" w:rsidRPr="00A273BE" w:rsidRDefault="00825FFA" w:rsidP="00825FFA">
      <w:pPr>
        <w:pStyle w:val="Odstavekseznama"/>
        <w:numPr>
          <w:ilvl w:val="0"/>
          <w:numId w:val="5"/>
        </w:numPr>
        <w:contextualSpacing/>
        <w:jc w:val="both"/>
        <w:rPr>
          <w:rFonts w:ascii="Arial" w:hAnsi="Arial" w:cs="Arial"/>
        </w:rPr>
      </w:pPr>
      <w:r>
        <w:rPr>
          <w:rFonts w:ascii="Arial" w:hAnsi="Arial" w:cs="Arial"/>
        </w:rPr>
        <w:lastRenderedPageBreak/>
        <w:t>svoje zaposlene ali podizvajalce</w:t>
      </w:r>
      <w:r w:rsidRPr="00A273BE">
        <w:rPr>
          <w:rFonts w:ascii="Arial" w:hAnsi="Arial" w:cs="Arial"/>
        </w:rPr>
        <w:t xml:space="preserve"> seznaniti z vsebino tega sporazuma v potrebnem obsegu,</w:t>
      </w:r>
    </w:p>
    <w:p w14:paraId="1F62B4BD" w14:textId="47BD0258"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biti v času zimske sezone stalno dosegljiv na telefonsko številko, ki je navedena </w:t>
      </w:r>
      <w:r w:rsidRPr="001C150A">
        <w:rPr>
          <w:rFonts w:ascii="Arial" w:hAnsi="Arial" w:cs="Arial"/>
        </w:rPr>
        <w:t>v 4</w:t>
      </w:r>
      <w:r w:rsidR="00AE785A" w:rsidRPr="001C150A">
        <w:rPr>
          <w:rFonts w:ascii="Arial" w:hAnsi="Arial" w:cs="Arial"/>
        </w:rPr>
        <w:t>4</w:t>
      </w:r>
      <w:r w:rsidRPr="001C150A">
        <w:rPr>
          <w:rFonts w:ascii="Arial" w:hAnsi="Arial" w:cs="Arial"/>
        </w:rPr>
        <w:t>.</w:t>
      </w:r>
      <w:r w:rsidRPr="00A273BE">
        <w:rPr>
          <w:rFonts w:ascii="Arial" w:hAnsi="Arial" w:cs="Arial"/>
        </w:rPr>
        <w:t xml:space="preserve"> členu tega sporazuma,</w:t>
      </w:r>
    </w:p>
    <w:p w14:paraId="28BC899C"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izvajati dodatna opravila izven tega okvirnega sporazuma, ki mu jih naloži naročnik, če tako narekuje javna korist</w:t>
      </w:r>
      <w:r>
        <w:rPr>
          <w:rFonts w:ascii="Arial" w:hAnsi="Arial" w:cs="Arial"/>
        </w:rPr>
        <w:t>;</w:t>
      </w:r>
      <w:r w:rsidRPr="00A273BE">
        <w:rPr>
          <w:rFonts w:ascii="Arial" w:hAnsi="Arial" w:cs="Arial"/>
        </w:rPr>
        <w:t xml:space="preserve"> v tem primeru mora izvajalec naročniku posredovati ocenjeno vrednost pred pričetkom del,</w:t>
      </w:r>
    </w:p>
    <w:p w14:paraId="63F7DC1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izvajati storitve le s priglašenimi podizvajalci, ki jih naročnik odobri,</w:t>
      </w:r>
    </w:p>
    <w:p w14:paraId="36C2736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skrbeti za varnostne ukrepe, še posebej za zavarovanje cestnih zapor,</w:t>
      </w:r>
    </w:p>
    <w:p w14:paraId="5CD33B72"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skrbeti, da oprema za izvajanje storitev zimske službe vsebuje tudi dodatno svetlobno opremo na vozilih, ki opozarjajo na delo na cesti, predpisan</w:t>
      </w:r>
      <w:r>
        <w:rPr>
          <w:rFonts w:ascii="Arial" w:hAnsi="Arial" w:cs="Arial"/>
        </w:rPr>
        <w:t>a</w:t>
      </w:r>
      <w:r w:rsidRPr="00A273BE">
        <w:rPr>
          <w:rFonts w:ascii="Arial" w:hAnsi="Arial" w:cs="Arial"/>
        </w:rPr>
        <w:t xml:space="preserve"> odsevna in zaščitna oblačila za delavce, prometno signalizacijo – svetlobne utripalke in oznake za izvedbo začasne oz. popolne zapore cest</w:t>
      </w:r>
      <w:r>
        <w:rPr>
          <w:rFonts w:ascii="Arial" w:hAnsi="Arial" w:cs="Arial"/>
        </w:rPr>
        <w:t>,</w:t>
      </w:r>
    </w:p>
    <w:p w14:paraId="2E9C6140"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obveščanje naročnika v primeru poškodovanja cest in cestne opreme v celotnem obdobju trajanja sporazuma,</w:t>
      </w:r>
    </w:p>
    <w:p w14:paraId="404BB01D"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ustrezno, kakovostno in strokovno odpravljanje vseh poškodb na cesti in cestni opremi na lastne stroške najkasneje do 30.</w:t>
      </w:r>
      <w:r>
        <w:rPr>
          <w:rFonts w:ascii="Arial" w:hAnsi="Arial" w:cs="Arial"/>
        </w:rPr>
        <w:t xml:space="preserve"> </w:t>
      </w:r>
      <w:r w:rsidRPr="00A273BE">
        <w:rPr>
          <w:rFonts w:ascii="Arial" w:hAnsi="Arial" w:cs="Arial"/>
        </w:rPr>
        <w:t>4. tekočega leta za preteklo zimsko sezono</w:t>
      </w:r>
    </w:p>
    <w:p w14:paraId="32B01689" w14:textId="77777777" w:rsidR="00825FFA" w:rsidRPr="00A273BE" w:rsidRDefault="00825FFA" w:rsidP="00825FFA">
      <w:pPr>
        <w:pStyle w:val="Odstavekseznama"/>
        <w:jc w:val="both"/>
        <w:rPr>
          <w:rFonts w:ascii="Arial" w:hAnsi="Arial" w:cs="Arial"/>
        </w:rPr>
      </w:pPr>
    </w:p>
    <w:p w14:paraId="285D62FB" w14:textId="77777777" w:rsidR="00825FFA" w:rsidRPr="00A273BE" w:rsidRDefault="00825FFA" w:rsidP="00825FFA">
      <w:pPr>
        <w:pStyle w:val="Odstavekseznama"/>
        <w:jc w:val="both"/>
        <w:rPr>
          <w:rFonts w:ascii="Arial" w:hAnsi="Arial" w:cs="Arial"/>
        </w:rPr>
      </w:pPr>
    </w:p>
    <w:p w14:paraId="21AB0F87"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A7F6770" w14:textId="77777777" w:rsidR="00825FFA" w:rsidRPr="00A273BE" w:rsidRDefault="00825FFA" w:rsidP="00825FFA">
      <w:pPr>
        <w:jc w:val="both"/>
        <w:rPr>
          <w:rFonts w:ascii="Arial" w:hAnsi="Arial" w:cs="Arial"/>
        </w:rPr>
      </w:pPr>
      <w:r w:rsidRPr="00A273BE">
        <w:rPr>
          <w:rFonts w:ascii="Arial" w:hAnsi="Arial" w:cs="Arial"/>
        </w:rPr>
        <w:t>Naročnik je dolžan predvsem:</w:t>
      </w:r>
    </w:p>
    <w:p w14:paraId="44B012C6"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ukreniti vse potrebno za to, da bo izvajalec lahko izvrševal obveznosti po tem sporazumu,</w:t>
      </w:r>
    </w:p>
    <w:p w14:paraId="31CCFCAA"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predati obstoječo dokumentacijo</w:t>
      </w:r>
      <w:r>
        <w:rPr>
          <w:rFonts w:ascii="Arial" w:hAnsi="Arial" w:cs="Arial"/>
        </w:rPr>
        <w:t xml:space="preserve"> oziroma druge</w:t>
      </w:r>
      <w:r w:rsidRPr="00A273BE">
        <w:rPr>
          <w:rFonts w:ascii="Arial" w:hAnsi="Arial" w:cs="Arial"/>
        </w:rPr>
        <w:t xml:space="preserve"> razpoložljive podatke in podlage, tako da ne bo motena izvedba storitev zimske službe,</w:t>
      </w:r>
    </w:p>
    <w:p w14:paraId="2005CB38"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sodelovati z izvajalcem z namenom, da bodo storitve zimske službe izvedene pravočasno in v obojestransko zadovoljstvo,</w:t>
      </w:r>
    </w:p>
    <w:p w14:paraId="1951E56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organizirati nadzor nad izvajanjem del in</w:t>
      </w:r>
    </w:p>
    <w:p w14:paraId="75DB8EBD"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izpolnjevati svoje plačilne obveznosti.</w:t>
      </w: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77777777"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D6F0544" w14:textId="77777777" w:rsidR="00EE5FF6" w:rsidRPr="00276896" w:rsidRDefault="00EE5FF6" w:rsidP="00EE5FF6">
      <w:pPr>
        <w:jc w:val="both"/>
        <w:rPr>
          <w:rFonts w:ascii="Arial" w:hAnsi="Arial" w:cs="Arial"/>
        </w:rPr>
      </w:pPr>
    </w:p>
    <w:p w14:paraId="1729C5BE" w14:textId="77777777" w:rsidR="00EE5FF6" w:rsidRPr="00276896" w:rsidRDefault="00EE5FF6" w:rsidP="00EE5FF6">
      <w:pPr>
        <w:jc w:val="both"/>
        <w:rPr>
          <w:rFonts w:ascii="Arial" w:hAnsi="Arial" w:cs="Arial"/>
        </w:rPr>
      </w:pPr>
      <w:r w:rsidRPr="00276896">
        <w:rPr>
          <w:rFonts w:ascii="Arial" w:hAnsi="Arial" w:cs="Arial"/>
        </w:rPr>
        <w:t>Kadar dobavitelj izvaja javno naročilo s podizvajalcem, ki zahteva neposredno plačilo, mora v skladu s 94. členom ZJN-3:</w:t>
      </w:r>
    </w:p>
    <w:p w14:paraId="3893BACD" w14:textId="77777777" w:rsidR="00EE5FF6" w:rsidRPr="00276896" w:rsidRDefault="00EE5FF6" w:rsidP="00EE5FF6">
      <w:pPr>
        <w:numPr>
          <w:ilvl w:val="0"/>
          <w:numId w:val="30"/>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EE5FF6">
      <w:pPr>
        <w:numPr>
          <w:ilvl w:val="0"/>
          <w:numId w:val="30"/>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3554F250" w14:textId="77777777" w:rsidR="00EE5FF6" w:rsidRPr="00276896" w:rsidRDefault="00EE5FF6" w:rsidP="00EE5FF6">
      <w:pPr>
        <w:numPr>
          <w:ilvl w:val="0"/>
          <w:numId w:val="30"/>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77777777" w:rsidR="00EE5FF6" w:rsidRPr="00276896" w:rsidRDefault="00EE5FF6" w:rsidP="00EE5FF6">
      <w:pPr>
        <w:jc w:val="both"/>
        <w:rPr>
          <w:rFonts w:ascii="Arial" w:hAnsi="Arial" w:cs="Arial"/>
        </w:rPr>
      </w:pPr>
      <w:r w:rsidRPr="00276896">
        <w:rPr>
          <w:rFonts w:ascii="Arial" w:hAnsi="Arial" w:cs="Arial"/>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shd w:val="clear" w:color="auto" w:fill="auto"/>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shd w:val="clear" w:color="auto" w:fill="auto"/>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shd w:val="clear" w:color="auto" w:fill="auto"/>
          </w:tcPr>
          <w:p w14:paraId="405D1B10" w14:textId="77777777" w:rsidR="00EE5FF6" w:rsidRPr="00276896" w:rsidRDefault="00EE5FF6" w:rsidP="00EE5FF6">
            <w:pPr>
              <w:jc w:val="both"/>
              <w:rPr>
                <w:rFonts w:ascii="Arial" w:hAnsi="Arial" w:cs="Arial"/>
              </w:rPr>
            </w:pPr>
          </w:p>
        </w:tc>
        <w:tc>
          <w:tcPr>
            <w:tcW w:w="2984" w:type="dxa"/>
            <w:shd w:val="clear" w:color="auto" w:fill="auto"/>
          </w:tcPr>
          <w:p w14:paraId="4EE4001D" w14:textId="77777777" w:rsidR="00EE5FF6" w:rsidRPr="00276896" w:rsidRDefault="00EE5FF6" w:rsidP="00EE5FF6">
            <w:pPr>
              <w:jc w:val="both"/>
              <w:rPr>
                <w:rFonts w:ascii="Arial" w:hAnsi="Arial" w:cs="Arial"/>
              </w:rPr>
            </w:pPr>
          </w:p>
        </w:tc>
        <w:tc>
          <w:tcPr>
            <w:tcW w:w="2984" w:type="dxa"/>
            <w:shd w:val="clear" w:color="auto" w:fill="auto"/>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77777777" w:rsidR="00EE5FF6" w:rsidRPr="00276896" w:rsidRDefault="00EE5FF6" w:rsidP="00EE5FF6">
      <w:pPr>
        <w:keepNext/>
        <w:keepLines/>
        <w:tabs>
          <w:tab w:val="left" w:pos="720"/>
        </w:tabs>
        <w:jc w:val="both"/>
        <w:rPr>
          <w:rFonts w:ascii="Arial" w:hAnsi="Arial" w:cs="Arial"/>
        </w:rPr>
      </w:pPr>
      <w:r w:rsidRPr="00276896">
        <w:rPr>
          <w:rFonts w:ascii="Arial" w:hAnsi="Arial" w:cs="Arial"/>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04F11F80"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w:t>
      </w:r>
      <w:r w:rsidR="00A568DF">
        <w:rPr>
          <w:rFonts w:ascii="Arial" w:hAnsi="Arial" w:cs="Arial"/>
          <w:b/>
          <w:i/>
          <w:color w:val="808080" w:themeColor="background1" w:themeShade="80"/>
        </w:rPr>
        <w:t>ega</w:t>
      </w:r>
      <w:r w:rsidRPr="00276896">
        <w:rPr>
          <w:rFonts w:ascii="Arial" w:hAnsi="Arial" w:cs="Arial"/>
          <w:b/>
          <w:i/>
          <w:color w:val="808080" w:themeColor="background1" w:themeShade="80"/>
        </w:rPr>
        <w:t xml:space="preserve"> plačil</w:t>
      </w:r>
      <w:r w:rsidR="00A568DF">
        <w:rPr>
          <w:rFonts w:ascii="Arial" w:hAnsi="Arial" w:cs="Arial"/>
          <w:b/>
          <w:i/>
          <w:color w:val="808080" w:themeColor="background1" w:themeShade="80"/>
        </w:rPr>
        <w:t>a</w:t>
      </w:r>
      <w:r w:rsidRPr="00276896">
        <w:rPr>
          <w:rFonts w:ascii="Arial" w:hAnsi="Arial" w:cs="Arial"/>
          <w:b/>
          <w:i/>
          <w:color w:val="808080" w:themeColor="background1" w:themeShade="80"/>
        </w:rPr>
        <w:t>)</w:t>
      </w:r>
    </w:p>
    <w:p w14:paraId="1A98E9DC" w14:textId="77777777" w:rsidR="00EE5FF6" w:rsidRPr="00276896" w:rsidRDefault="00EE5FF6" w:rsidP="00EE5FF6">
      <w:pPr>
        <w:keepNext/>
        <w:jc w:val="both"/>
        <w:rPr>
          <w:rFonts w:ascii="Arial" w:hAnsi="Arial" w:cs="Arial"/>
        </w:rPr>
      </w:pPr>
      <w:r w:rsidRPr="00276896">
        <w:rPr>
          <w:rFonts w:ascii="Arial" w:hAnsi="Arial" w:cs="Arial"/>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shd w:val="clear" w:color="auto" w:fill="auto"/>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shd w:val="clear" w:color="auto" w:fill="auto"/>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shd w:val="clear" w:color="auto" w:fill="auto"/>
          </w:tcPr>
          <w:p w14:paraId="7CE5FD67" w14:textId="77777777" w:rsidR="00EE5FF6" w:rsidRPr="00276896" w:rsidRDefault="00EE5FF6" w:rsidP="00EE5FF6">
            <w:pPr>
              <w:jc w:val="both"/>
              <w:rPr>
                <w:rFonts w:ascii="Arial" w:hAnsi="Arial" w:cs="Arial"/>
              </w:rPr>
            </w:pPr>
          </w:p>
        </w:tc>
        <w:tc>
          <w:tcPr>
            <w:tcW w:w="2984" w:type="dxa"/>
            <w:shd w:val="clear" w:color="auto" w:fill="auto"/>
          </w:tcPr>
          <w:p w14:paraId="1E37521B" w14:textId="77777777" w:rsidR="00EE5FF6" w:rsidRPr="00276896" w:rsidRDefault="00EE5FF6" w:rsidP="00EE5FF6">
            <w:pPr>
              <w:jc w:val="both"/>
              <w:rPr>
                <w:rFonts w:ascii="Arial" w:hAnsi="Arial" w:cs="Arial"/>
              </w:rPr>
            </w:pPr>
          </w:p>
        </w:tc>
        <w:tc>
          <w:tcPr>
            <w:tcW w:w="2984" w:type="dxa"/>
            <w:shd w:val="clear" w:color="auto" w:fill="auto"/>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7777777" w:rsidR="00EE5FF6" w:rsidRPr="00276896" w:rsidRDefault="00EE5FF6" w:rsidP="00EE5FF6">
      <w:pPr>
        <w:keepNext/>
        <w:keepLines/>
        <w:tabs>
          <w:tab w:val="left" w:pos="720"/>
        </w:tabs>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77777777" w:rsidR="00EE5FF6" w:rsidRPr="00276896" w:rsidRDefault="00EE5FF6" w:rsidP="00EE5FF6">
      <w:pPr>
        <w:jc w:val="both"/>
        <w:rPr>
          <w:rFonts w:ascii="Arial" w:hAnsi="Arial" w:cs="Arial"/>
        </w:rPr>
      </w:pPr>
      <w:r w:rsidRPr="00276896">
        <w:rPr>
          <w:rFonts w:ascii="Arial" w:hAnsi="Arial" w:cs="Arial"/>
        </w:rPr>
        <w:t xml:space="preserve">Dobavitelj 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77777777" w:rsidR="00EE5FF6" w:rsidRPr="00276896" w:rsidRDefault="00EE5FF6" w:rsidP="00EE5FF6">
      <w:pPr>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EE5FF6">
      <w:pPr>
        <w:pStyle w:val="Odstavekseznama"/>
        <w:numPr>
          <w:ilvl w:val="0"/>
          <w:numId w:val="31"/>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podizvajalski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Pr="0027689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825FFA">
      <w:pPr>
        <w:pStyle w:val="Odstavekseznama"/>
        <w:numPr>
          <w:ilvl w:val="0"/>
          <w:numId w:val="32"/>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66DA872D" w14:textId="77777777"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brez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Pr="00A273BE"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DB99691" w14:textId="77777777" w:rsidR="00825FFA" w:rsidRPr="00A273BE" w:rsidRDefault="00825FFA" w:rsidP="00825FFA">
      <w:pPr>
        <w:jc w:val="both"/>
        <w:rPr>
          <w:rFonts w:ascii="Arial" w:hAnsi="Arial" w:cs="Arial"/>
        </w:rPr>
      </w:pPr>
    </w:p>
    <w:p w14:paraId="73D1F883"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Pr="00A273BE" w:rsidRDefault="00825FFA" w:rsidP="00825FFA">
      <w:pPr>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190B0551" w14:textId="77777777" w:rsidR="00825FFA" w:rsidRPr="00A273BE" w:rsidRDefault="00825FFA" w:rsidP="00825FFA">
      <w:pPr>
        <w:jc w:val="both"/>
        <w:rPr>
          <w:rFonts w:ascii="Arial" w:hAnsi="Arial" w:cs="Arial"/>
        </w:rPr>
      </w:pPr>
    </w:p>
    <w:p w14:paraId="56D7A8E0" w14:textId="77777777" w:rsidR="00825FFA" w:rsidRDefault="00825FFA" w:rsidP="00825FFA">
      <w:pPr>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1E094CD3" w14:textId="77777777" w:rsidR="00825FFA" w:rsidRPr="00A273BE" w:rsidRDefault="00825FFA" w:rsidP="00825FFA">
      <w:pPr>
        <w:rPr>
          <w:rFonts w:ascii="Arial" w:hAnsi="Arial" w:cs="Arial"/>
        </w:rPr>
      </w:pPr>
    </w:p>
    <w:p w14:paraId="65D50DBF" w14:textId="77777777" w:rsidR="00825FFA" w:rsidRPr="00A273BE" w:rsidRDefault="00825FFA" w:rsidP="00825FFA">
      <w:pPr>
        <w:pStyle w:val="Odstavekseznama"/>
        <w:numPr>
          <w:ilvl w:val="0"/>
          <w:numId w:val="32"/>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6E5EDFCF" w14:textId="77777777" w:rsidR="00825FFA" w:rsidRPr="00A273BE" w:rsidRDefault="00825FFA" w:rsidP="00825FFA">
      <w:pPr>
        <w:jc w:val="both"/>
        <w:rPr>
          <w:rFonts w:ascii="Arial" w:hAnsi="Arial" w:cs="Arial"/>
        </w:rPr>
      </w:pPr>
      <w:r w:rsidRPr="00A273BE">
        <w:rPr>
          <w:rFonts w:ascii="Arial" w:hAnsi="Arial" w:cs="Arial"/>
        </w:rPr>
        <w:t>Ta okvirni sporazum preneha po preteku časa, za katerega je bil sklenjen ali z odpovedjo okvirnega sporazuma.</w:t>
      </w:r>
    </w:p>
    <w:p w14:paraId="48BD045B" w14:textId="77777777" w:rsidR="00825FFA" w:rsidRPr="00A273BE" w:rsidRDefault="00825FFA" w:rsidP="00825FFA">
      <w:pPr>
        <w:jc w:val="both"/>
        <w:rPr>
          <w:rFonts w:ascii="Arial" w:hAnsi="Arial" w:cs="Arial"/>
        </w:rPr>
      </w:pPr>
    </w:p>
    <w:p w14:paraId="165CF027" w14:textId="77777777" w:rsidR="00825FFA" w:rsidRPr="00A273BE" w:rsidRDefault="00825FFA" w:rsidP="00825FFA">
      <w:pPr>
        <w:jc w:val="both"/>
        <w:rPr>
          <w:rFonts w:ascii="Arial" w:hAnsi="Arial" w:cs="Arial"/>
        </w:rPr>
      </w:pPr>
      <w:r w:rsidRPr="00A273BE">
        <w:rPr>
          <w:rFonts w:ascii="Arial" w:hAnsi="Arial" w:cs="Arial"/>
        </w:rPr>
        <w:t>Naročnik lahko enostransko odpove okvirni sporazum takoj, ko izve za enega izmed naslednjih razlogov:</w:t>
      </w:r>
    </w:p>
    <w:p w14:paraId="0675BA86"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če ugotovi, da je izvajalec dal v svoji ponudbi neresnične ali zavaj</w:t>
      </w:r>
      <w:r>
        <w:rPr>
          <w:rFonts w:ascii="Arial" w:hAnsi="Arial" w:cs="Arial"/>
        </w:rPr>
        <w:t>a</w:t>
      </w:r>
      <w:r w:rsidRPr="00A273BE">
        <w:rPr>
          <w:rFonts w:ascii="Arial" w:hAnsi="Arial" w:cs="Arial"/>
        </w:rPr>
        <w:t>joče podatke in zaradi tega pride do nepravočasnega izvajanja storitev zimske službe,</w:t>
      </w:r>
    </w:p>
    <w:p w14:paraId="6D815C8D"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če gre izvajalec v stečaj ali prisilno poravnavo,</w:t>
      </w:r>
    </w:p>
    <w:p w14:paraId="16C87E1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če izvajalec ni več finančno sposoben za nabavo materialnih sredstev za izvajanje zimske službe, ali več ne izpolnjuje tehničnih in kadrovskih pogojev, ki so bili </w:t>
      </w:r>
      <w:r>
        <w:rPr>
          <w:rFonts w:ascii="Arial" w:hAnsi="Arial" w:cs="Arial"/>
        </w:rPr>
        <w:t xml:space="preserve">zahtevani </w:t>
      </w:r>
      <w:r w:rsidRPr="00A273BE">
        <w:rPr>
          <w:rFonts w:ascii="Arial" w:hAnsi="Arial" w:cs="Arial"/>
        </w:rPr>
        <w:t>za sklenitev okvirnega sporazuma,</w:t>
      </w:r>
    </w:p>
    <w:p w14:paraId="24991AE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če izvajalec drugič v sezoni najkasneje v roku 3 ur po pozivu naročnika, ne začne izvajati zimske službe.</w:t>
      </w:r>
    </w:p>
    <w:p w14:paraId="20AB049D" w14:textId="77777777" w:rsidR="00825FFA" w:rsidRPr="00A273BE" w:rsidRDefault="00825FFA" w:rsidP="00825FFA">
      <w:pPr>
        <w:jc w:val="both"/>
        <w:rPr>
          <w:rFonts w:ascii="Arial" w:hAnsi="Arial" w:cs="Arial"/>
        </w:rPr>
      </w:pPr>
    </w:p>
    <w:p w14:paraId="5BDCC0F1" w14:textId="77777777" w:rsidR="00825FFA" w:rsidRPr="00A273BE" w:rsidRDefault="00825FFA" w:rsidP="00825FFA">
      <w:pPr>
        <w:jc w:val="both"/>
        <w:rPr>
          <w:rFonts w:ascii="Arial" w:hAnsi="Arial" w:cs="Arial"/>
        </w:rPr>
      </w:pPr>
      <w:r w:rsidRPr="00A273BE">
        <w:rPr>
          <w:rFonts w:ascii="Arial" w:hAnsi="Arial" w:cs="Arial"/>
        </w:rPr>
        <w:t>Naročnik v primerih odpovedi iz prejšnjega odstavka unovči predloženo finančno zavarovanje dobre izvedbe obveznosti iz okvirnega sporazuma</w:t>
      </w:r>
      <w:r w:rsidRPr="00A273BE" w:rsidDel="00FD79DF">
        <w:rPr>
          <w:rFonts w:ascii="Arial" w:hAnsi="Arial" w:cs="Arial"/>
        </w:rPr>
        <w:t xml:space="preserve"> </w:t>
      </w:r>
      <w:r w:rsidRPr="00A273BE">
        <w:rPr>
          <w:rFonts w:ascii="Arial" w:hAnsi="Arial" w:cs="Arial"/>
        </w:rPr>
        <w:t xml:space="preserve">in naroči izvedbo storitev zimske službe pri drugem izvajalcu. </w:t>
      </w:r>
    </w:p>
    <w:p w14:paraId="3EE2C973" w14:textId="77777777" w:rsidR="00825FFA" w:rsidRPr="00A273BE" w:rsidRDefault="00825FFA" w:rsidP="00825FFA">
      <w:pPr>
        <w:jc w:val="both"/>
        <w:rPr>
          <w:rFonts w:ascii="Arial" w:hAnsi="Arial" w:cs="Arial"/>
        </w:rPr>
      </w:pPr>
    </w:p>
    <w:p w14:paraId="1D5709D6" w14:textId="77777777" w:rsidR="00825FFA" w:rsidRPr="00A273BE" w:rsidRDefault="00825FFA" w:rsidP="00825FFA">
      <w:pPr>
        <w:jc w:val="both"/>
        <w:rPr>
          <w:rFonts w:ascii="Arial" w:hAnsi="Arial" w:cs="Arial"/>
        </w:rPr>
      </w:pPr>
      <w:r w:rsidRPr="00A273BE">
        <w:rPr>
          <w:rFonts w:ascii="Arial" w:hAnsi="Arial" w:cs="Arial"/>
        </w:rPr>
        <w:t>Odstop od okvirnega sporazuma se izvede v pisni obliki, z navedbo razloga ali razlogov, zaradi katerih se od okvirnega sporazuma odstopa.</w:t>
      </w:r>
    </w:p>
    <w:p w14:paraId="2F210E0A" w14:textId="77777777" w:rsidR="00825FFA" w:rsidRPr="00A273BE" w:rsidRDefault="00825FFA" w:rsidP="00825FFA">
      <w:pPr>
        <w:jc w:val="both"/>
        <w:rPr>
          <w:rFonts w:ascii="Arial" w:hAnsi="Arial" w:cs="Arial"/>
        </w:rPr>
      </w:pPr>
    </w:p>
    <w:p w14:paraId="2224716C" w14:textId="77777777" w:rsidR="00825FFA" w:rsidRPr="00A273BE" w:rsidRDefault="00825FFA" w:rsidP="00825FFA">
      <w:pPr>
        <w:jc w:val="both"/>
        <w:rPr>
          <w:rFonts w:ascii="Arial" w:hAnsi="Arial" w:cs="Arial"/>
        </w:rPr>
      </w:pPr>
      <w:r w:rsidRPr="00A273BE">
        <w:rPr>
          <w:rFonts w:ascii="Arial" w:hAnsi="Arial" w:cs="Arial"/>
        </w:rPr>
        <w:t xml:space="preserve">Po prenehanju veljavnosti tega okvirnega sporazuma pripadajo izvajalcu izključno tista plačila, za plačilo katerih so bili na dan prenehanja veljavnosti tega sporazuma izpolnjeni vsi pogoji </w:t>
      </w:r>
      <w:r>
        <w:rPr>
          <w:rFonts w:ascii="Arial" w:hAnsi="Arial" w:cs="Arial"/>
        </w:rPr>
        <w:t>iz</w:t>
      </w:r>
      <w:r w:rsidRPr="00A273BE">
        <w:rPr>
          <w:rFonts w:ascii="Arial" w:hAnsi="Arial" w:cs="Arial"/>
        </w:rPr>
        <w:t xml:space="preserve"> te</w:t>
      </w:r>
      <w:r>
        <w:rPr>
          <w:rFonts w:ascii="Arial" w:hAnsi="Arial" w:cs="Arial"/>
        </w:rPr>
        <w:t>ga</w:t>
      </w:r>
      <w:r w:rsidRPr="00A273BE">
        <w:rPr>
          <w:rFonts w:ascii="Arial" w:hAnsi="Arial" w:cs="Arial"/>
        </w:rPr>
        <w:t xml:space="preserve"> sporazum</w:t>
      </w:r>
      <w:r>
        <w:rPr>
          <w:rFonts w:ascii="Arial" w:hAnsi="Arial" w:cs="Arial"/>
        </w:rPr>
        <w:t>a</w:t>
      </w:r>
      <w:r w:rsidRPr="00A273BE">
        <w:rPr>
          <w:rFonts w:ascii="Arial" w:hAnsi="Arial" w:cs="Arial"/>
        </w:rPr>
        <w:t>.</w:t>
      </w:r>
    </w:p>
    <w:p w14:paraId="462A2909" w14:textId="77777777" w:rsidR="00825FFA" w:rsidRPr="00A273BE" w:rsidRDefault="00825FFA" w:rsidP="00825FFA">
      <w:pPr>
        <w:rPr>
          <w:rFonts w:ascii="Arial" w:hAnsi="Arial" w:cs="Arial"/>
        </w:rPr>
      </w:pPr>
    </w:p>
    <w:p w14:paraId="5A75164F"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razen podatkov, ki jih je naročnik dolžan razkriti na podlagi </w:t>
      </w:r>
      <w:bookmarkStart w:id="113" w:name="_Hlk135016879"/>
      <w:r>
        <w:rPr>
          <w:rFonts w:ascii="Arial" w:hAnsi="Arial" w:cs="Arial"/>
        </w:rPr>
        <w:t xml:space="preserve">predpisov, ki urejajo dostop do informacij javnega značaja. </w:t>
      </w:r>
      <w:bookmarkEnd w:id="113"/>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Pr="00427AB7" w:rsidRDefault="00427AB7" w:rsidP="00427AB7">
      <w:pPr>
        <w:jc w:val="both"/>
        <w:rPr>
          <w:rFonts w:ascii="Arial" w:hAnsi="Arial" w:cs="Arial"/>
          <w:i/>
          <w:iCs/>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90C10B4" w14:textId="77777777" w:rsidR="00825FFA" w:rsidRPr="00A273BE" w:rsidRDefault="00825FFA" w:rsidP="00825FFA">
      <w:pPr>
        <w:rPr>
          <w:rFonts w:ascii="Arial" w:hAnsi="Arial" w:cs="Arial"/>
        </w:rPr>
      </w:pPr>
    </w:p>
    <w:p w14:paraId="7330AB3A" w14:textId="77777777" w:rsidR="00825FFA" w:rsidRPr="00A273BE" w:rsidRDefault="00825FFA" w:rsidP="00825FFA">
      <w:pPr>
        <w:pStyle w:val="Odstavekseznama"/>
        <w:numPr>
          <w:ilvl w:val="0"/>
          <w:numId w:val="32"/>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825FFA">
      <w:pPr>
        <w:pStyle w:val="Odstavekseznama"/>
        <w:numPr>
          <w:ilvl w:val="0"/>
          <w:numId w:val="31"/>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1"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Morebitne spremembe pooblaščenih predstavnikov si morata stranki okvirnega sporazuma sporočiti pisno v roku petih (5) dni po nastanku spremembe.</w:t>
      </w: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825FFA">
      <w:pPr>
        <w:pStyle w:val="Odstavekseznama"/>
        <w:numPr>
          <w:ilvl w:val="0"/>
          <w:numId w:val="32"/>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825FFA">
      <w:pPr>
        <w:pStyle w:val="Odstavekseznama"/>
        <w:numPr>
          <w:ilvl w:val="0"/>
          <w:numId w:val="31"/>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4C93C774" w:rsidR="009E3817" w:rsidRPr="009E3817" w:rsidRDefault="009E3817" w:rsidP="009E3817">
      <w:pPr>
        <w:jc w:val="both"/>
        <w:rPr>
          <w:rFonts w:ascii="Arial" w:hAnsi="Arial" w:cs="Arial"/>
        </w:rPr>
      </w:pPr>
      <w:r w:rsidRPr="009E3817">
        <w:rPr>
          <w:rFonts w:ascii="Arial" w:hAnsi="Arial" w:cs="Arial"/>
        </w:rPr>
        <w:t>Kot dogodke ali dejanja višje sile se štejejo zlasti naravne katastrofe vseh vrst, ukrepi vladnih organov, vojni dogodki, ki so kot takšni označeni v mednarodnem vojnem pravu, in drugi primeri, ki jih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787C4594" w14:textId="77777777" w:rsidR="009E3817" w:rsidRDefault="009E3817" w:rsidP="009E3817">
      <w:pPr>
        <w:jc w:val="both"/>
        <w:rPr>
          <w:rFonts w:ascii="Arial" w:hAnsi="Arial" w:cs="Arial"/>
        </w:rPr>
      </w:pPr>
    </w:p>
    <w:p w14:paraId="2E67D557" w14:textId="130F1C0B" w:rsidR="009E3817" w:rsidRPr="00A273BE" w:rsidRDefault="009E3817" w:rsidP="009E3817">
      <w:pPr>
        <w:pStyle w:val="Odstavekseznama"/>
        <w:numPr>
          <w:ilvl w:val="0"/>
          <w:numId w:val="32"/>
        </w:numPr>
        <w:rPr>
          <w:rFonts w:ascii="Arial" w:hAnsi="Arial" w:cs="Arial"/>
          <w:b/>
          <w:bCs/>
          <w:color w:val="000000"/>
        </w:rPr>
      </w:pPr>
      <w:r>
        <w:rPr>
          <w:rFonts w:ascii="Arial" w:hAnsi="Arial" w:cs="Arial"/>
          <w:b/>
          <w:bCs/>
          <w:color w:val="000000"/>
        </w:rPr>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9E3817">
      <w:pPr>
        <w:pStyle w:val="Odstavekseznama"/>
        <w:numPr>
          <w:ilvl w:val="0"/>
          <w:numId w:val="31"/>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9E3817">
      <w:pPr>
        <w:pStyle w:val="Odstavekseznama"/>
        <w:numPr>
          <w:ilvl w:val="0"/>
          <w:numId w:val="32"/>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9E3817">
      <w:pPr>
        <w:pStyle w:val="Odstavekseznama"/>
        <w:numPr>
          <w:ilvl w:val="0"/>
          <w:numId w:val="31"/>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lastRenderedPageBreak/>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9E3817">
      <w:pPr>
        <w:pStyle w:val="Odstavekseznama"/>
        <w:numPr>
          <w:ilvl w:val="0"/>
          <w:numId w:val="31"/>
        </w:numPr>
        <w:jc w:val="center"/>
        <w:rPr>
          <w:rFonts w:ascii="Arial" w:hAnsi="Arial" w:cs="Arial"/>
          <w:b/>
        </w:rPr>
      </w:pPr>
      <w:r w:rsidRPr="009E3817">
        <w:rPr>
          <w:rFonts w:ascii="Arial" w:hAnsi="Arial" w:cs="Arial"/>
          <w:b/>
        </w:rPr>
        <w:t>člen</w:t>
      </w:r>
    </w:p>
    <w:p w14:paraId="5318768A" w14:textId="3FFE8948" w:rsidR="009E3817" w:rsidRPr="009E3817" w:rsidRDefault="009E3817" w:rsidP="009E3817">
      <w:pPr>
        <w:jc w:val="both"/>
        <w:rPr>
          <w:rFonts w:ascii="Arial" w:hAnsi="Arial" w:cs="Arial"/>
        </w:rPr>
      </w:pPr>
      <w:r w:rsidRPr="009E3817">
        <w:rPr>
          <w:rFonts w:ascii="Arial" w:hAnsi="Arial" w:cs="Arial"/>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w:t>
      </w:r>
      <w:r w:rsidRPr="009E3817">
        <w:rPr>
          <w:rFonts w:ascii="Arial" w:hAnsi="Arial" w:cs="Arial"/>
        </w:rPr>
        <w:lastRenderedPageBreak/>
        <w:t>ali če bo naročnik v skladu s 94. členom ZJN-3 pravočasno predlaganega novega podizvajalca zavrnil, bo naročnik takoj, vendar najpozneje 60 dni od poteka roka za preverjanje iz prvega odstavka prejšnjega člena, začel nov postopek javnega naročila.</w:t>
      </w: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F20657">
      <w:pPr>
        <w:pStyle w:val="Odstavekseznama"/>
        <w:numPr>
          <w:ilvl w:val="0"/>
          <w:numId w:val="31"/>
        </w:numPr>
        <w:jc w:val="center"/>
        <w:rPr>
          <w:rFonts w:ascii="Arial" w:hAnsi="Arial" w:cs="Arial"/>
          <w:b/>
        </w:rPr>
      </w:pPr>
      <w:r w:rsidRPr="000A2ADA">
        <w:rPr>
          <w:rFonts w:ascii="Arial" w:hAnsi="Arial" w:cs="Arial"/>
          <w:b/>
        </w:rPr>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0B3F93BE" w14:textId="77777777" w:rsidR="001C150A" w:rsidRDefault="001C150A" w:rsidP="009E3817">
      <w:pPr>
        <w:numPr>
          <w:ilvl w:val="12"/>
          <w:numId w:val="0"/>
        </w:numPr>
        <w:jc w:val="both"/>
        <w:rPr>
          <w:rFonts w:ascii="Arial" w:hAnsi="Arial" w:cs="Arial"/>
        </w:rPr>
      </w:pPr>
    </w:p>
    <w:p w14:paraId="0ED91E68" w14:textId="77777777" w:rsidR="00C626E1" w:rsidRPr="009E3817" w:rsidRDefault="00C626E1" w:rsidP="009E3817">
      <w:pPr>
        <w:numPr>
          <w:ilvl w:val="12"/>
          <w:numId w:val="0"/>
        </w:numPr>
        <w:jc w:val="both"/>
        <w:rPr>
          <w:rFonts w:ascii="Arial" w:hAnsi="Arial" w:cs="Arial"/>
        </w:rPr>
      </w:pPr>
    </w:p>
    <w:p w14:paraId="3E09FFEB" w14:textId="16C558BA" w:rsidR="000A2ADA" w:rsidRPr="00A273BE" w:rsidRDefault="000A2ADA" w:rsidP="000A2ADA">
      <w:pPr>
        <w:pStyle w:val="Odstavekseznama"/>
        <w:numPr>
          <w:ilvl w:val="0"/>
          <w:numId w:val="32"/>
        </w:numPr>
        <w:rPr>
          <w:rFonts w:ascii="Arial" w:hAnsi="Arial" w:cs="Arial"/>
          <w:b/>
          <w:bCs/>
          <w:color w:val="000000"/>
        </w:rPr>
      </w:pPr>
      <w:r>
        <w:rPr>
          <w:rFonts w:ascii="Arial" w:hAnsi="Arial" w:cs="Arial"/>
          <w:b/>
          <w:bCs/>
          <w:color w:val="000000"/>
        </w:rPr>
        <w:t>PREHODNE IN KONČNE DOLOČBE</w:t>
      </w:r>
    </w:p>
    <w:p w14:paraId="2F213639" w14:textId="77777777" w:rsidR="009E3817" w:rsidRPr="009E3817" w:rsidRDefault="009E3817" w:rsidP="009E3817">
      <w:pPr>
        <w:keepLines/>
        <w:jc w:val="both"/>
        <w:rPr>
          <w:rFonts w:ascii="Arial" w:hAnsi="Arial" w:cs="Arial"/>
        </w:rPr>
      </w:pPr>
    </w:p>
    <w:p w14:paraId="10E0F9A2"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18BFCFAE"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JN-4/2023</w:t>
      </w:r>
    </w:p>
    <w:p w14:paraId="389FBD7C" w14:textId="2D1DEA58"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Št. zadeve: 3301-2/2023</w:t>
      </w:r>
    </w:p>
    <w:p w14:paraId="679435E0" w14:textId="77777777" w:rsidR="00825FFA" w:rsidRPr="00A273BE" w:rsidRDefault="00825FFA" w:rsidP="00825FFA">
      <w:pPr>
        <w:rPr>
          <w:rFonts w:ascii="Arial" w:hAnsi="Arial" w:cs="Arial"/>
          <w:b/>
        </w:rPr>
      </w:pPr>
    </w:p>
    <w:p w14:paraId="51CED16A" w14:textId="77777777" w:rsidR="001C2E76" w:rsidRDefault="001C2E76" w:rsidP="00825FFA">
      <w:pPr>
        <w:rPr>
          <w:rFonts w:ascii="Arial" w:hAnsi="Arial" w:cs="Arial"/>
          <w:b/>
        </w:rPr>
      </w:pPr>
    </w:p>
    <w:p w14:paraId="155D9345" w14:textId="77777777" w:rsidR="001C2E76" w:rsidRDefault="001C2E76" w:rsidP="00825FFA">
      <w:pPr>
        <w:rPr>
          <w:rFonts w:ascii="Arial" w:hAnsi="Arial" w:cs="Arial"/>
          <w:b/>
        </w:rPr>
      </w:pPr>
    </w:p>
    <w:p w14:paraId="3BE3D068" w14:textId="0644B843" w:rsidR="00825FFA" w:rsidRPr="00A273BE" w:rsidRDefault="00825FFA" w:rsidP="00825FFA">
      <w:pPr>
        <w:rPr>
          <w:rFonts w:ascii="Arial" w:hAnsi="Arial" w:cs="Arial"/>
          <w:b/>
        </w:rPr>
      </w:pPr>
      <w:r w:rsidRPr="00A273BE">
        <w:rPr>
          <w:rFonts w:ascii="Arial" w:hAnsi="Arial" w:cs="Arial"/>
          <w:b/>
        </w:rPr>
        <w:lastRenderedPageBreak/>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6A7F6AB0" w14:textId="77777777" w:rsidR="001C2E76" w:rsidRDefault="001C2E76" w:rsidP="004F7ACB">
      <w:pPr>
        <w:rPr>
          <w:rFonts w:ascii="Arial" w:hAnsi="Arial" w:cs="Arial"/>
          <w:b/>
          <w:bCs/>
          <w:shd w:val="clear" w:color="auto" w:fill="D9E2F3" w:themeFill="accent5" w:themeFillTint="33"/>
        </w:rPr>
      </w:pPr>
    </w:p>
    <w:p w14:paraId="12461AC9" w14:textId="77777777" w:rsidR="001C2E76" w:rsidRDefault="001C2E76" w:rsidP="004F7ACB">
      <w:pPr>
        <w:rPr>
          <w:rFonts w:ascii="Arial" w:hAnsi="Arial" w:cs="Arial"/>
          <w:b/>
          <w:bCs/>
          <w:shd w:val="clear" w:color="auto" w:fill="D9E2F3" w:themeFill="accent5" w:themeFillTint="33"/>
        </w:rPr>
      </w:pPr>
    </w:p>
    <w:p w14:paraId="5483F467" w14:textId="77777777" w:rsidR="001C2E76" w:rsidRDefault="001C2E76" w:rsidP="004F7ACB">
      <w:pPr>
        <w:rPr>
          <w:rFonts w:ascii="Arial" w:hAnsi="Arial" w:cs="Arial"/>
          <w:b/>
          <w:bCs/>
          <w:shd w:val="clear" w:color="auto" w:fill="D9E2F3" w:themeFill="accent5" w:themeFillTint="33"/>
        </w:rPr>
      </w:pPr>
    </w:p>
    <w:p w14:paraId="7CA0CFBC" w14:textId="77777777" w:rsidR="001C2E76" w:rsidRDefault="001C2E76" w:rsidP="004F7ACB">
      <w:pPr>
        <w:rPr>
          <w:rFonts w:ascii="Arial" w:hAnsi="Arial" w:cs="Arial"/>
          <w:b/>
          <w:bCs/>
          <w:shd w:val="clear" w:color="auto" w:fill="D9E2F3" w:themeFill="accent5" w:themeFillTint="33"/>
        </w:rPr>
      </w:pPr>
    </w:p>
    <w:p w14:paraId="1B814E5A" w14:textId="77777777" w:rsidR="001C2E76" w:rsidRDefault="001C2E76" w:rsidP="004F7ACB">
      <w:pPr>
        <w:rPr>
          <w:rFonts w:ascii="Arial" w:hAnsi="Arial" w:cs="Arial"/>
          <w:b/>
          <w:bCs/>
          <w:shd w:val="clear" w:color="auto" w:fill="D9E2F3" w:themeFill="accent5" w:themeFillTint="33"/>
        </w:rPr>
      </w:pPr>
    </w:p>
    <w:p w14:paraId="1BCF89C0" w14:textId="77777777" w:rsidR="001C2E76" w:rsidRDefault="001C2E76" w:rsidP="004F7ACB">
      <w:pPr>
        <w:rPr>
          <w:rFonts w:ascii="Arial" w:hAnsi="Arial" w:cs="Arial"/>
          <w:b/>
          <w:bCs/>
          <w:shd w:val="clear" w:color="auto" w:fill="D9E2F3" w:themeFill="accent5" w:themeFillTint="33"/>
        </w:rPr>
      </w:pPr>
    </w:p>
    <w:p w14:paraId="655C7271" w14:textId="77777777" w:rsidR="001C2E76" w:rsidRDefault="001C2E76" w:rsidP="004F7ACB">
      <w:pPr>
        <w:rPr>
          <w:rFonts w:ascii="Arial" w:hAnsi="Arial" w:cs="Arial"/>
          <w:b/>
          <w:bCs/>
          <w:shd w:val="clear" w:color="auto" w:fill="D9E2F3" w:themeFill="accent5" w:themeFillTint="33"/>
        </w:rPr>
      </w:pPr>
    </w:p>
    <w:p w14:paraId="44B24387" w14:textId="77777777" w:rsidR="001C2E76" w:rsidRDefault="001C2E76" w:rsidP="004F7ACB">
      <w:pPr>
        <w:rPr>
          <w:rFonts w:ascii="Arial" w:hAnsi="Arial" w:cs="Arial"/>
          <w:b/>
          <w:bCs/>
          <w:shd w:val="clear" w:color="auto" w:fill="D9E2F3" w:themeFill="accent5" w:themeFillTint="33"/>
        </w:rPr>
      </w:pPr>
    </w:p>
    <w:p w14:paraId="64D28EB7" w14:textId="77777777" w:rsidR="001C2E76" w:rsidRDefault="001C2E76" w:rsidP="004F7ACB">
      <w:pPr>
        <w:rPr>
          <w:rFonts w:ascii="Arial" w:hAnsi="Arial" w:cs="Arial"/>
          <w:b/>
          <w:bCs/>
          <w:shd w:val="clear" w:color="auto" w:fill="D9E2F3" w:themeFill="accent5" w:themeFillTint="33"/>
        </w:rPr>
      </w:pPr>
    </w:p>
    <w:p w14:paraId="044584EF" w14:textId="77777777" w:rsidR="001C2E76" w:rsidRDefault="001C2E76" w:rsidP="004F7ACB">
      <w:pPr>
        <w:rPr>
          <w:rFonts w:ascii="Arial" w:hAnsi="Arial" w:cs="Arial"/>
          <w:b/>
          <w:bCs/>
          <w:shd w:val="clear" w:color="auto" w:fill="D9E2F3" w:themeFill="accent5" w:themeFillTint="33"/>
        </w:rPr>
      </w:pPr>
    </w:p>
    <w:p w14:paraId="5A1F1F36" w14:textId="77777777" w:rsidR="001C2E76" w:rsidRDefault="001C2E76" w:rsidP="004F7ACB">
      <w:pPr>
        <w:rPr>
          <w:rFonts w:ascii="Arial" w:hAnsi="Arial" w:cs="Arial"/>
          <w:b/>
          <w:bCs/>
          <w:shd w:val="clear" w:color="auto" w:fill="D9E2F3" w:themeFill="accent5" w:themeFillTint="33"/>
        </w:rPr>
      </w:pPr>
    </w:p>
    <w:p w14:paraId="6AE93D24" w14:textId="77777777" w:rsidR="001C2E76" w:rsidRDefault="001C2E76" w:rsidP="004F7ACB">
      <w:pPr>
        <w:rPr>
          <w:rFonts w:ascii="Arial" w:hAnsi="Arial" w:cs="Arial"/>
          <w:b/>
          <w:bCs/>
          <w:shd w:val="clear" w:color="auto" w:fill="D9E2F3" w:themeFill="accent5" w:themeFillTint="33"/>
        </w:rPr>
      </w:pPr>
    </w:p>
    <w:p w14:paraId="4CF1EB53" w14:textId="77777777" w:rsidR="001C2E76" w:rsidRDefault="001C2E76" w:rsidP="004F7ACB">
      <w:pPr>
        <w:rPr>
          <w:rFonts w:ascii="Arial" w:hAnsi="Arial" w:cs="Arial"/>
          <w:b/>
          <w:bCs/>
          <w:shd w:val="clear" w:color="auto" w:fill="D9E2F3" w:themeFill="accent5" w:themeFillTint="33"/>
        </w:rPr>
      </w:pPr>
    </w:p>
    <w:p w14:paraId="0CE292DF" w14:textId="77777777" w:rsidR="001C2E76" w:rsidRDefault="001C2E76" w:rsidP="004F7ACB">
      <w:pPr>
        <w:rPr>
          <w:rFonts w:ascii="Arial" w:hAnsi="Arial" w:cs="Arial"/>
          <w:b/>
          <w:bCs/>
          <w:shd w:val="clear" w:color="auto" w:fill="D9E2F3" w:themeFill="accent5" w:themeFillTint="33"/>
        </w:rPr>
      </w:pPr>
    </w:p>
    <w:p w14:paraId="27533A71" w14:textId="77777777" w:rsidR="001C2E76" w:rsidRDefault="001C2E76" w:rsidP="004F7ACB">
      <w:pPr>
        <w:rPr>
          <w:rFonts w:ascii="Arial" w:hAnsi="Arial" w:cs="Arial"/>
          <w:b/>
          <w:bCs/>
          <w:shd w:val="clear" w:color="auto" w:fill="D9E2F3" w:themeFill="accent5" w:themeFillTint="33"/>
        </w:rPr>
      </w:pPr>
    </w:p>
    <w:p w14:paraId="780C37CF" w14:textId="77777777" w:rsidR="001C2E76" w:rsidRDefault="001C2E76" w:rsidP="004F7ACB">
      <w:pPr>
        <w:rPr>
          <w:rFonts w:ascii="Arial" w:hAnsi="Arial" w:cs="Arial"/>
          <w:b/>
          <w:bCs/>
          <w:shd w:val="clear" w:color="auto" w:fill="D9E2F3" w:themeFill="accent5" w:themeFillTint="33"/>
        </w:rPr>
      </w:pPr>
    </w:p>
    <w:p w14:paraId="50721387" w14:textId="77777777" w:rsidR="001C2E76" w:rsidRDefault="001C2E76" w:rsidP="004F7ACB">
      <w:pPr>
        <w:rPr>
          <w:rFonts w:ascii="Arial" w:hAnsi="Arial" w:cs="Arial"/>
          <w:b/>
          <w:bCs/>
          <w:shd w:val="clear" w:color="auto" w:fill="D9E2F3" w:themeFill="accent5" w:themeFillTint="33"/>
        </w:rPr>
      </w:pPr>
    </w:p>
    <w:p w14:paraId="7032A2B5" w14:textId="77777777" w:rsidR="001C2E76" w:rsidRDefault="001C2E76" w:rsidP="004F7ACB">
      <w:pPr>
        <w:rPr>
          <w:rFonts w:ascii="Arial" w:hAnsi="Arial" w:cs="Arial"/>
          <w:b/>
          <w:bCs/>
          <w:shd w:val="clear" w:color="auto" w:fill="D9E2F3" w:themeFill="accent5" w:themeFillTint="33"/>
        </w:rPr>
      </w:pPr>
    </w:p>
    <w:p w14:paraId="42DFB32A" w14:textId="77777777" w:rsidR="001C2E76" w:rsidRDefault="001C2E76" w:rsidP="004F7ACB">
      <w:pPr>
        <w:rPr>
          <w:rFonts w:ascii="Arial" w:hAnsi="Arial" w:cs="Arial"/>
          <w:b/>
          <w:bCs/>
          <w:shd w:val="clear" w:color="auto" w:fill="D9E2F3" w:themeFill="accent5" w:themeFillTint="33"/>
        </w:rPr>
      </w:pPr>
    </w:p>
    <w:p w14:paraId="7EBDA7B5" w14:textId="77777777" w:rsidR="001C2E76" w:rsidRDefault="001C2E76" w:rsidP="004F7ACB">
      <w:pPr>
        <w:rPr>
          <w:rFonts w:ascii="Arial" w:hAnsi="Arial" w:cs="Arial"/>
          <w:b/>
          <w:bCs/>
          <w:shd w:val="clear" w:color="auto" w:fill="D9E2F3" w:themeFill="accent5" w:themeFillTint="33"/>
        </w:rPr>
      </w:pPr>
    </w:p>
    <w:p w14:paraId="0C69D800" w14:textId="77777777" w:rsidR="001C2E76" w:rsidRDefault="001C2E76" w:rsidP="004F7ACB">
      <w:pPr>
        <w:rPr>
          <w:rFonts w:ascii="Arial" w:hAnsi="Arial" w:cs="Arial"/>
          <w:b/>
          <w:bCs/>
          <w:shd w:val="clear" w:color="auto" w:fill="D9E2F3" w:themeFill="accent5" w:themeFillTint="33"/>
        </w:rPr>
      </w:pPr>
    </w:p>
    <w:p w14:paraId="5D2E5580" w14:textId="77777777" w:rsidR="001C2E76" w:rsidRDefault="001C2E76" w:rsidP="004F7ACB">
      <w:pPr>
        <w:rPr>
          <w:rFonts w:ascii="Arial" w:hAnsi="Arial" w:cs="Arial"/>
          <w:b/>
          <w:bCs/>
          <w:shd w:val="clear" w:color="auto" w:fill="D9E2F3" w:themeFill="accent5" w:themeFillTint="33"/>
        </w:rPr>
      </w:pPr>
    </w:p>
    <w:p w14:paraId="008FDA76" w14:textId="77777777" w:rsidR="001C2E76" w:rsidRDefault="001C2E76" w:rsidP="004F7ACB">
      <w:pPr>
        <w:rPr>
          <w:rFonts w:ascii="Arial" w:hAnsi="Arial" w:cs="Arial"/>
          <w:b/>
          <w:bCs/>
          <w:shd w:val="clear" w:color="auto" w:fill="D9E2F3" w:themeFill="accent5" w:themeFillTint="33"/>
        </w:rPr>
      </w:pPr>
    </w:p>
    <w:p w14:paraId="4376DB6D" w14:textId="77777777" w:rsidR="001C2E76" w:rsidRDefault="001C2E76" w:rsidP="004F7ACB">
      <w:pPr>
        <w:rPr>
          <w:rFonts w:ascii="Arial" w:hAnsi="Arial" w:cs="Arial"/>
          <w:b/>
          <w:bCs/>
          <w:shd w:val="clear" w:color="auto" w:fill="D9E2F3" w:themeFill="accent5" w:themeFillTint="33"/>
        </w:rPr>
      </w:pPr>
    </w:p>
    <w:p w14:paraId="658EDD72" w14:textId="77777777" w:rsidR="001C2E76" w:rsidRDefault="001C2E76" w:rsidP="004F7ACB">
      <w:pPr>
        <w:rPr>
          <w:rFonts w:ascii="Arial" w:hAnsi="Arial" w:cs="Arial"/>
          <w:b/>
          <w:bCs/>
          <w:shd w:val="clear" w:color="auto" w:fill="D9E2F3" w:themeFill="accent5" w:themeFillTint="33"/>
        </w:rPr>
      </w:pPr>
    </w:p>
    <w:p w14:paraId="045F7244" w14:textId="77777777" w:rsidR="001C2E76" w:rsidRDefault="001C2E76" w:rsidP="004F7ACB">
      <w:pPr>
        <w:rPr>
          <w:rFonts w:ascii="Arial" w:hAnsi="Arial" w:cs="Arial"/>
          <w:b/>
          <w:bCs/>
          <w:shd w:val="clear" w:color="auto" w:fill="D9E2F3" w:themeFill="accent5" w:themeFillTint="33"/>
        </w:rPr>
      </w:pPr>
    </w:p>
    <w:p w14:paraId="4C069001" w14:textId="77777777" w:rsidR="001C2E76" w:rsidRDefault="001C2E76" w:rsidP="004F7ACB">
      <w:pPr>
        <w:rPr>
          <w:rFonts w:ascii="Arial" w:hAnsi="Arial" w:cs="Arial"/>
          <w:b/>
          <w:bCs/>
          <w:shd w:val="clear" w:color="auto" w:fill="D9E2F3" w:themeFill="accent5" w:themeFillTint="33"/>
        </w:rPr>
      </w:pPr>
    </w:p>
    <w:p w14:paraId="563EECD2" w14:textId="77777777" w:rsidR="001C2E76" w:rsidRDefault="001C2E76" w:rsidP="004F7ACB">
      <w:pPr>
        <w:rPr>
          <w:rFonts w:ascii="Arial" w:hAnsi="Arial" w:cs="Arial"/>
          <w:b/>
          <w:bCs/>
          <w:shd w:val="clear" w:color="auto" w:fill="D9E2F3" w:themeFill="accent5" w:themeFillTint="33"/>
        </w:rPr>
      </w:pPr>
    </w:p>
    <w:p w14:paraId="4F25CC36" w14:textId="77777777" w:rsidR="001C2E76" w:rsidRDefault="001C2E76" w:rsidP="004F7ACB">
      <w:pPr>
        <w:rPr>
          <w:rFonts w:ascii="Arial" w:hAnsi="Arial" w:cs="Arial"/>
          <w:b/>
          <w:bCs/>
          <w:shd w:val="clear" w:color="auto" w:fill="D9E2F3" w:themeFill="accent5" w:themeFillTint="33"/>
        </w:rPr>
      </w:pPr>
    </w:p>
    <w:p w14:paraId="4CBADF55" w14:textId="77777777" w:rsidR="001C2E76" w:rsidRDefault="001C2E76" w:rsidP="004F7ACB">
      <w:pPr>
        <w:rPr>
          <w:rFonts w:ascii="Arial" w:hAnsi="Arial" w:cs="Arial"/>
          <w:b/>
          <w:bCs/>
          <w:shd w:val="clear" w:color="auto" w:fill="D9E2F3" w:themeFill="accent5" w:themeFillTint="33"/>
        </w:rPr>
      </w:pPr>
    </w:p>
    <w:p w14:paraId="569273D3" w14:textId="77777777" w:rsidR="001C2E76" w:rsidRDefault="001C2E76" w:rsidP="004F7ACB">
      <w:pPr>
        <w:rPr>
          <w:rFonts w:ascii="Arial" w:hAnsi="Arial" w:cs="Arial"/>
          <w:b/>
          <w:bCs/>
          <w:shd w:val="clear" w:color="auto" w:fill="D9E2F3" w:themeFill="accent5" w:themeFillTint="33"/>
        </w:rPr>
      </w:pPr>
    </w:p>
    <w:p w14:paraId="7A7BC51D" w14:textId="77777777" w:rsidR="001C2E76" w:rsidRDefault="001C2E76" w:rsidP="004F7ACB">
      <w:pPr>
        <w:rPr>
          <w:rFonts w:ascii="Arial" w:hAnsi="Arial" w:cs="Arial"/>
          <w:b/>
          <w:bCs/>
          <w:shd w:val="clear" w:color="auto" w:fill="D9E2F3" w:themeFill="accent5" w:themeFillTint="33"/>
        </w:rPr>
      </w:pPr>
    </w:p>
    <w:p w14:paraId="07CEE44F" w14:textId="77777777" w:rsidR="001C2E76" w:rsidRDefault="001C2E76" w:rsidP="004F7ACB">
      <w:pPr>
        <w:rPr>
          <w:rFonts w:ascii="Arial" w:hAnsi="Arial" w:cs="Arial"/>
          <w:b/>
          <w:bCs/>
          <w:shd w:val="clear" w:color="auto" w:fill="D9E2F3" w:themeFill="accent5" w:themeFillTint="33"/>
        </w:rPr>
      </w:pPr>
    </w:p>
    <w:p w14:paraId="163593E1" w14:textId="77777777" w:rsidR="001C2E76" w:rsidRDefault="001C2E76" w:rsidP="004F7ACB">
      <w:pPr>
        <w:rPr>
          <w:rFonts w:ascii="Arial" w:hAnsi="Arial" w:cs="Arial"/>
          <w:b/>
          <w:bCs/>
          <w:shd w:val="clear" w:color="auto" w:fill="D9E2F3" w:themeFill="accent5" w:themeFillTint="33"/>
        </w:rPr>
      </w:pPr>
    </w:p>
    <w:p w14:paraId="0D08F003" w14:textId="77777777" w:rsidR="001C2E76" w:rsidRDefault="001C2E76" w:rsidP="004F7ACB">
      <w:pPr>
        <w:rPr>
          <w:rFonts w:ascii="Arial" w:hAnsi="Arial" w:cs="Arial"/>
          <w:b/>
          <w:bCs/>
          <w:shd w:val="clear" w:color="auto" w:fill="D9E2F3" w:themeFill="accent5" w:themeFillTint="33"/>
        </w:rPr>
      </w:pPr>
    </w:p>
    <w:p w14:paraId="4A0C2FF7" w14:textId="77777777" w:rsidR="001C2E76" w:rsidRDefault="001C2E76" w:rsidP="004F7ACB">
      <w:pPr>
        <w:rPr>
          <w:rFonts w:ascii="Arial" w:hAnsi="Arial" w:cs="Arial"/>
          <w:b/>
          <w:bCs/>
          <w:shd w:val="clear" w:color="auto" w:fill="D9E2F3" w:themeFill="accent5" w:themeFillTint="33"/>
        </w:rPr>
      </w:pPr>
    </w:p>
    <w:p w14:paraId="16BF1DCD" w14:textId="77777777" w:rsidR="001C2E76" w:rsidRDefault="001C2E76" w:rsidP="004F7ACB">
      <w:pPr>
        <w:rPr>
          <w:rFonts w:ascii="Arial" w:hAnsi="Arial" w:cs="Arial"/>
          <w:b/>
          <w:bCs/>
          <w:shd w:val="clear" w:color="auto" w:fill="D9E2F3" w:themeFill="accent5" w:themeFillTint="33"/>
        </w:rPr>
      </w:pPr>
    </w:p>
    <w:p w14:paraId="02C5E629" w14:textId="77777777" w:rsidR="001C2E76" w:rsidRDefault="001C2E76" w:rsidP="004F7ACB">
      <w:pPr>
        <w:rPr>
          <w:rFonts w:ascii="Arial" w:hAnsi="Arial" w:cs="Arial"/>
          <w:b/>
          <w:bCs/>
          <w:shd w:val="clear" w:color="auto" w:fill="D9E2F3" w:themeFill="accent5" w:themeFillTint="33"/>
        </w:rPr>
      </w:pPr>
    </w:p>
    <w:p w14:paraId="2007D29E" w14:textId="77777777" w:rsidR="001C2E76" w:rsidRDefault="001C2E76" w:rsidP="004F7ACB">
      <w:pPr>
        <w:rPr>
          <w:rFonts w:ascii="Arial" w:hAnsi="Arial" w:cs="Arial"/>
          <w:b/>
          <w:bCs/>
          <w:shd w:val="clear" w:color="auto" w:fill="D9E2F3" w:themeFill="accent5" w:themeFillTint="33"/>
        </w:rPr>
      </w:pPr>
    </w:p>
    <w:p w14:paraId="7B81FAA0" w14:textId="77777777" w:rsidR="001C2E76" w:rsidRDefault="001C2E76" w:rsidP="004F7ACB">
      <w:pPr>
        <w:rPr>
          <w:rFonts w:ascii="Arial" w:hAnsi="Arial" w:cs="Arial"/>
          <w:b/>
          <w:bCs/>
          <w:shd w:val="clear" w:color="auto" w:fill="D9E2F3" w:themeFill="accent5" w:themeFillTint="33"/>
        </w:rPr>
      </w:pPr>
    </w:p>
    <w:p w14:paraId="67D9548E" w14:textId="77777777" w:rsidR="001C2E76" w:rsidRDefault="001C2E76" w:rsidP="004F7ACB">
      <w:pPr>
        <w:rPr>
          <w:rFonts w:ascii="Arial" w:hAnsi="Arial" w:cs="Arial"/>
          <w:b/>
          <w:bCs/>
          <w:shd w:val="clear" w:color="auto" w:fill="D9E2F3" w:themeFill="accent5" w:themeFillTint="33"/>
        </w:rPr>
      </w:pPr>
    </w:p>
    <w:p w14:paraId="341DC995" w14:textId="77777777" w:rsidR="001C2E76" w:rsidRDefault="001C2E76" w:rsidP="004F7ACB">
      <w:pPr>
        <w:rPr>
          <w:rFonts w:ascii="Arial" w:hAnsi="Arial" w:cs="Arial"/>
          <w:b/>
          <w:bCs/>
          <w:shd w:val="clear" w:color="auto" w:fill="D9E2F3" w:themeFill="accent5" w:themeFillTint="33"/>
        </w:rPr>
      </w:pPr>
    </w:p>
    <w:p w14:paraId="10A2B7EE" w14:textId="77777777" w:rsidR="001C2E76" w:rsidRDefault="001C2E76" w:rsidP="004F7ACB">
      <w:pPr>
        <w:rPr>
          <w:rFonts w:ascii="Arial" w:hAnsi="Arial" w:cs="Arial"/>
          <w:b/>
          <w:bCs/>
          <w:shd w:val="clear" w:color="auto" w:fill="D9E2F3" w:themeFill="accent5" w:themeFillTint="33"/>
        </w:rPr>
      </w:pPr>
    </w:p>
    <w:p w14:paraId="66476002" w14:textId="77777777" w:rsidR="001C2E76" w:rsidRDefault="001C2E76" w:rsidP="004F7ACB">
      <w:pPr>
        <w:rPr>
          <w:rFonts w:ascii="Arial" w:hAnsi="Arial" w:cs="Arial"/>
          <w:b/>
          <w:bCs/>
          <w:shd w:val="clear" w:color="auto" w:fill="D9E2F3" w:themeFill="accent5" w:themeFillTint="33"/>
        </w:rPr>
      </w:pPr>
    </w:p>
    <w:p w14:paraId="06828BCB" w14:textId="77777777" w:rsidR="001C2E76" w:rsidRDefault="001C2E76" w:rsidP="004F7ACB">
      <w:pPr>
        <w:rPr>
          <w:rFonts w:ascii="Arial" w:hAnsi="Arial" w:cs="Arial"/>
          <w:b/>
          <w:bCs/>
          <w:shd w:val="clear" w:color="auto" w:fill="D9E2F3" w:themeFill="accent5" w:themeFillTint="33"/>
        </w:rPr>
      </w:pPr>
    </w:p>
    <w:p w14:paraId="14496D6E" w14:textId="77777777" w:rsidR="001C2E76" w:rsidRDefault="001C2E76" w:rsidP="004F7ACB">
      <w:pPr>
        <w:rPr>
          <w:rFonts w:ascii="Arial" w:hAnsi="Arial" w:cs="Arial"/>
          <w:b/>
          <w:bCs/>
          <w:shd w:val="clear" w:color="auto" w:fill="D9E2F3" w:themeFill="accent5" w:themeFillTint="33"/>
        </w:rPr>
      </w:pPr>
    </w:p>
    <w:p w14:paraId="58F46E97" w14:textId="77777777" w:rsidR="00E32291" w:rsidRDefault="00E32291" w:rsidP="004F7ACB">
      <w:pPr>
        <w:rPr>
          <w:rFonts w:ascii="Arial" w:hAnsi="Arial" w:cs="Arial"/>
          <w:b/>
          <w:bCs/>
          <w:shd w:val="clear" w:color="auto" w:fill="D9E2F3" w:themeFill="accent5" w:themeFillTint="33"/>
        </w:rPr>
      </w:pPr>
    </w:p>
    <w:p w14:paraId="1EC7DA7B" w14:textId="77777777" w:rsidR="00E32291" w:rsidRDefault="00E32291" w:rsidP="004F7ACB">
      <w:pPr>
        <w:rPr>
          <w:rFonts w:ascii="Arial" w:hAnsi="Arial" w:cs="Arial"/>
          <w:b/>
          <w:bCs/>
          <w:shd w:val="clear" w:color="auto" w:fill="D9E2F3" w:themeFill="accent5" w:themeFillTint="33"/>
        </w:rPr>
      </w:pPr>
    </w:p>
    <w:p w14:paraId="70C92062" w14:textId="77777777" w:rsidR="00E32291" w:rsidRDefault="00E32291" w:rsidP="004F7ACB">
      <w:pPr>
        <w:rPr>
          <w:rFonts w:ascii="Arial" w:hAnsi="Arial" w:cs="Arial"/>
          <w:b/>
          <w:bCs/>
          <w:shd w:val="clear" w:color="auto" w:fill="D9E2F3" w:themeFill="accent5" w:themeFillTint="33"/>
        </w:rPr>
      </w:pPr>
    </w:p>
    <w:p w14:paraId="23A70F73" w14:textId="0BED69BB"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A568DF">
        <w:rPr>
          <w:rFonts w:ascii="Arial" w:hAnsi="Arial" w:cs="Arial"/>
          <w:b/>
          <w:bCs/>
          <w:shd w:val="clear" w:color="auto" w:fill="D9E2F3" w:themeFill="accent5" w:themeFillTint="33"/>
        </w:rPr>
        <w:t>2</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4"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shd w:val="clear" w:color="auto" w:fill="auto"/>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shd w:val="clear" w:color="auto" w:fill="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shd w:val="clear" w:color="auto" w:fill="auto"/>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shd w:val="clear" w:color="auto" w:fill="auto"/>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shd w:val="clear" w:color="auto" w:fill="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shd w:val="clear" w:color="auto" w:fill="auto"/>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shd w:val="clear" w:color="auto" w:fill="auto"/>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07AE478F" w14:textId="43FBE3E2" w:rsidR="00AA7340" w:rsidRPr="001735ED" w:rsidRDefault="00AA7340" w:rsidP="000A2ADA">
      <w:pPr>
        <w:jc w:val="center"/>
        <w:rPr>
          <w:rFonts w:ascii="Arial" w:hAnsi="Arial" w:cs="Arial"/>
          <w:b/>
          <w:sz w:val="24"/>
          <w:szCs w:val="24"/>
        </w:rPr>
      </w:pPr>
      <w:r>
        <w:rPr>
          <w:rFonts w:ascii="Arial" w:hAnsi="Arial" w:cs="Arial"/>
          <w:b/>
          <w:bCs/>
          <w:sz w:val="24"/>
          <w:szCs w:val="24"/>
        </w:rPr>
        <w:t>ZIMSKO VZDRŽEVANJE CEST IN OSTALIH JAVNIH POVRŠIN V OBČINI IDRIJA V OBDOBJU OD 1.11.2023 DO 30.4.2026</w:t>
      </w:r>
    </w:p>
    <w:p w14:paraId="50A11F67" w14:textId="77777777" w:rsidR="000A2ADA" w:rsidRPr="001735ED" w:rsidRDefault="000A2ADA" w:rsidP="000A2ADA">
      <w:pPr>
        <w:jc w:val="center"/>
        <w:rPr>
          <w:rFonts w:ascii="Arial" w:hAnsi="Arial" w:cs="Arial"/>
          <w:b/>
          <w:sz w:val="24"/>
          <w:szCs w:val="24"/>
        </w:rPr>
      </w:pP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lastRenderedPageBreak/>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2"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w:t>
      </w:r>
      <w:r w:rsidRPr="00EE5FF6">
        <w:rPr>
          <w:rFonts w:ascii="Arial" w:hAnsi="Arial" w:cs="Arial"/>
          <w:color w:val="000000"/>
        </w:rPr>
        <w:lastRenderedPageBreak/>
        <w:t xml:space="preserve">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Default="000A2ADA" w:rsidP="000A2ADA">
      <w:pPr>
        <w:rPr>
          <w:rFonts w:ascii="Arial" w:hAnsi="Arial" w:cs="Arial"/>
        </w:rPr>
      </w:pPr>
    </w:p>
    <w:p w14:paraId="0D1A1A3A" w14:textId="77777777" w:rsidR="000F05A3" w:rsidRPr="00EE5FF6" w:rsidRDefault="000F05A3"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lastRenderedPageBreak/>
        <w:t>12. člen</w:t>
      </w:r>
    </w:p>
    <w:p w14:paraId="392303FF" w14:textId="77777777" w:rsidR="000A2ADA" w:rsidRPr="00EE5FF6" w:rsidRDefault="000A2ADA" w:rsidP="000A2ADA">
      <w:pPr>
        <w:jc w:val="both"/>
        <w:rPr>
          <w:rFonts w:ascii="Arial" w:hAnsi="Arial" w:cs="Arial"/>
        </w:rPr>
      </w:pPr>
      <w:r w:rsidRPr="00EE5FF6">
        <w:rPr>
          <w:rFonts w:ascii="Arial" w:hAnsi="Arial" w:cs="Arial"/>
        </w:rPr>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4"/>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77777777"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JN-4/2023</w:t>
      </w:r>
    </w:p>
    <w:p w14:paraId="32004CC2" w14:textId="7B147147"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3301-2/2023</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shd w:val="clear" w:color="auto" w:fill="auto"/>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3"/>
      <w:footerReference w:type="default" r:id="rId24"/>
      <w:headerReference w:type="first" r:id="rId25"/>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8"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0"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FD39B8"/>
    <w:multiLevelType w:val="hybridMultilevel"/>
    <w:tmpl w:val="785E3D9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A4C0E"/>
    <w:multiLevelType w:val="hybridMultilevel"/>
    <w:tmpl w:val="785E3D9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6" w15:restartNumberingAfterBreak="0">
    <w:nsid w:val="5A510FB4"/>
    <w:multiLevelType w:val="hybridMultilevel"/>
    <w:tmpl w:val="4E3EF0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1"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3" w15:restartNumberingAfterBreak="0">
    <w:nsid w:val="72D17FBD"/>
    <w:multiLevelType w:val="hybridMultilevel"/>
    <w:tmpl w:val="785E3D9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C761AD8"/>
    <w:multiLevelType w:val="hybridMultilevel"/>
    <w:tmpl w:val="75F480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7"/>
  </w:num>
  <w:num w:numId="2" w16cid:durableId="1260018878">
    <w:abstractNumId w:val="16"/>
  </w:num>
  <w:num w:numId="3" w16cid:durableId="18185656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8549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9084764">
    <w:abstractNumId w:val="11"/>
  </w:num>
  <w:num w:numId="6" w16cid:durableId="181095408">
    <w:abstractNumId w:val="30"/>
  </w:num>
  <w:num w:numId="7" w16cid:durableId="14000608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3111770">
    <w:abstractNumId w:val="28"/>
  </w:num>
  <w:num w:numId="9" w16cid:durableId="430317795">
    <w:abstractNumId w:val="21"/>
  </w:num>
  <w:num w:numId="10" w16cid:durableId="31342287">
    <w:abstractNumId w:val="4"/>
  </w:num>
  <w:num w:numId="11" w16cid:durableId="488255204">
    <w:abstractNumId w:val="12"/>
  </w:num>
  <w:num w:numId="12" w16cid:durableId="1162430162">
    <w:abstractNumId w:val="9"/>
  </w:num>
  <w:num w:numId="13" w16cid:durableId="662241588">
    <w:abstractNumId w:val="32"/>
  </w:num>
  <w:num w:numId="14" w16cid:durableId="261576723">
    <w:abstractNumId w:val="8"/>
  </w:num>
  <w:num w:numId="15" w16cid:durableId="1290279249">
    <w:abstractNumId w:val="10"/>
  </w:num>
  <w:num w:numId="16" w16cid:durableId="1450779816">
    <w:abstractNumId w:val="25"/>
  </w:num>
  <w:num w:numId="17" w16cid:durableId="1468164852">
    <w:abstractNumId w:val="18"/>
  </w:num>
  <w:num w:numId="18" w16cid:durableId="767195160">
    <w:abstractNumId w:val="29"/>
  </w:num>
  <w:num w:numId="19" w16cid:durableId="528373352">
    <w:abstractNumId w:val="6"/>
  </w:num>
  <w:num w:numId="20" w16cid:durableId="2018388209">
    <w:abstractNumId w:val="34"/>
  </w:num>
  <w:num w:numId="21" w16cid:durableId="1661302545">
    <w:abstractNumId w:val="1"/>
  </w:num>
  <w:num w:numId="22"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2362287">
    <w:abstractNumId w:val="3"/>
  </w:num>
  <w:num w:numId="24" w16cid:durableId="1351489550">
    <w:abstractNumId w:val="5"/>
  </w:num>
  <w:num w:numId="25" w16cid:durableId="49621668">
    <w:abstractNumId w:val="2"/>
  </w:num>
  <w:num w:numId="26" w16cid:durableId="1969818144">
    <w:abstractNumId w:val="20"/>
  </w:num>
  <w:num w:numId="27" w16cid:durableId="522671379">
    <w:abstractNumId w:val="31"/>
  </w:num>
  <w:num w:numId="28" w16cid:durableId="1640189583">
    <w:abstractNumId w:val="19"/>
  </w:num>
  <w:num w:numId="29" w16cid:durableId="1008483453">
    <w:abstractNumId w:val="26"/>
  </w:num>
  <w:num w:numId="30" w16cid:durableId="443159130">
    <w:abstractNumId w:val="27"/>
  </w:num>
  <w:num w:numId="31" w16cid:durableId="1164666742">
    <w:abstractNumId w:val="22"/>
  </w:num>
  <w:num w:numId="32" w16cid:durableId="1482892797">
    <w:abstractNumId w:val="17"/>
  </w:num>
  <w:num w:numId="33" w16cid:durableId="1292705591">
    <w:abstractNumId w:val="33"/>
  </w:num>
  <w:num w:numId="34" w16cid:durableId="237400358">
    <w:abstractNumId w:val="34"/>
  </w:num>
  <w:num w:numId="35" w16cid:durableId="133724102">
    <w:abstractNumId w:val="14"/>
  </w:num>
  <w:num w:numId="36" w16cid:durableId="2360463">
    <w:abstractNumId w:val="13"/>
  </w:num>
  <w:num w:numId="37" w16cid:durableId="492986889">
    <w:abstractNumId w:val="24"/>
  </w:num>
  <w:num w:numId="38" w16cid:durableId="1051613337">
    <w:abstractNumId w:val="15"/>
  </w:num>
  <w:num w:numId="39" w16cid:durableId="587887184">
    <w:abstractNumId w:val="23"/>
  </w:num>
  <w:num w:numId="40" w16cid:durableId="1589803060">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E11E4"/>
    <w:rsid w:val="000E1CFB"/>
    <w:rsid w:val="000E3992"/>
    <w:rsid w:val="000E5535"/>
    <w:rsid w:val="000E5683"/>
    <w:rsid w:val="000F05A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429AB"/>
    <w:rsid w:val="00144992"/>
    <w:rsid w:val="001451C5"/>
    <w:rsid w:val="00145700"/>
    <w:rsid w:val="001514C7"/>
    <w:rsid w:val="001529FC"/>
    <w:rsid w:val="00155AEE"/>
    <w:rsid w:val="0015612C"/>
    <w:rsid w:val="00160C8D"/>
    <w:rsid w:val="00164415"/>
    <w:rsid w:val="0016648A"/>
    <w:rsid w:val="00166691"/>
    <w:rsid w:val="00167154"/>
    <w:rsid w:val="00170276"/>
    <w:rsid w:val="00174A91"/>
    <w:rsid w:val="00175031"/>
    <w:rsid w:val="00180EC9"/>
    <w:rsid w:val="00191245"/>
    <w:rsid w:val="00191B90"/>
    <w:rsid w:val="00195509"/>
    <w:rsid w:val="001966B8"/>
    <w:rsid w:val="00196B39"/>
    <w:rsid w:val="00197250"/>
    <w:rsid w:val="00197D3E"/>
    <w:rsid w:val="001A019D"/>
    <w:rsid w:val="001A0E89"/>
    <w:rsid w:val="001A2243"/>
    <w:rsid w:val="001A38D3"/>
    <w:rsid w:val="001A4F08"/>
    <w:rsid w:val="001A7FBC"/>
    <w:rsid w:val="001B149A"/>
    <w:rsid w:val="001B1909"/>
    <w:rsid w:val="001B3738"/>
    <w:rsid w:val="001B7487"/>
    <w:rsid w:val="001C150A"/>
    <w:rsid w:val="001C2386"/>
    <w:rsid w:val="001C2C98"/>
    <w:rsid w:val="001C2E76"/>
    <w:rsid w:val="001C2F1E"/>
    <w:rsid w:val="001C2FB4"/>
    <w:rsid w:val="001C6CA8"/>
    <w:rsid w:val="001D0849"/>
    <w:rsid w:val="001D342B"/>
    <w:rsid w:val="001D4994"/>
    <w:rsid w:val="001D5140"/>
    <w:rsid w:val="001D5A08"/>
    <w:rsid w:val="001D72E7"/>
    <w:rsid w:val="001D79DA"/>
    <w:rsid w:val="001E52CE"/>
    <w:rsid w:val="001F1CAB"/>
    <w:rsid w:val="002047B3"/>
    <w:rsid w:val="0020715E"/>
    <w:rsid w:val="00214656"/>
    <w:rsid w:val="0022185B"/>
    <w:rsid w:val="00221A2D"/>
    <w:rsid w:val="00222092"/>
    <w:rsid w:val="00223AED"/>
    <w:rsid w:val="002241CC"/>
    <w:rsid w:val="00225C06"/>
    <w:rsid w:val="0022705C"/>
    <w:rsid w:val="002277B8"/>
    <w:rsid w:val="00234D57"/>
    <w:rsid w:val="00235F92"/>
    <w:rsid w:val="002367A2"/>
    <w:rsid w:val="00236D9A"/>
    <w:rsid w:val="002404EE"/>
    <w:rsid w:val="002415AE"/>
    <w:rsid w:val="00250021"/>
    <w:rsid w:val="00250966"/>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5348F"/>
    <w:rsid w:val="003615A8"/>
    <w:rsid w:val="00363A37"/>
    <w:rsid w:val="00364731"/>
    <w:rsid w:val="00365532"/>
    <w:rsid w:val="00365B38"/>
    <w:rsid w:val="00366EC2"/>
    <w:rsid w:val="00367DE1"/>
    <w:rsid w:val="00371364"/>
    <w:rsid w:val="00374D05"/>
    <w:rsid w:val="0037686E"/>
    <w:rsid w:val="003776F1"/>
    <w:rsid w:val="00377753"/>
    <w:rsid w:val="0038121D"/>
    <w:rsid w:val="00382295"/>
    <w:rsid w:val="0038321C"/>
    <w:rsid w:val="00384069"/>
    <w:rsid w:val="00385656"/>
    <w:rsid w:val="003856C7"/>
    <w:rsid w:val="003867E3"/>
    <w:rsid w:val="00391492"/>
    <w:rsid w:val="0039234B"/>
    <w:rsid w:val="00393DFD"/>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4710"/>
    <w:rsid w:val="003D72C9"/>
    <w:rsid w:val="003D792D"/>
    <w:rsid w:val="003E0836"/>
    <w:rsid w:val="003E0D72"/>
    <w:rsid w:val="003E3E64"/>
    <w:rsid w:val="003F0B35"/>
    <w:rsid w:val="003F7B91"/>
    <w:rsid w:val="003F7F10"/>
    <w:rsid w:val="00404C52"/>
    <w:rsid w:val="00405E95"/>
    <w:rsid w:val="00411B66"/>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409A"/>
    <w:rsid w:val="00475370"/>
    <w:rsid w:val="00481326"/>
    <w:rsid w:val="00481D4E"/>
    <w:rsid w:val="0048746B"/>
    <w:rsid w:val="00487C36"/>
    <w:rsid w:val="0049000D"/>
    <w:rsid w:val="00490A31"/>
    <w:rsid w:val="00490DD3"/>
    <w:rsid w:val="004962D5"/>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2BEA"/>
    <w:rsid w:val="004F3508"/>
    <w:rsid w:val="004F586F"/>
    <w:rsid w:val="004F7510"/>
    <w:rsid w:val="004F79CF"/>
    <w:rsid w:val="004F7ACB"/>
    <w:rsid w:val="004F7DF7"/>
    <w:rsid w:val="0050054C"/>
    <w:rsid w:val="00502F29"/>
    <w:rsid w:val="00504BF5"/>
    <w:rsid w:val="005129B9"/>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E5729"/>
    <w:rsid w:val="005E6D10"/>
    <w:rsid w:val="005E7EB7"/>
    <w:rsid w:val="005F2C1F"/>
    <w:rsid w:val="005F3852"/>
    <w:rsid w:val="005F52F8"/>
    <w:rsid w:val="005F55D6"/>
    <w:rsid w:val="005F6741"/>
    <w:rsid w:val="006000C3"/>
    <w:rsid w:val="00603BDD"/>
    <w:rsid w:val="00604C69"/>
    <w:rsid w:val="00606463"/>
    <w:rsid w:val="00610850"/>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3B66"/>
    <w:rsid w:val="00656139"/>
    <w:rsid w:val="00656A8C"/>
    <w:rsid w:val="00656C1C"/>
    <w:rsid w:val="00656D6D"/>
    <w:rsid w:val="0066021D"/>
    <w:rsid w:val="00662419"/>
    <w:rsid w:val="00662E91"/>
    <w:rsid w:val="00662EE8"/>
    <w:rsid w:val="00666685"/>
    <w:rsid w:val="0066669D"/>
    <w:rsid w:val="006673CA"/>
    <w:rsid w:val="00667943"/>
    <w:rsid w:val="00670B6B"/>
    <w:rsid w:val="0067127D"/>
    <w:rsid w:val="00674B4C"/>
    <w:rsid w:val="00677605"/>
    <w:rsid w:val="00680551"/>
    <w:rsid w:val="006811AD"/>
    <w:rsid w:val="00682C0C"/>
    <w:rsid w:val="00683C28"/>
    <w:rsid w:val="00683E0A"/>
    <w:rsid w:val="00686197"/>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4C4A"/>
    <w:rsid w:val="006F5772"/>
    <w:rsid w:val="006F64CF"/>
    <w:rsid w:val="006F6C85"/>
    <w:rsid w:val="006F6FB2"/>
    <w:rsid w:val="006F703C"/>
    <w:rsid w:val="00703D76"/>
    <w:rsid w:val="00704A99"/>
    <w:rsid w:val="00705327"/>
    <w:rsid w:val="007126CD"/>
    <w:rsid w:val="00714F8C"/>
    <w:rsid w:val="007207B2"/>
    <w:rsid w:val="00720FB2"/>
    <w:rsid w:val="007254D8"/>
    <w:rsid w:val="00725B67"/>
    <w:rsid w:val="00726734"/>
    <w:rsid w:val="00730685"/>
    <w:rsid w:val="00730822"/>
    <w:rsid w:val="007328F1"/>
    <w:rsid w:val="00733D57"/>
    <w:rsid w:val="00733D7E"/>
    <w:rsid w:val="00734DC2"/>
    <w:rsid w:val="00736A0E"/>
    <w:rsid w:val="0074071D"/>
    <w:rsid w:val="00742B8B"/>
    <w:rsid w:val="00745DA2"/>
    <w:rsid w:val="00750C67"/>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6072"/>
    <w:rsid w:val="007D7335"/>
    <w:rsid w:val="007E1517"/>
    <w:rsid w:val="007E40D0"/>
    <w:rsid w:val="007E4D56"/>
    <w:rsid w:val="007E5AA3"/>
    <w:rsid w:val="007E5D30"/>
    <w:rsid w:val="007E60E7"/>
    <w:rsid w:val="007E6DE0"/>
    <w:rsid w:val="007E6FA2"/>
    <w:rsid w:val="007E7500"/>
    <w:rsid w:val="007F0254"/>
    <w:rsid w:val="007F0D56"/>
    <w:rsid w:val="007F6053"/>
    <w:rsid w:val="007F6626"/>
    <w:rsid w:val="007F7278"/>
    <w:rsid w:val="007F79D6"/>
    <w:rsid w:val="00800DFC"/>
    <w:rsid w:val="00802840"/>
    <w:rsid w:val="00805F1A"/>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2555"/>
    <w:rsid w:val="00883448"/>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849"/>
    <w:rsid w:val="008C0CAB"/>
    <w:rsid w:val="008C2F75"/>
    <w:rsid w:val="008C313B"/>
    <w:rsid w:val="008C568A"/>
    <w:rsid w:val="008C6418"/>
    <w:rsid w:val="008C775B"/>
    <w:rsid w:val="008D12AB"/>
    <w:rsid w:val="008D4DFD"/>
    <w:rsid w:val="008D6661"/>
    <w:rsid w:val="008E06B3"/>
    <w:rsid w:val="008E3318"/>
    <w:rsid w:val="008E5A90"/>
    <w:rsid w:val="008E73C3"/>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F42"/>
    <w:rsid w:val="00970D51"/>
    <w:rsid w:val="00971AE8"/>
    <w:rsid w:val="00974279"/>
    <w:rsid w:val="0097484B"/>
    <w:rsid w:val="00974D9C"/>
    <w:rsid w:val="00975036"/>
    <w:rsid w:val="00980154"/>
    <w:rsid w:val="0098386D"/>
    <w:rsid w:val="009842C3"/>
    <w:rsid w:val="0099128C"/>
    <w:rsid w:val="009922BD"/>
    <w:rsid w:val="009A01DD"/>
    <w:rsid w:val="009A0C95"/>
    <w:rsid w:val="009A16AE"/>
    <w:rsid w:val="009A20C2"/>
    <w:rsid w:val="009A28C8"/>
    <w:rsid w:val="009B0D8B"/>
    <w:rsid w:val="009B0DB1"/>
    <w:rsid w:val="009B1CF4"/>
    <w:rsid w:val="009B69CD"/>
    <w:rsid w:val="009C24E4"/>
    <w:rsid w:val="009C470A"/>
    <w:rsid w:val="009C670E"/>
    <w:rsid w:val="009D0119"/>
    <w:rsid w:val="009D5DB5"/>
    <w:rsid w:val="009D6B73"/>
    <w:rsid w:val="009D735A"/>
    <w:rsid w:val="009E04FE"/>
    <w:rsid w:val="009E2858"/>
    <w:rsid w:val="009E2A61"/>
    <w:rsid w:val="009E2BA2"/>
    <w:rsid w:val="009E3817"/>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321A"/>
    <w:rsid w:val="00A4159B"/>
    <w:rsid w:val="00A41CD1"/>
    <w:rsid w:val="00A51EF7"/>
    <w:rsid w:val="00A5422E"/>
    <w:rsid w:val="00A55928"/>
    <w:rsid w:val="00A563CC"/>
    <w:rsid w:val="00A568DF"/>
    <w:rsid w:val="00A621FD"/>
    <w:rsid w:val="00A6292B"/>
    <w:rsid w:val="00A63747"/>
    <w:rsid w:val="00A63AA3"/>
    <w:rsid w:val="00A648C9"/>
    <w:rsid w:val="00A64C95"/>
    <w:rsid w:val="00A66C67"/>
    <w:rsid w:val="00A673E9"/>
    <w:rsid w:val="00A674E2"/>
    <w:rsid w:val="00A70149"/>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7D0"/>
    <w:rsid w:val="00B5716C"/>
    <w:rsid w:val="00B57CD0"/>
    <w:rsid w:val="00B61ECD"/>
    <w:rsid w:val="00B650C0"/>
    <w:rsid w:val="00B65160"/>
    <w:rsid w:val="00B659FA"/>
    <w:rsid w:val="00B66570"/>
    <w:rsid w:val="00B7037F"/>
    <w:rsid w:val="00B70FC5"/>
    <w:rsid w:val="00B72A86"/>
    <w:rsid w:val="00B73FBA"/>
    <w:rsid w:val="00B76E8E"/>
    <w:rsid w:val="00B84393"/>
    <w:rsid w:val="00B86F22"/>
    <w:rsid w:val="00B87054"/>
    <w:rsid w:val="00B907F0"/>
    <w:rsid w:val="00B93AF8"/>
    <w:rsid w:val="00B940F9"/>
    <w:rsid w:val="00B97640"/>
    <w:rsid w:val="00BA1900"/>
    <w:rsid w:val="00BA1C47"/>
    <w:rsid w:val="00BA4124"/>
    <w:rsid w:val="00BA4F15"/>
    <w:rsid w:val="00BA550B"/>
    <w:rsid w:val="00BB04CD"/>
    <w:rsid w:val="00BB0ACA"/>
    <w:rsid w:val="00BB0F17"/>
    <w:rsid w:val="00BB1BB1"/>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10714"/>
    <w:rsid w:val="00C16106"/>
    <w:rsid w:val="00C229C9"/>
    <w:rsid w:val="00C25280"/>
    <w:rsid w:val="00C2773A"/>
    <w:rsid w:val="00C30C77"/>
    <w:rsid w:val="00C30F04"/>
    <w:rsid w:val="00C31923"/>
    <w:rsid w:val="00C32341"/>
    <w:rsid w:val="00C3324D"/>
    <w:rsid w:val="00C360C4"/>
    <w:rsid w:val="00C37303"/>
    <w:rsid w:val="00C412DD"/>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42F3"/>
    <w:rsid w:val="00CC3FFA"/>
    <w:rsid w:val="00CC51F9"/>
    <w:rsid w:val="00CC5E05"/>
    <w:rsid w:val="00CD1DA4"/>
    <w:rsid w:val="00CD3F65"/>
    <w:rsid w:val="00CD7736"/>
    <w:rsid w:val="00CE07D7"/>
    <w:rsid w:val="00CE20C9"/>
    <w:rsid w:val="00CE4ECB"/>
    <w:rsid w:val="00CE711E"/>
    <w:rsid w:val="00CF0BA1"/>
    <w:rsid w:val="00CF2150"/>
    <w:rsid w:val="00CF2C14"/>
    <w:rsid w:val="00CF684D"/>
    <w:rsid w:val="00D02C05"/>
    <w:rsid w:val="00D06E58"/>
    <w:rsid w:val="00D12382"/>
    <w:rsid w:val="00D169DA"/>
    <w:rsid w:val="00D2084E"/>
    <w:rsid w:val="00D23244"/>
    <w:rsid w:val="00D25F87"/>
    <w:rsid w:val="00D2622D"/>
    <w:rsid w:val="00D26D1C"/>
    <w:rsid w:val="00D32515"/>
    <w:rsid w:val="00D40493"/>
    <w:rsid w:val="00D4189A"/>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3FEE"/>
    <w:rsid w:val="00DE45D8"/>
    <w:rsid w:val="00DF2E43"/>
    <w:rsid w:val="00DF4A2F"/>
    <w:rsid w:val="00DF4E70"/>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1145"/>
    <w:rsid w:val="00E512DA"/>
    <w:rsid w:val="00E54D2A"/>
    <w:rsid w:val="00E55AA6"/>
    <w:rsid w:val="00E56CE6"/>
    <w:rsid w:val="00E5739C"/>
    <w:rsid w:val="00E57CA5"/>
    <w:rsid w:val="00E621B5"/>
    <w:rsid w:val="00E7131A"/>
    <w:rsid w:val="00E72049"/>
    <w:rsid w:val="00E72FDC"/>
    <w:rsid w:val="00E7585F"/>
    <w:rsid w:val="00E77EA8"/>
    <w:rsid w:val="00E807CE"/>
    <w:rsid w:val="00E82531"/>
    <w:rsid w:val="00E82DF0"/>
    <w:rsid w:val="00E83CD9"/>
    <w:rsid w:val="00E84710"/>
    <w:rsid w:val="00E84D14"/>
    <w:rsid w:val="00E852DB"/>
    <w:rsid w:val="00E926DD"/>
    <w:rsid w:val="00E9273D"/>
    <w:rsid w:val="00E93136"/>
    <w:rsid w:val="00E95AA1"/>
    <w:rsid w:val="00E961C5"/>
    <w:rsid w:val="00EA00FE"/>
    <w:rsid w:val="00EA3825"/>
    <w:rsid w:val="00EA4EA3"/>
    <w:rsid w:val="00EA5A1F"/>
    <w:rsid w:val="00EB4306"/>
    <w:rsid w:val="00EB6486"/>
    <w:rsid w:val="00EB722E"/>
    <w:rsid w:val="00EC0492"/>
    <w:rsid w:val="00EC610E"/>
    <w:rsid w:val="00ED01F0"/>
    <w:rsid w:val="00ED2FFB"/>
    <w:rsid w:val="00ED5714"/>
    <w:rsid w:val="00ED5E62"/>
    <w:rsid w:val="00EE10F2"/>
    <w:rsid w:val="00EE38E0"/>
    <w:rsid w:val="00EE4DAA"/>
    <w:rsid w:val="00EE5FF6"/>
    <w:rsid w:val="00EE6DED"/>
    <w:rsid w:val="00EF24BE"/>
    <w:rsid w:val="00EF284A"/>
    <w:rsid w:val="00EF37EB"/>
    <w:rsid w:val="00EF380B"/>
    <w:rsid w:val="00EF47CD"/>
    <w:rsid w:val="00EF5E8D"/>
    <w:rsid w:val="00F040FA"/>
    <w:rsid w:val="00F05CA9"/>
    <w:rsid w:val="00F05ECC"/>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61C8"/>
    <w:rsid w:val="00F46ADE"/>
    <w:rsid w:val="00F47BDE"/>
    <w:rsid w:val="00F5042E"/>
    <w:rsid w:val="00F5490E"/>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2640"/>
    <w:rsid w:val="00FA34F5"/>
    <w:rsid w:val="00FA49E1"/>
    <w:rsid w:val="00FA59D1"/>
    <w:rsid w:val="00FB03AF"/>
    <w:rsid w:val="00FB04EC"/>
    <w:rsid w:val="00FB089E"/>
    <w:rsid w:val="00FB0C89"/>
    <w:rsid w:val="00FB21FE"/>
    <w:rsid w:val="00FB2727"/>
    <w:rsid w:val="00FB28C4"/>
    <w:rsid w:val="00FC0004"/>
    <w:rsid w:val="00FD1467"/>
    <w:rsid w:val="00FD1889"/>
    <w:rsid w:val="00FD33AD"/>
    <w:rsid w:val="00FD3574"/>
    <w:rsid w:val="00FD446C"/>
    <w:rsid w:val="00FD6952"/>
    <w:rsid w:val="00FD6B97"/>
    <w:rsid w:val="00FD7E18"/>
    <w:rsid w:val="00FE02CF"/>
    <w:rsid w:val="00FE198B"/>
    <w:rsid w:val="00FE1A4A"/>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019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6"/>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6"/>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6"/>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6"/>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6"/>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2"/>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6"/>
      </w:numPr>
    </w:pPr>
  </w:style>
  <w:style w:type="numbering" w:customStyle="1" w:styleId="Natevanjestevilkami">
    <w:name w:val="Naštevanje s številkami"/>
    <w:uiPriority w:val="99"/>
    <w:rsid w:val="009324F9"/>
    <w:pPr>
      <w:numPr>
        <w:numId w:val="12"/>
      </w:numPr>
    </w:pPr>
  </w:style>
  <w:style w:type="numbering" w:customStyle="1" w:styleId="Headings">
    <w:name w:val="Headings"/>
    <w:uiPriority w:val="99"/>
    <w:rsid w:val="009324F9"/>
    <w:pPr>
      <w:numPr>
        <w:numId w:val="13"/>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jure.gantar@komunalaidr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vgrc.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jure.gantar@komunalaidrija.si"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55</Pages>
  <Words>20895</Words>
  <Characters>119102</Characters>
  <Application>Microsoft Office Word</Application>
  <DocSecurity>0</DocSecurity>
  <Lines>992</Lines>
  <Paragraphs>279</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139718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22</cp:revision>
  <cp:lastPrinted>2023-06-22T12:00:00Z</cp:lastPrinted>
  <dcterms:created xsi:type="dcterms:W3CDTF">2022-08-11T10:18:00Z</dcterms:created>
  <dcterms:modified xsi:type="dcterms:W3CDTF">2023-07-20T11:53:00Z</dcterms:modified>
</cp:coreProperties>
</file>